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A102C" w14:textId="0A8F750B" w:rsidR="00EC4299" w:rsidRPr="00453625" w:rsidRDefault="00EC4299">
      <w:pPr>
        <w:rPr>
          <w:rFonts w:ascii="Arial" w:hAnsi="Arial" w:cs="Arial"/>
        </w:rPr>
      </w:pPr>
    </w:p>
    <w:p w14:paraId="1572BDB4" w14:textId="1CBD4B4C" w:rsidR="00EC4299" w:rsidRPr="00B30825" w:rsidRDefault="00F124A7" w:rsidP="00EC4299">
      <w:pPr>
        <w:pStyle w:val="datumtevilka"/>
        <w:rPr>
          <w:sz w:val="22"/>
          <w:szCs w:val="22"/>
        </w:rPr>
      </w:pPr>
      <w:r>
        <w:t>Številka:</w:t>
      </w:r>
      <w:r>
        <w:tab/>
      </w:r>
      <w:r w:rsidR="00FC48FA">
        <w:t>1/JN/2023</w:t>
      </w:r>
      <w:r w:rsidR="00EC4299" w:rsidRPr="00B30825">
        <w:t xml:space="preserve">   </w:t>
      </w:r>
    </w:p>
    <w:p w14:paraId="6DE45C88" w14:textId="433C37F5" w:rsidR="00EC4299" w:rsidRPr="00453625" w:rsidRDefault="00EC4299" w:rsidP="00EC4299">
      <w:pPr>
        <w:pStyle w:val="datumtevilka"/>
        <w:tabs>
          <w:tab w:val="left" w:pos="1665"/>
        </w:tabs>
      </w:pPr>
      <w:r w:rsidRPr="00B30825">
        <w:t xml:space="preserve">Datum: </w:t>
      </w:r>
      <w:r w:rsidRPr="00B30825">
        <w:tab/>
      </w:r>
      <w:r w:rsidR="004E5889">
        <w:t>2</w:t>
      </w:r>
      <w:r w:rsidR="00E263F4">
        <w:t>5</w:t>
      </w:r>
      <w:r w:rsidR="00FE28C7" w:rsidRPr="004C0111">
        <w:t xml:space="preserve">. </w:t>
      </w:r>
      <w:r w:rsidR="00FC48FA">
        <w:t>05</w:t>
      </w:r>
      <w:r w:rsidR="00CC7DC1">
        <w:t>. 202</w:t>
      </w:r>
      <w:r w:rsidR="00FC48FA">
        <w:t>3</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3475FC17" w14:textId="77777777" w:rsidR="00C517B7" w:rsidRPr="00453625" w:rsidRDefault="00C517B7" w:rsidP="00C517B7">
      <w:pPr>
        <w:jc w:val="center"/>
        <w:rPr>
          <w:rFonts w:ascii="Arial" w:hAnsi="Arial" w:cs="Arial"/>
          <w:sz w:val="46"/>
        </w:rPr>
      </w:pPr>
      <w:r w:rsidRPr="00453625">
        <w:rPr>
          <w:rFonts w:ascii="Arial" w:hAnsi="Arial" w:cs="Arial"/>
          <w:sz w:val="46"/>
        </w:rPr>
        <w:t xml:space="preserve">za javno naročilo za oddajo naročila </w:t>
      </w:r>
      <w:r>
        <w:rPr>
          <w:rFonts w:ascii="Arial" w:hAnsi="Arial" w:cs="Arial"/>
          <w:sz w:val="46"/>
        </w:rPr>
        <w:t>storitev</w:t>
      </w:r>
      <w:r w:rsidRPr="00453625">
        <w:rPr>
          <w:rFonts w:ascii="Arial" w:hAnsi="Arial" w:cs="Arial"/>
          <w:sz w:val="46"/>
        </w:rPr>
        <w:t xml:space="preserve"> </w:t>
      </w:r>
    </w:p>
    <w:p w14:paraId="7FD953A3" w14:textId="1B178590" w:rsidR="00F124A7" w:rsidRDefault="00C517B7" w:rsidP="00C517B7">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ostopku za</w:t>
      </w:r>
      <w:r w:rsidR="00FC48FA">
        <w:rPr>
          <w:rFonts w:ascii="Arial" w:hAnsi="Arial" w:cs="Arial"/>
          <w:sz w:val="46"/>
        </w:rPr>
        <w:t xml:space="preserve"> </w:t>
      </w:r>
      <w:bookmarkStart w:id="0" w:name="_Hlk134173359"/>
      <w:r w:rsidR="00FC48FA">
        <w:rPr>
          <w:rFonts w:ascii="Arial" w:hAnsi="Arial" w:cs="Arial"/>
          <w:sz w:val="46"/>
        </w:rPr>
        <w:t>vzdrževanje in servisiranje računalniške in komunikacijske opreme</w:t>
      </w:r>
      <w:bookmarkEnd w:id="0"/>
      <w:r w:rsidR="00FE28C7">
        <w:rPr>
          <w:rFonts w:ascii="Arial" w:hAnsi="Arial" w:cs="Arial"/>
          <w:sz w:val="46"/>
        </w:rPr>
        <w:t xml:space="preserve">,              </w:t>
      </w:r>
    </w:p>
    <w:p w14:paraId="6CCAC7EE" w14:textId="75789C6E" w:rsidR="00FE28C7" w:rsidRPr="00453625" w:rsidRDefault="00FE28C7" w:rsidP="00FE28C7">
      <w:pPr>
        <w:jc w:val="center"/>
        <w:rPr>
          <w:rFonts w:ascii="Arial" w:hAnsi="Arial" w:cs="Arial"/>
          <w:sz w:val="46"/>
        </w:rPr>
      </w:pPr>
      <w:r>
        <w:rPr>
          <w:rFonts w:ascii="Arial" w:hAnsi="Arial" w:cs="Arial"/>
          <w:sz w:val="46"/>
        </w:rPr>
        <w:t xml:space="preserve"> </w:t>
      </w:r>
      <w:r w:rsidRPr="00453625">
        <w:rPr>
          <w:rFonts w:ascii="Arial" w:hAnsi="Arial" w:cs="Arial"/>
          <w:sz w:val="46"/>
        </w:rPr>
        <w:t xml:space="preserve">št. </w:t>
      </w:r>
      <w:r w:rsidR="00FC48FA">
        <w:rPr>
          <w:rFonts w:ascii="Arial" w:hAnsi="Arial" w:cs="Arial"/>
          <w:sz w:val="46"/>
        </w:rPr>
        <w:t>1/JN/2023</w:t>
      </w:r>
    </w:p>
    <w:p w14:paraId="17F540C3" w14:textId="0CAD3B5B" w:rsidR="00EC4299" w:rsidRPr="00453625" w:rsidRDefault="00EC4299" w:rsidP="00FE28C7">
      <w:pPr>
        <w:jc w:val="center"/>
        <w:rPr>
          <w:rFonts w:ascii="Arial" w:hAnsi="Arial" w:cs="Arial"/>
          <w:sz w:val="46"/>
        </w:rPr>
      </w:pPr>
    </w:p>
    <w:p w14:paraId="48A975C4" w14:textId="77777777" w:rsidR="00EC4299" w:rsidRPr="00453625" w:rsidRDefault="00EC4299" w:rsidP="00EC4299">
      <w:pPr>
        <w:rPr>
          <w:rFonts w:ascii="Arial" w:hAnsi="Arial" w:cs="Arial"/>
        </w:rPr>
      </w:pPr>
    </w:p>
    <w:p w14:paraId="422C68EA" w14:textId="77777777" w:rsidR="00AB7CE1" w:rsidRPr="00AD3DB7" w:rsidRDefault="0019065A" w:rsidP="00DB37C8">
      <w:pPr>
        <w:spacing w:line="260" w:lineRule="exact"/>
        <w:rPr>
          <w:rFonts w:ascii="Arial" w:hAnsi="Arial" w:cs="Arial"/>
          <w:sz w:val="20"/>
          <w:szCs w:val="20"/>
        </w:rPr>
      </w:pPr>
      <w:r w:rsidRPr="00453625">
        <w:rPr>
          <w:rFonts w:ascii="Arial" w:hAnsi="Arial" w:cs="Arial"/>
          <w:b/>
        </w:rPr>
        <w:br w:type="page"/>
      </w:r>
      <w:r w:rsidR="005A05E5" w:rsidRPr="00AD3DB7">
        <w:rPr>
          <w:rFonts w:ascii="Arial" w:hAnsi="Arial" w:cs="Arial"/>
          <w:sz w:val="20"/>
          <w:szCs w:val="20"/>
        </w:rPr>
        <w:lastRenderedPageBreak/>
        <w:t>KAZALO</w:t>
      </w:r>
    </w:p>
    <w:p w14:paraId="3CC19FAA" w14:textId="77777777" w:rsidR="005A05E5" w:rsidRPr="003811B4" w:rsidRDefault="005A05E5" w:rsidP="00750756">
      <w:pPr>
        <w:spacing w:after="0" w:line="260" w:lineRule="exact"/>
        <w:rPr>
          <w:rFonts w:ascii="Arial" w:hAnsi="Arial" w:cs="Arial"/>
          <w:dstrike/>
          <w:sz w:val="20"/>
          <w:szCs w:val="20"/>
        </w:rPr>
      </w:pPr>
    </w:p>
    <w:p w14:paraId="038E7875" w14:textId="421B8995" w:rsidR="00F65D85" w:rsidRPr="001477AB" w:rsidRDefault="14F84889">
      <w:pPr>
        <w:pStyle w:val="Kazalovsebine1"/>
        <w:rPr>
          <w:bCs w:val="0"/>
          <w:caps w:val="0"/>
          <w:sz w:val="22"/>
          <w:szCs w:val="22"/>
        </w:rPr>
      </w:pPr>
      <w:r w:rsidRPr="001477AB">
        <w:fldChar w:fldCharType="begin"/>
      </w:r>
      <w:r w:rsidR="00AB7CE1" w:rsidRPr="001477AB">
        <w:instrText>TOC \o "1-3" \h \z \u</w:instrText>
      </w:r>
      <w:r w:rsidRPr="001477AB">
        <w:fldChar w:fldCharType="separate"/>
      </w:r>
      <w:hyperlink w:anchor="_Toc135396933" w:history="1">
        <w:r w:rsidR="00F65D85" w:rsidRPr="001477AB">
          <w:rPr>
            <w:rStyle w:val="Hiperpovezava"/>
          </w:rPr>
          <w:t>1</w:t>
        </w:r>
        <w:r w:rsidR="00F65D85" w:rsidRPr="001477AB">
          <w:rPr>
            <w:bCs w:val="0"/>
            <w:caps w:val="0"/>
            <w:sz w:val="22"/>
            <w:szCs w:val="22"/>
          </w:rPr>
          <w:tab/>
        </w:r>
        <w:r w:rsidR="00F65D85" w:rsidRPr="001477AB">
          <w:rPr>
            <w:rStyle w:val="Hiperpovezava"/>
          </w:rPr>
          <w:t>NAROČNIK</w:t>
        </w:r>
        <w:r w:rsidR="00F65D85" w:rsidRPr="001477AB">
          <w:rPr>
            <w:webHidden/>
          </w:rPr>
          <w:tab/>
        </w:r>
        <w:r w:rsidR="00F65D85" w:rsidRPr="001477AB">
          <w:rPr>
            <w:webHidden/>
          </w:rPr>
          <w:fldChar w:fldCharType="begin"/>
        </w:r>
        <w:r w:rsidR="00F65D85" w:rsidRPr="001477AB">
          <w:rPr>
            <w:webHidden/>
          </w:rPr>
          <w:instrText xml:space="preserve"> PAGEREF _Toc135396933 \h </w:instrText>
        </w:r>
        <w:r w:rsidR="00F65D85" w:rsidRPr="001477AB">
          <w:rPr>
            <w:webHidden/>
          </w:rPr>
        </w:r>
        <w:r w:rsidR="00F65D85" w:rsidRPr="001477AB">
          <w:rPr>
            <w:webHidden/>
          </w:rPr>
          <w:fldChar w:fldCharType="separate"/>
        </w:r>
        <w:r w:rsidR="001477AB">
          <w:rPr>
            <w:webHidden/>
          </w:rPr>
          <w:t>4</w:t>
        </w:r>
        <w:r w:rsidR="00F65D85" w:rsidRPr="001477AB">
          <w:rPr>
            <w:webHidden/>
          </w:rPr>
          <w:fldChar w:fldCharType="end"/>
        </w:r>
      </w:hyperlink>
    </w:p>
    <w:p w14:paraId="0BAFCEE3" w14:textId="7C036AC3" w:rsidR="00F65D85" w:rsidRPr="001477AB" w:rsidRDefault="004736C4">
      <w:pPr>
        <w:pStyle w:val="Kazalovsebine1"/>
        <w:rPr>
          <w:bCs w:val="0"/>
          <w:caps w:val="0"/>
          <w:sz w:val="22"/>
          <w:szCs w:val="22"/>
        </w:rPr>
      </w:pPr>
      <w:hyperlink w:anchor="_Toc135396934" w:history="1">
        <w:r w:rsidR="00F65D85" w:rsidRPr="001477AB">
          <w:rPr>
            <w:rStyle w:val="Hiperpovezava"/>
          </w:rPr>
          <w:t>2</w:t>
        </w:r>
        <w:r w:rsidR="00F65D85" w:rsidRPr="001477AB">
          <w:rPr>
            <w:bCs w:val="0"/>
            <w:caps w:val="0"/>
            <w:sz w:val="22"/>
            <w:szCs w:val="22"/>
          </w:rPr>
          <w:tab/>
        </w:r>
        <w:r w:rsidR="00F65D85" w:rsidRPr="001477AB">
          <w:rPr>
            <w:rStyle w:val="Hiperpovezava"/>
          </w:rPr>
          <w:t>OZNAKA IN PREDMET JAVNEGA NAROČILA</w:t>
        </w:r>
        <w:r w:rsidR="00F65D85" w:rsidRPr="001477AB">
          <w:rPr>
            <w:webHidden/>
          </w:rPr>
          <w:tab/>
        </w:r>
        <w:r w:rsidR="00F65D85" w:rsidRPr="001477AB">
          <w:rPr>
            <w:webHidden/>
          </w:rPr>
          <w:fldChar w:fldCharType="begin"/>
        </w:r>
        <w:r w:rsidR="00F65D85" w:rsidRPr="001477AB">
          <w:rPr>
            <w:webHidden/>
          </w:rPr>
          <w:instrText xml:space="preserve"> PAGEREF _Toc135396934 \h </w:instrText>
        </w:r>
        <w:r w:rsidR="00F65D85" w:rsidRPr="001477AB">
          <w:rPr>
            <w:webHidden/>
          </w:rPr>
        </w:r>
        <w:r w:rsidR="00F65D85" w:rsidRPr="001477AB">
          <w:rPr>
            <w:webHidden/>
          </w:rPr>
          <w:fldChar w:fldCharType="separate"/>
        </w:r>
        <w:r w:rsidR="001477AB">
          <w:rPr>
            <w:webHidden/>
          </w:rPr>
          <w:t>4</w:t>
        </w:r>
        <w:r w:rsidR="00F65D85" w:rsidRPr="001477AB">
          <w:rPr>
            <w:webHidden/>
          </w:rPr>
          <w:fldChar w:fldCharType="end"/>
        </w:r>
      </w:hyperlink>
    </w:p>
    <w:p w14:paraId="72A09EA6" w14:textId="56AD502E" w:rsidR="00F65D85" w:rsidRPr="001477AB" w:rsidRDefault="004736C4">
      <w:pPr>
        <w:pStyle w:val="Kazalovsebine1"/>
        <w:rPr>
          <w:bCs w:val="0"/>
          <w:caps w:val="0"/>
          <w:sz w:val="22"/>
          <w:szCs w:val="22"/>
        </w:rPr>
      </w:pPr>
      <w:hyperlink w:anchor="_Toc135396935" w:history="1">
        <w:r w:rsidR="00F65D85" w:rsidRPr="001477AB">
          <w:rPr>
            <w:rStyle w:val="Hiperpovezava"/>
          </w:rPr>
          <w:t>3</w:t>
        </w:r>
        <w:r w:rsidR="00F65D85" w:rsidRPr="001477AB">
          <w:rPr>
            <w:bCs w:val="0"/>
            <w:caps w:val="0"/>
            <w:sz w:val="22"/>
            <w:szCs w:val="22"/>
          </w:rPr>
          <w:tab/>
        </w:r>
        <w:r w:rsidR="00F65D85" w:rsidRPr="001477AB">
          <w:rPr>
            <w:rStyle w:val="Hiperpovezava"/>
          </w:rPr>
          <w:t>PREDVIDEN OBSEG JAVNEGA NAROČILA, KRAJ DOBAVE, ROK DOBAVE  IN IZVEDBE STORITEV</w:t>
        </w:r>
        <w:r w:rsidR="00F65D85" w:rsidRPr="001477AB">
          <w:rPr>
            <w:webHidden/>
          </w:rPr>
          <w:tab/>
        </w:r>
        <w:r w:rsidR="00F65D85" w:rsidRPr="001477AB">
          <w:rPr>
            <w:webHidden/>
          </w:rPr>
          <w:fldChar w:fldCharType="begin"/>
        </w:r>
        <w:r w:rsidR="00F65D85" w:rsidRPr="001477AB">
          <w:rPr>
            <w:webHidden/>
          </w:rPr>
          <w:instrText xml:space="preserve"> PAGEREF _Toc135396935 \h </w:instrText>
        </w:r>
        <w:r w:rsidR="00F65D85" w:rsidRPr="001477AB">
          <w:rPr>
            <w:webHidden/>
          </w:rPr>
        </w:r>
        <w:r w:rsidR="00F65D85" w:rsidRPr="001477AB">
          <w:rPr>
            <w:webHidden/>
          </w:rPr>
          <w:fldChar w:fldCharType="separate"/>
        </w:r>
        <w:r w:rsidR="001477AB">
          <w:rPr>
            <w:webHidden/>
          </w:rPr>
          <w:t>5</w:t>
        </w:r>
        <w:r w:rsidR="00F65D85" w:rsidRPr="001477AB">
          <w:rPr>
            <w:webHidden/>
          </w:rPr>
          <w:fldChar w:fldCharType="end"/>
        </w:r>
      </w:hyperlink>
    </w:p>
    <w:p w14:paraId="16F32B63" w14:textId="3910A1A0" w:rsidR="00F65D85" w:rsidRPr="001477AB" w:rsidRDefault="004736C4">
      <w:pPr>
        <w:pStyle w:val="Kazalovsebine2"/>
        <w:rPr>
          <w:color w:val="auto"/>
          <w:sz w:val="22"/>
          <w:szCs w:val="22"/>
        </w:rPr>
      </w:pPr>
      <w:hyperlink w:anchor="_Toc135396936" w:history="1">
        <w:r w:rsidR="00F65D85" w:rsidRPr="001477AB">
          <w:rPr>
            <w:rStyle w:val="Hiperpovezava"/>
          </w:rPr>
          <w:t>3.1</w:t>
        </w:r>
        <w:r w:rsidR="00F65D85" w:rsidRPr="001477AB">
          <w:rPr>
            <w:color w:val="auto"/>
            <w:sz w:val="22"/>
            <w:szCs w:val="22"/>
          </w:rPr>
          <w:tab/>
        </w:r>
        <w:r w:rsidR="00F65D85" w:rsidRPr="001477AB">
          <w:rPr>
            <w:rStyle w:val="Hiperpovezava"/>
          </w:rPr>
          <w:t>Predviden obseg javnega naročila</w:t>
        </w:r>
        <w:r w:rsidR="00F65D85" w:rsidRPr="001477AB">
          <w:rPr>
            <w:webHidden/>
          </w:rPr>
          <w:tab/>
        </w:r>
        <w:r w:rsidR="00F65D85" w:rsidRPr="001477AB">
          <w:rPr>
            <w:webHidden/>
          </w:rPr>
          <w:fldChar w:fldCharType="begin"/>
        </w:r>
        <w:r w:rsidR="00F65D85" w:rsidRPr="001477AB">
          <w:rPr>
            <w:webHidden/>
          </w:rPr>
          <w:instrText xml:space="preserve"> PAGEREF _Toc135396936 \h </w:instrText>
        </w:r>
        <w:r w:rsidR="00F65D85" w:rsidRPr="001477AB">
          <w:rPr>
            <w:webHidden/>
          </w:rPr>
        </w:r>
        <w:r w:rsidR="00F65D85" w:rsidRPr="001477AB">
          <w:rPr>
            <w:webHidden/>
          </w:rPr>
          <w:fldChar w:fldCharType="separate"/>
        </w:r>
        <w:r w:rsidR="001477AB">
          <w:rPr>
            <w:webHidden/>
          </w:rPr>
          <w:t>5</w:t>
        </w:r>
        <w:r w:rsidR="00F65D85" w:rsidRPr="001477AB">
          <w:rPr>
            <w:webHidden/>
          </w:rPr>
          <w:fldChar w:fldCharType="end"/>
        </w:r>
      </w:hyperlink>
    </w:p>
    <w:p w14:paraId="09D429CB" w14:textId="2E5A0FEB" w:rsidR="00F65D85" w:rsidRPr="001477AB" w:rsidRDefault="004736C4">
      <w:pPr>
        <w:pStyle w:val="Kazalovsebine2"/>
        <w:rPr>
          <w:color w:val="auto"/>
          <w:sz w:val="22"/>
          <w:szCs w:val="22"/>
        </w:rPr>
      </w:pPr>
      <w:hyperlink w:anchor="_Toc135396937" w:history="1">
        <w:r w:rsidR="00F65D85" w:rsidRPr="001477AB">
          <w:rPr>
            <w:rStyle w:val="Hiperpovezava"/>
          </w:rPr>
          <w:t>3.2</w:t>
        </w:r>
        <w:r w:rsidR="00F65D85" w:rsidRPr="001477AB">
          <w:rPr>
            <w:color w:val="auto"/>
            <w:sz w:val="22"/>
            <w:szCs w:val="22"/>
          </w:rPr>
          <w:tab/>
        </w:r>
        <w:r w:rsidR="00F65D85" w:rsidRPr="001477AB">
          <w:rPr>
            <w:rStyle w:val="Hiperpovezava"/>
          </w:rPr>
          <w:t>Lokacija izvedbe storitve</w:t>
        </w:r>
        <w:r w:rsidR="00F65D85" w:rsidRPr="001477AB">
          <w:rPr>
            <w:webHidden/>
          </w:rPr>
          <w:tab/>
        </w:r>
        <w:r w:rsidR="00F65D85" w:rsidRPr="001477AB">
          <w:rPr>
            <w:webHidden/>
          </w:rPr>
          <w:fldChar w:fldCharType="begin"/>
        </w:r>
        <w:r w:rsidR="00F65D85" w:rsidRPr="001477AB">
          <w:rPr>
            <w:webHidden/>
          </w:rPr>
          <w:instrText xml:space="preserve"> PAGEREF _Toc135396937 \h </w:instrText>
        </w:r>
        <w:r w:rsidR="00F65D85" w:rsidRPr="001477AB">
          <w:rPr>
            <w:webHidden/>
          </w:rPr>
        </w:r>
        <w:r w:rsidR="00F65D85" w:rsidRPr="001477AB">
          <w:rPr>
            <w:webHidden/>
          </w:rPr>
          <w:fldChar w:fldCharType="separate"/>
        </w:r>
        <w:r w:rsidR="001477AB">
          <w:rPr>
            <w:webHidden/>
          </w:rPr>
          <w:t>5</w:t>
        </w:r>
        <w:r w:rsidR="00F65D85" w:rsidRPr="001477AB">
          <w:rPr>
            <w:webHidden/>
          </w:rPr>
          <w:fldChar w:fldCharType="end"/>
        </w:r>
      </w:hyperlink>
    </w:p>
    <w:p w14:paraId="2B540665" w14:textId="45090AC4" w:rsidR="00F65D85" w:rsidRPr="001477AB" w:rsidRDefault="004736C4">
      <w:pPr>
        <w:pStyle w:val="Kazalovsebine2"/>
        <w:rPr>
          <w:color w:val="auto"/>
          <w:sz w:val="22"/>
          <w:szCs w:val="22"/>
        </w:rPr>
      </w:pPr>
      <w:hyperlink w:anchor="_Toc135396938" w:history="1">
        <w:r w:rsidR="00F65D85" w:rsidRPr="001477AB">
          <w:rPr>
            <w:rStyle w:val="Hiperpovezava"/>
          </w:rPr>
          <w:t>3.3</w:t>
        </w:r>
        <w:r w:rsidR="00F65D85" w:rsidRPr="001477AB">
          <w:rPr>
            <w:color w:val="auto"/>
            <w:sz w:val="22"/>
            <w:szCs w:val="22"/>
          </w:rPr>
          <w:tab/>
        </w:r>
        <w:r w:rsidR="00F65D85" w:rsidRPr="001477AB">
          <w:rPr>
            <w:rStyle w:val="Hiperpovezava"/>
          </w:rPr>
          <w:t>Rok izvedbe storitev</w:t>
        </w:r>
        <w:r w:rsidR="00F65D85" w:rsidRPr="001477AB">
          <w:rPr>
            <w:webHidden/>
          </w:rPr>
          <w:tab/>
        </w:r>
        <w:r w:rsidR="00F65D85" w:rsidRPr="001477AB">
          <w:rPr>
            <w:webHidden/>
          </w:rPr>
          <w:fldChar w:fldCharType="begin"/>
        </w:r>
        <w:r w:rsidR="00F65D85" w:rsidRPr="001477AB">
          <w:rPr>
            <w:webHidden/>
          </w:rPr>
          <w:instrText xml:space="preserve"> PAGEREF _Toc135396938 \h </w:instrText>
        </w:r>
        <w:r w:rsidR="00F65D85" w:rsidRPr="001477AB">
          <w:rPr>
            <w:webHidden/>
          </w:rPr>
        </w:r>
        <w:r w:rsidR="00F65D85" w:rsidRPr="001477AB">
          <w:rPr>
            <w:webHidden/>
          </w:rPr>
          <w:fldChar w:fldCharType="separate"/>
        </w:r>
        <w:r w:rsidR="001477AB">
          <w:rPr>
            <w:webHidden/>
          </w:rPr>
          <w:t>5</w:t>
        </w:r>
        <w:r w:rsidR="00F65D85" w:rsidRPr="001477AB">
          <w:rPr>
            <w:webHidden/>
          </w:rPr>
          <w:fldChar w:fldCharType="end"/>
        </w:r>
      </w:hyperlink>
    </w:p>
    <w:p w14:paraId="51862CA1" w14:textId="7C4531F7" w:rsidR="00F65D85" w:rsidRPr="001477AB" w:rsidRDefault="004736C4">
      <w:pPr>
        <w:pStyle w:val="Kazalovsebine1"/>
        <w:rPr>
          <w:bCs w:val="0"/>
          <w:caps w:val="0"/>
          <w:sz w:val="22"/>
          <w:szCs w:val="22"/>
        </w:rPr>
      </w:pPr>
      <w:hyperlink w:anchor="_Toc135396939" w:history="1">
        <w:r w:rsidR="00F65D85" w:rsidRPr="001477AB">
          <w:rPr>
            <w:rStyle w:val="Hiperpovezava"/>
          </w:rPr>
          <w:t>4</w:t>
        </w:r>
        <w:r w:rsidR="00F65D85" w:rsidRPr="001477AB">
          <w:rPr>
            <w:bCs w:val="0"/>
            <w:caps w:val="0"/>
            <w:sz w:val="22"/>
            <w:szCs w:val="22"/>
          </w:rPr>
          <w:tab/>
        </w:r>
        <w:r w:rsidR="00F65D85" w:rsidRPr="001477AB">
          <w:rPr>
            <w:rStyle w:val="Hiperpovezava"/>
          </w:rPr>
          <w:t>ROK IN NAČIN PREDLOŽITVE PONUDBE</w:t>
        </w:r>
        <w:r w:rsidR="00F65D85" w:rsidRPr="001477AB">
          <w:rPr>
            <w:webHidden/>
          </w:rPr>
          <w:tab/>
        </w:r>
        <w:r w:rsidR="00F65D85" w:rsidRPr="001477AB">
          <w:rPr>
            <w:webHidden/>
          </w:rPr>
          <w:fldChar w:fldCharType="begin"/>
        </w:r>
        <w:r w:rsidR="00F65D85" w:rsidRPr="001477AB">
          <w:rPr>
            <w:webHidden/>
          </w:rPr>
          <w:instrText xml:space="preserve"> PAGEREF _Toc135396939 \h </w:instrText>
        </w:r>
        <w:r w:rsidR="00F65D85" w:rsidRPr="001477AB">
          <w:rPr>
            <w:webHidden/>
          </w:rPr>
        </w:r>
        <w:r w:rsidR="00F65D85" w:rsidRPr="001477AB">
          <w:rPr>
            <w:webHidden/>
          </w:rPr>
          <w:fldChar w:fldCharType="separate"/>
        </w:r>
        <w:r w:rsidR="001477AB">
          <w:rPr>
            <w:webHidden/>
          </w:rPr>
          <w:t>6</w:t>
        </w:r>
        <w:r w:rsidR="00F65D85" w:rsidRPr="001477AB">
          <w:rPr>
            <w:webHidden/>
          </w:rPr>
          <w:fldChar w:fldCharType="end"/>
        </w:r>
      </w:hyperlink>
    </w:p>
    <w:p w14:paraId="236AF176" w14:textId="6165BA9A" w:rsidR="00F65D85" w:rsidRPr="001477AB" w:rsidRDefault="004736C4">
      <w:pPr>
        <w:pStyle w:val="Kazalovsebine2"/>
        <w:rPr>
          <w:color w:val="auto"/>
          <w:sz w:val="22"/>
          <w:szCs w:val="22"/>
        </w:rPr>
      </w:pPr>
      <w:hyperlink w:anchor="_Toc135396940" w:history="1">
        <w:r w:rsidR="00F65D85" w:rsidRPr="001477AB">
          <w:rPr>
            <w:rStyle w:val="Hiperpovezava"/>
          </w:rPr>
          <w:t>4.1</w:t>
        </w:r>
        <w:r w:rsidR="00F65D85" w:rsidRPr="001477AB">
          <w:rPr>
            <w:color w:val="auto"/>
            <w:sz w:val="22"/>
            <w:szCs w:val="22"/>
          </w:rPr>
          <w:tab/>
        </w:r>
        <w:r w:rsidR="00F65D85" w:rsidRPr="001477AB">
          <w:rPr>
            <w:rStyle w:val="Hiperpovezava"/>
          </w:rPr>
          <w:t>Predložitev ponudbe v sistemu e-JN</w:t>
        </w:r>
        <w:r w:rsidR="00F65D85" w:rsidRPr="001477AB">
          <w:rPr>
            <w:webHidden/>
          </w:rPr>
          <w:tab/>
        </w:r>
        <w:r w:rsidR="00F65D85" w:rsidRPr="001477AB">
          <w:rPr>
            <w:webHidden/>
          </w:rPr>
          <w:fldChar w:fldCharType="begin"/>
        </w:r>
        <w:r w:rsidR="00F65D85" w:rsidRPr="001477AB">
          <w:rPr>
            <w:webHidden/>
          </w:rPr>
          <w:instrText xml:space="preserve"> PAGEREF _Toc135396940 \h </w:instrText>
        </w:r>
        <w:r w:rsidR="00F65D85" w:rsidRPr="001477AB">
          <w:rPr>
            <w:webHidden/>
          </w:rPr>
        </w:r>
        <w:r w:rsidR="00F65D85" w:rsidRPr="001477AB">
          <w:rPr>
            <w:webHidden/>
          </w:rPr>
          <w:fldChar w:fldCharType="separate"/>
        </w:r>
        <w:r w:rsidR="001477AB">
          <w:rPr>
            <w:webHidden/>
          </w:rPr>
          <w:t>6</w:t>
        </w:r>
        <w:r w:rsidR="00F65D85" w:rsidRPr="001477AB">
          <w:rPr>
            <w:webHidden/>
          </w:rPr>
          <w:fldChar w:fldCharType="end"/>
        </w:r>
      </w:hyperlink>
    </w:p>
    <w:p w14:paraId="58BDEE98" w14:textId="669195C2" w:rsidR="00F65D85" w:rsidRPr="001477AB" w:rsidRDefault="004736C4">
      <w:pPr>
        <w:pStyle w:val="Kazalovsebine1"/>
        <w:rPr>
          <w:bCs w:val="0"/>
          <w:caps w:val="0"/>
          <w:sz w:val="22"/>
          <w:szCs w:val="22"/>
        </w:rPr>
      </w:pPr>
      <w:hyperlink w:anchor="_Toc135396941" w:history="1">
        <w:r w:rsidR="00F65D85" w:rsidRPr="001477AB">
          <w:rPr>
            <w:rStyle w:val="Hiperpovezava"/>
          </w:rPr>
          <w:t>5</w:t>
        </w:r>
        <w:r w:rsidR="00F65D85" w:rsidRPr="001477AB">
          <w:rPr>
            <w:bCs w:val="0"/>
            <w:caps w:val="0"/>
            <w:sz w:val="22"/>
            <w:szCs w:val="22"/>
          </w:rPr>
          <w:tab/>
        </w:r>
        <w:r w:rsidR="00F65D85" w:rsidRPr="001477AB">
          <w:rPr>
            <w:rStyle w:val="Hiperpovezava"/>
          </w:rPr>
          <w:t>ODPIRANJE PONUDB</w:t>
        </w:r>
        <w:r w:rsidR="00F65D85" w:rsidRPr="001477AB">
          <w:rPr>
            <w:webHidden/>
          </w:rPr>
          <w:tab/>
        </w:r>
        <w:r w:rsidR="00F65D85" w:rsidRPr="001477AB">
          <w:rPr>
            <w:webHidden/>
          </w:rPr>
          <w:fldChar w:fldCharType="begin"/>
        </w:r>
        <w:r w:rsidR="00F65D85" w:rsidRPr="001477AB">
          <w:rPr>
            <w:webHidden/>
          </w:rPr>
          <w:instrText xml:space="preserve"> PAGEREF _Toc135396941 \h </w:instrText>
        </w:r>
        <w:r w:rsidR="00F65D85" w:rsidRPr="001477AB">
          <w:rPr>
            <w:webHidden/>
          </w:rPr>
        </w:r>
        <w:r w:rsidR="00F65D85" w:rsidRPr="001477AB">
          <w:rPr>
            <w:webHidden/>
          </w:rPr>
          <w:fldChar w:fldCharType="separate"/>
        </w:r>
        <w:r w:rsidR="001477AB">
          <w:rPr>
            <w:webHidden/>
          </w:rPr>
          <w:t>7</w:t>
        </w:r>
        <w:r w:rsidR="00F65D85" w:rsidRPr="001477AB">
          <w:rPr>
            <w:webHidden/>
          </w:rPr>
          <w:fldChar w:fldCharType="end"/>
        </w:r>
      </w:hyperlink>
    </w:p>
    <w:p w14:paraId="097715F0" w14:textId="4EFF74D4" w:rsidR="00F65D85" w:rsidRPr="001477AB" w:rsidRDefault="004736C4">
      <w:pPr>
        <w:pStyle w:val="Kazalovsebine1"/>
        <w:rPr>
          <w:bCs w:val="0"/>
          <w:caps w:val="0"/>
          <w:sz w:val="22"/>
          <w:szCs w:val="22"/>
        </w:rPr>
      </w:pPr>
      <w:hyperlink w:anchor="_Toc135396942" w:history="1">
        <w:r w:rsidR="00F65D85" w:rsidRPr="001477AB">
          <w:rPr>
            <w:rStyle w:val="Hiperpovezava"/>
          </w:rPr>
          <w:t>6</w:t>
        </w:r>
        <w:r w:rsidR="00F65D85" w:rsidRPr="001477AB">
          <w:rPr>
            <w:bCs w:val="0"/>
            <w:caps w:val="0"/>
            <w:sz w:val="22"/>
            <w:szCs w:val="22"/>
          </w:rPr>
          <w:tab/>
        </w:r>
        <w:r w:rsidR="00F65D85" w:rsidRPr="001477AB">
          <w:rPr>
            <w:rStyle w:val="Hiperpovezava"/>
          </w:rPr>
          <w:t>DODATNA OBVESTILA IN POJASNILA</w:t>
        </w:r>
        <w:r w:rsidR="00F65D85" w:rsidRPr="001477AB">
          <w:rPr>
            <w:webHidden/>
          </w:rPr>
          <w:tab/>
        </w:r>
        <w:r w:rsidR="00F65D85" w:rsidRPr="001477AB">
          <w:rPr>
            <w:webHidden/>
          </w:rPr>
          <w:fldChar w:fldCharType="begin"/>
        </w:r>
        <w:r w:rsidR="00F65D85" w:rsidRPr="001477AB">
          <w:rPr>
            <w:webHidden/>
          </w:rPr>
          <w:instrText xml:space="preserve"> PAGEREF _Toc135396942 \h </w:instrText>
        </w:r>
        <w:r w:rsidR="00F65D85" w:rsidRPr="001477AB">
          <w:rPr>
            <w:webHidden/>
          </w:rPr>
        </w:r>
        <w:r w:rsidR="00F65D85" w:rsidRPr="001477AB">
          <w:rPr>
            <w:webHidden/>
          </w:rPr>
          <w:fldChar w:fldCharType="separate"/>
        </w:r>
        <w:r w:rsidR="001477AB">
          <w:rPr>
            <w:webHidden/>
          </w:rPr>
          <w:t>7</w:t>
        </w:r>
        <w:r w:rsidR="00F65D85" w:rsidRPr="001477AB">
          <w:rPr>
            <w:webHidden/>
          </w:rPr>
          <w:fldChar w:fldCharType="end"/>
        </w:r>
      </w:hyperlink>
    </w:p>
    <w:p w14:paraId="38914E10" w14:textId="7B4AB3F0" w:rsidR="00F65D85" w:rsidRPr="001477AB" w:rsidRDefault="004736C4">
      <w:pPr>
        <w:pStyle w:val="Kazalovsebine1"/>
        <w:rPr>
          <w:bCs w:val="0"/>
          <w:caps w:val="0"/>
          <w:sz w:val="22"/>
          <w:szCs w:val="22"/>
        </w:rPr>
      </w:pPr>
      <w:hyperlink w:anchor="_Toc135396943" w:history="1">
        <w:r w:rsidR="00F65D85" w:rsidRPr="001477AB">
          <w:rPr>
            <w:rStyle w:val="Hiperpovezava"/>
          </w:rPr>
          <w:t>7</w:t>
        </w:r>
        <w:r w:rsidR="00F65D85" w:rsidRPr="001477AB">
          <w:rPr>
            <w:bCs w:val="0"/>
            <w:caps w:val="0"/>
            <w:sz w:val="22"/>
            <w:szCs w:val="22"/>
          </w:rPr>
          <w:tab/>
        </w:r>
        <w:r w:rsidR="00F65D85" w:rsidRPr="001477AB">
          <w:rPr>
            <w:rStyle w:val="Hiperpovezava"/>
          </w:rPr>
          <w:t>PRAVNA PODLAGA ZA IZVEDBO JAVNEGA NAROČILA</w:t>
        </w:r>
        <w:r w:rsidR="00F65D85" w:rsidRPr="001477AB">
          <w:rPr>
            <w:webHidden/>
          </w:rPr>
          <w:tab/>
        </w:r>
        <w:r w:rsidR="00F65D85" w:rsidRPr="001477AB">
          <w:rPr>
            <w:webHidden/>
          </w:rPr>
          <w:fldChar w:fldCharType="begin"/>
        </w:r>
        <w:r w:rsidR="00F65D85" w:rsidRPr="001477AB">
          <w:rPr>
            <w:webHidden/>
          </w:rPr>
          <w:instrText xml:space="preserve"> PAGEREF _Toc135396943 \h </w:instrText>
        </w:r>
        <w:r w:rsidR="00F65D85" w:rsidRPr="001477AB">
          <w:rPr>
            <w:webHidden/>
          </w:rPr>
        </w:r>
        <w:r w:rsidR="00F65D85" w:rsidRPr="001477AB">
          <w:rPr>
            <w:webHidden/>
          </w:rPr>
          <w:fldChar w:fldCharType="separate"/>
        </w:r>
        <w:r w:rsidR="001477AB">
          <w:rPr>
            <w:webHidden/>
          </w:rPr>
          <w:t>8</w:t>
        </w:r>
        <w:r w:rsidR="00F65D85" w:rsidRPr="001477AB">
          <w:rPr>
            <w:webHidden/>
          </w:rPr>
          <w:fldChar w:fldCharType="end"/>
        </w:r>
      </w:hyperlink>
    </w:p>
    <w:p w14:paraId="396C864B" w14:textId="053FB2D8" w:rsidR="00F65D85" w:rsidRPr="001477AB" w:rsidRDefault="004736C4">
      <w:pPr>
        <w:pStyle w:val="Kazalovsebine1"/>
        <w:rPr>
          <w:bCs w:val="0"/>
          <w:caps w:val="0"/>
          <w:sz w:val="22"/>
          <w:szCs w:val="22"/>
        </w:rPr>
      </w:pPr>
      <w:hyperlink w:anchor="_Toc135396944" w:history="1">
        <w:r w:rsidR="00F65D85" w:rsidRPr="001477AB">
          <w:rPr>
            <w:rStyle w:val="Hiperpovezava"/>
          </w:rPr>
          <w:t>8</w:t>
        </w:r>
        <w:r w:rsidR="00F65D85" w:rsidRPr="001477AB">
          <w:rPr>
            <w:bCs w:val="0"/>
            <w:caps w:val="0"/>
            <w:sz w:val="22"/>
            <w:szCs w:val="22"/>
          </w:rPr>
          <w:tab/>
        </w:r>
        <w:r w:rsidR="00F65D85" w:rsidRPr="001477AB">
          <w:rPr>
            <w:rStyle w:val="Hiperpovezava"/>
          </w:rPr>
          <w:t>UGOTAVLJANJE SPOSOBNOSTI PONUDNIKA</w:t>
        </w:r>
        <w:r w:rsidR="00F65D85" w:rsidRPr="001477AB">
          <w:rPr>
            <w:webHidden/>
          </w:rPr>
          <w:tab/>
        </w:r>
        <w:r w:rsidR="00F65D85" w:rsidRPr="001477AB">
          <w:rPr>
            <w:webHidden/>
          </w:rPr>
          <w:fldChar w:fldCharType="begin"/>
        </w:r>
        <w:r w:rsidR="00F65D85" w:rsidRPr="001477AB">
          <w:rPr>
            <w:webHidden/>
          </w:rPr>
          <w:instrText xml:space="preserve"> PAGEREF _Toc135396944 \h </w:instrText>
        </w:r>
        <w:r w:rsidR="00F65D85" w:rsidRPr="001477AB">
          <w:rPr>
            <w:webHidden/>
          </w:rPr>
        </w:r>
        <w:r w:rsidR="00F65D85" w:rsidRPr="001477AB">
          <w:rPr>
            <w:webHidden/>
          </w:rPr>
          <w:fldChar w:fldCharType="separate"/>
        </w:r>
        <w:r w:rsidR="001477AB">
          <w:rPr>
            <w:webHidden/>
          </w:rPr>
          <w:t>8</w:t>
        </w:r>
        <w:r w:rsidR="00F65D85" w:rsidRPr="001477AB">
          <w:rPr>
            <w:webHidden/>
          </w:rPr>
          <w:fldChar w:fldCharType="end"/>
        </w:r>
      </w:hyperlink>
    </w:p>
    <w:p w14:paraId="1368B3DB" w14:textId="7458263F" w:rsidR="00F65D85" w:rsidRPr="001477AB" w:rsidRDefault="004736C4">
      <w:pPr>
        <w:pStyle w:val="Kazalovsebine2"/>
        <w:rPr>
          <w:color w:val="auto"/>
          <w:sz w:val="22"/>
          <w:szCs w:val="22"/>
        </w:rPr>
      </w:pPr>
      <w:hyperlink w:anchor="_Toc135396945" w:history="1">
        <w:r w:rsidR="00F65D85" w:rsidRPr="001477AB">
          <w:rPr>
            <w:rStyle w:val="Hiperpovezava"/>
          </w:rPr>
          <w:t>8.1</w:t>
        </w:r>
        <w:r w:rsidR="00F65D85" w:rsidRPr="001477AB">
          <w:rPr>
            <w:color w:val="auto"/>
            <w:sz w:val="22"/>
            <w:szCs w:val="22"/>
          </w:rPr>
          <w:tab/>
        </w:r>
        <w:r w:rsidR="00F65D85" w:rsidRPr="001477AB">
          <w:rPr>
            <w:rStyle w:val="Hiperpovezava"/>
          </w:rPr>
          <w:t>Razlogi za izključitev</w:t>
        </w:r>
        <w:r w:rsidR="00F65D85" w:rsidRPr="001477AB">
          <w:rPr>
            <w:webHidden/>
          </w:rPr>
          <w:tab/>
        </w:r>
        <w:r w:rsidR="00F65D85" w:rsidRPr="001477AB">
          <w:rPr>
            <w:webHidden/>
          </w:rPr>
          <w:fldChar w:fldCharType="begin"/>
        </w:r>
        <w:r w:rsidR="00F65D85" w:rsidRPr="001477AB">
          <w:rPr>
            <w:webHidden/>
          </w:rPr>
          <w:instrText xml:space="preserve"> PAGEREF _Toc135396945 \h </w:instrText>
        </w:r>
        <w:r w:rsidR="00F65D85" w:rsidRPr="001477AB">
          <w:rPr>
            <w:webHidden/>
          </w:rPr>
        </w:r>
        <w:r w:rsidR="00F65D85" w:rsidRPr="001477AB">
          <w:rPr>
            <w:webHidden/>
          </w:rPr>
          <w:fldChar w:fldCharType="separate"/>
        </w:r>
        <w:r w:rsidR="001477AB">
          <w:rPr>
            <w:webHidden/>
          </w:rPr>
          <w:t>9</w:t>
        </w:r>
        <w:r w:rsidR="00F65D85" w:rsidRPr="001477AB">
          <w:rPr>
            <w:webHidden/>
          </w:rPr>
          <w:fldChar w:fldCharType="end"/>
        </w:r>
      </w:hyperlink>
    </w:p>
    <w:p w14:paraId="32C88C69" w14:textId="615F0B43" w:rsidR="00F65D85" w:rsidRPr="001477AB" w:rsidRDefault="004736C4">
      <w:pPr>
        <w:pStyle w:val="Kazalovsebine2"/>
        <w:rPr>
          <w:color w:val="auto"/>
          <w:sz w:val="22"/>
          <w:szCs w:val="22"/>
        </w:rPr>
      </w:pPr>
      <w:hyperlink w:anchor="_Toc135396946" w:history="1">
        <w:r w:rsidR="00F65D85" w:rsidRPr="001477AB">
          <w:rPr>
            <w:rStyle w:val="Hiperpovezava"/>
          </w:rPr>
          <w:t>8.2</w:t>
        </w:r>
        <w:r w:rsidR="00F65D85" w:rsidRPr="001477AB">
          <w:rPr>
            <w:color w:val="auto"/>
            <w:sz w:val="22"/>
            <w:szCs w:val="22"/>
          </w:rPr>
          <w:tab/>
        </w:r>
        <w:r w:rsidR="00F65D85" w:rsidRPr="001477AB">
          <w:rPr>
            <w:rStyle w:val="Hiperpovezava"/>
          </w:rPr>
          <w:t>Pogoji za sodelovanje</w:t>
        </w:r>
        <w:r w:rsidR="00F65D85" w:rsidRPr="001477AB">
          <w:rPr>
            <w:webHidden/>
          </w:rPr>
          <w:tab/>
        </w:r>
        <w:r w:rsidR="00F65D85" w:rsidRPr="001477AB">
          <w:rPr>
            <w:webHidden/>
          </w:rPr>
          <w:fldChar w:fldCharType="begin"/>
        </w:r>
        <w:r w:rsidR="00F65D85" w:rsidRPr="001477AB">
          <w:rPr>
            <w:webHidden/>
          </w:rPr>
          <w:instrText xml:space="preserve"> PAGEREF _Toc135396946 \h </w:instrText>
        </w:r>
        <w:r w:rsidR="00F65D85" w:rsidRPr="001477AB">
          <w:rPr>
            <w:webHidden/>
          </w:rPr>
        </w:r>
        <w:r w:rsidR="00F65D85" w:rsidRPr="001477AB">
          <w:rPr>
            <w:webHidden/>
          </w:rPr>
          <w:fldChar w:fldCharType="separate"/>
        </w:r>
        <w:r w:rsidR="001477AB">
          <w:rPr>
            <w:webHidden/>
          </w:rPr>
          <w:t>10</w:t>
        </w:r>
        <w:r w:rsidR="00F65D85" w:rsidRPr="001477AB">
          <w:rPr>
            <w:webHidden/>
          </w:rPr>
          <w:fldChar w:fldCharType="end"/>
        </w:r>
      </w:hyperlink>
    </w:p>
    <w:p w14:paraId="52BF664B" w14:textId="6FC27819" w:rsidR="00F65D85" w:rsidRPr="001477AB" w:rsidRDefault="004736C4">
      <w:pPr>
        <w:pStyle w:val="Kazalovsebine3"/>
        <w:rPr>
          <w:rFonts w:ascii="Arial" w:hAnsi="Arial" w:cs="Arial"/>
          <w:noProof/>
        </w:rPr>
      </w:pPr>
      <w:hyperlink w:anchor="_Toc135396947" w:history="1">
        <w:r w:rsidR="00F65D85" w:rsidRPr="001477AB">
          <w:rPr>
            <w:rStyle w:val="Hiperpovezava"/>
            <w:rFonts w:ascii="Arial" w:hAnsi="Arial" w:cs="Arial"/>
            <w:noProof/>
          </w:rPr>
          <w:t>8.2.1</w:t>
        </w:r>
        <w:r w:rsidR="00F65D85" w:rsidRPr="001477AB">
          <w:rPr>
            <w:rFonts w:ascii="Arial" w:hAnsi="Arial" w:cs="Arial"/>
            <w:noProof/>
          </w:rPr>
          <w:tab/>
        </w:r>
        <w:r w:rsidR="00F65D85" w:rsidRPr="001477AB">
          <w:rPr>
            <w:rStyle w:val="Hiperpovezava"/>
            <w:rFonts w:ascii="Arial" w:hAnsi="Arial" w:cs="Arial"/>
            <w:noProof/>
          </w:rPr>
          <w:t>Ustreznost za opravljanje poklicne dejavnosti:</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_Toc135396947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10</w:t>
        </w:r>
        <w:r w:rsidR="00F65D85" w:rsidRPr="001477AB">
          <w:rPr>
            <w:rFonts w:ascii="Arial" w:hAnsi="Arial" w:cs="Arial"/>
            <w:noProof/>
            <w:webHidden/>
          </w:rPr>
          <w:fldChar w:fldCharType="end"/>
        </w:r>
      </w:hyperlink>
    </w:p>
    <w:p w14:paraId="13C43666" w14:textId="3037AB8E" w:rsidR="00F65D85" w:rsidRPr="001477AB" w:rsidRDefault="004736C4">
      <w:pPr>
        <w:pStyle w:val="Kazalovsebine3"/>
        <w:rPr>
          <w:rFonts w:ascii="Arial" w:hAnsi="Arial" w:cs="Arial"/>
          <w:noProof/>
        </w:rPr>
      </w:pPr>
      <w:hyperlink w:anchor="_Toc135396948" w:history="1">
        <w:r w:rsidR="00F65D85" w:rsidRPr="001477AB">
          <w:rPr>
            <w:rStyle w:val="Hiperpovezava"/>
            <w:rFonts w:ascii="Arial" w:hAnsi="Arial" w:cs="Arial"/>
            <w:noProof/>
          </w:rPr>
          <w:t>8.2.2</w:t>
        </w:r>
        <w:r w:rsidR="00F65D85" w:rsidRPr="001477AB">
          <w:rPr>
            <w:rFonts w:ascii="Arial" w:hAnsi="Arial" w:cs="Arial"/>
            <w:noProof/>
          </w:rPr>
          <w:tab/>
        </w:r>
        <w:r w:rsidR="00F65D85" w:rsidRPr="001477AB">
          <w:rPr>
            <w:rStyle w:val="Hiperpovezava"/>
            <w:rFonts w:ascii="Arial" w:hAnsi="Arial" w:cs="Arial"/>
            <w:noProof/>
          </w:rPr>
          <w:t>Tehnična in strokovna sposobnost:</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_Toc135396948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11</w:t>
        </w:r>
        <w:r w:rsidR="00F65D85" w:rsidRPr="001477AB">
          <w:rPr>
            <w:rFonts w:ascii="Arial" w:hAnsi="Arial" w:cs="Arial"/>
            <w:noProof/>
            <w:webHidden/>
          </w:rPr>
          <w:fldChar w:fldCharType="end"/>
        </w:r>
      </w:hyperlink>
    </w:p>
    <w:p w14:paraId="696790CA" w14:textId="4F2965ED" w:rsidR="00F65D85" w:rsidRPr="001477AB" w:rsidRDefault="004736C4">
      <w:pPr>
        <w:pStyle w:val="Kazalovsebine1"/>
        <w:rPr>
          <w:bCs w:val="0"/>
          <w:caps w:val="0"/>
          <w:sz w:val="22"/>
          <w:szCs w:val="22"/>
        </w:rPr>
      </w:pPr>
      <w:hyperlink w:anchor="_Toc135396949" w:history="1">
        <w:r w:rsidR="00F65D85" w:rsidRPr="001477AB">
          <w:rPr>
            <w:rStyle w:val="Hiperpovezava"/>
          </w:rPr>
          <w:t>9</w:t>
        </w:r>
        <w:r w:rsidR="00F65D85" w:rsidRPr="001477AB">
          <w:rPr>
            <w:bCs w:val="0"/>
            <w:caps w:val="0"/>
            <w:sz w:val="22"/>
            <w:szCs w:val="22"/>
          </w:rPr>
          <w:tab/>
        </w:r>
        <w:r w:rsidR="00F65D85" w:rsidRPr="001477AB">
          <w:rPr>
            <w:rStyle w:val="Hiperpovezava"/>
          </w:rPr>
          <w:t>MERILO</w:t>
        </w:r>
        <w:r w:rsidR="00F65D85" w:rsidRPr="001477AB">
          <w:rPr>
            <w:webHidden/>
          </w:rPr>
          <w:tab/>
        </w:r>
        <w:r w:rsidR="00F65D85" w:rsidRPr="001477AB">
          <w:rPr>
            <w:webHidden/>
          </w:rPr>
          <w:fldChar w:fldCharType="begin"/>
        </w:r>
        <w:r w:rsidR="00F65D85" w:rsidRPr="001477AB">
          <w:rPr>
            <w:webHidden/>
          </w:rPr>
          <w:instrText xml:space="preserve"> PAGEREF _Toc135396949 \h </w:instrText>
        </w:r>
        <w:r w:rsidR="00F65D85" w:rsidRPr="001477AB">
          <w:rPr>
            <w:webHidden/>
          </w:rPr>
        </w:r>
        <w:r w:rsidR="00F65D85" w:rsidRPr="001477AB">
          <w:rPr>
            <w:webHidden/>
          </w:rPr>
          <w:fldChar w:fldCharType="separate"/>
        </w:r>
        <w:r w:rsidR="001477AB">
          <w:rPr>
            <w:webHidden/>
          </w:rPr>
          <w:t>11</w:t>
        </w:r>
        <w:r w:rsidR="00F65D85" w:rsidRPr="001477AB">
          <w:rPr>
            <w:webHidden/>
          </w:rPr>
          <w:fldChar w:fldCharType="end"/>
        </w:r>
      </w:hyperlink>
    </w:p>
    <w:p w14:paraId="452A75E4" w14:textId="2E8E4E9C" w:rsidR="00F65D85" w:rsidRPr="001477AB" w:rsidRDefault="004736C4">
      <w:pPr>
        <w:pStyle w:val="Kazalovsebine1"/>
        <w:rPr>
          <w:bCs w:val="0"/>
          <w:caps w:val="0"/>
          <w:sz w:val="22"/>
          <w:szCs w:val="22"/>
        </w:rPr>
      </w:pPr>
      <w:hyperlink w:anchor="_Toc135396950" w:history="1">
        <w:r w:rsidR="00F65D85" w:rsidRPr="001477AB">
          <w:rPr>
            <w:rStyle w:val="Hiperpovezava"/>
          </w:rPr>
          <w:t>10</w:t>
        </w:r>
        <w:r w:rsidR="00F65D85" w:rsidRPr="001477AB">
          <w:rPr>
            <w:bCs w:val="0"/>
            <w:caps w:val="0"/>
            <w:sz w:val="22"/>
            <w:szCs w:val="22"/>
          </w:rPr>
          <w:tab/>
        </w:r>
        <w:r w:rsidR="00F65D85" w:rsidRPr="001477AB">
          <w:rPr>
            <w:rStyle w:val="Hiperpovezava"/>
          </w:rPr>
          <w:t>IZDELAVA PONUDBE</w:t>
        </w:r>
        <w:r w:rsidR="00F65D85" w:rsidRPr="001477AB">
          <w:rPr>
            <w:webHidden/>
          </w:rPr>
          <w:tab/>
        </w:r>
        <w:r w:rsidR="00F65D85" w:rsidRPr="001477AB">
          <w:rPr>
            <w:webHidden/>
          </w:rPr>
          <w:fldChar w:fldCharType="begin"/>
        </w:r>
        <w:r w:rsidR="00F65D85" w:rsidRPr="001477AB">
          <w:rPr>
            <w:webHidden/>
          </w:rPr>
          <w:instrText xml:space="preserve"> PAGEREF _Toc135396950 \h </w:instrText>
        </w:r>
        <w:r w:rsidR="00F65D85" w:rsidRPr="001477AB">
          <w:rPr>
            <w:webHidden/>
          </w:rPr>
        </w:r>
        <w:r w:rsidR="00F65D85" w:rsidRPr="001477AB">
          <w:rPr>
            <w:webHidden/>
          </w:rPr>
          <w:fldChar w:fldCharType="separate"/>
        </w:r>
        <w:r w:rsidR="001477AB">
          <w:rPr>
            <w:webHidden/>
          </w:rPr>
          <w:t>13</w:t>
        </w:r>
        <w:r w:rsidR="00F65D85" w:rsidRPr="001477AB">
          <w:rPr>
            <w:webHidden/>
          </w:rPr>
          <w:fldChar w:fldCharType="end"/>
        </w:r>
      </w:hyperlink>
    </w:p>
    <w:p w14:paraId="08F983DF" w14:textId="61D6CE94" w:rsidR="00F65D85" w:rsidRPr="001477AB" w:rsidRDefault="004736C4">
      <w:pPr>
        <w:pStyle w:val="Kazalovsebine2"/>
        <w:rPr>
          <w:color w:val="auto"/>
          <w:sz w:val="22"/>
          <w:szCs w:val="22"/>
        </w:rPr>
      </w:pPr>
      <w:hyperlink w:anchor="_Toc135396951" w:history="1">
        <w:r w:rsidR="00F65D85" w:rsidRPr="001477AB">
          <w:rPr>
            <w:rStyle w:val="Hiperpovezava"/>
          </w:rPr>
          <w:t>10.1</w:t>
        </w:r>
        <w:r w:rsidR="00F65D85" w:rsidRPr="001477AB">
          <w:rPr>
            <w:color w:val="auto"/>
            <w:sz w:val="22"/>
            <w:szCs w:val="22"/>
          </w:rPr>
          <w:tab/>
        </w:r>
        <w:r w:rsidR="00F65D85" w:rsidRPr="001477AB">
          <w:rPr>
            <w:rStyle w:val="Hiperpovezava"/>
          </w:rPr>
          <w:t>Priprava in oddaja ponudbe v sistem e-JN</w:t>
        </w:r>
        <w:r w:rsidR="00F65D85" w:rsidRPr="001477AB">
          <w:rPr>
            <w:webHidden/>
          </w:rPr>
          <w:tab/>
        </w:r>
        <w:r w:rsidR="00F65D85" w:rsidRPr="001477AB">
          <w:rPr>
            <w:webHidden/>
          </w:rPr>
          <w:fldChar w:fldCharType="begin"/>
        </w:r>
        <w:r w:rsidR="00F65D85" w:rsidRPr="001477AB">
          <w:rPr>
            <w:webHidden/>
          </w:rPr>
          <w:instrText xml:space="preserve"> PAGEREF _Toc135396951 \h </w:instrText>
        </w:r>
        <w:r w:rsidR="00F65D85" w:rsidRPr="001477AB">
          <w:rPr>
            <w:webHidden/>
          </w:rPr>
        </w:r>
        <w:r w:rsidR="00F65D85" w:rsidRPr="001477AB">
          <w:rPr>
            <w:webHidden/>
          </w:rPr>
          <w:fldChar w:fldCharType="separate"/>
        </w:r>
        <w:r w:rsidR="001477AB">
          <w:rPr>
            <w:webHidden/>
          </w:rPr>
          <w:t>13</w:t>
        </w:r>
        <w:r w:rsidR="00F65D85" w:rsidRPr="001477AB">
          <w:rPr>
            <w:webHidden/>
          </w:rPr>
          <w:fldChar w:fldCharType="end"/>
        </w:r>
      </w:hyperlink>
    </w:p>
    <w:p w14:paraId="6744C5E5" w14:textId="1D2098D3" w:rsidR="00F65D85" w:rsidRPr="001477AB" w:rsidRDefault="004736C4">
      <w:pPr>
        <w:pStyle w:val="Kazalovsebine3"/>
        <w:rPr>
          <w:rFonts w:ascii="Arial" w:hAnsi="Arial" w:cs="Arial"/>
          <w:noProof/>
        </w:rPr>
      </w:pPr>
      <w:hyperlink w:anchor="_Toc135396952" w:history="1">
        <w:r w:rsidR="00F65D85" w:rsidRPr="001477AB">
          <w:rPr>
            <w:rStyle w:val="Hiperpovezava"/>
            <w:rFonts w:ascii="Arial" w:hAnsi="Arial" w:cs="Arial"/>
            <w:noProof/>
          </w:rPr>
          <w:t>10.1.1</w:t>
        </w:r>
        <w:r w:rsidR="00F65D85" w:rsidRPr="001477AB">
          <w:rPr>
            <w:rFonts w:ascii="Arial" w:hAnsi="Arial" w:cs="Arial"/>
            <w:noProof/>
          </w:rPr>
          <w:tab/>
        </w:r>
        <w:r w:rsidR="00F65D85" w:rsidRPr="001477AB">
          <w:rPr>
            <w:rStyle w:val="Hiperpovezava"/>
            <w:rFonts w:ascii="Arial" w:hAnsi="Arial" w:cs="Arial"/>
            <w:noProof/>
          </w:rPr>
          <w:t>Ponudbeni predračun</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_Toc135396952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14</w:t>
        </w:r>
        <w:r w:rsidR="00F65D85" w:rsidRPr="001477AB">
          <w:rPr>
            <w:rFonts w:ascii="Arial" w:hAnsi="Arial" w:cs="Arial"/>
            <w:noProof/>
            <w:webHidden/>
          </w:rPr>
          <w:fldChar w:fldCharType="end"/>
        </w:r>
      </w:hyperlink>
    </w:p>
    <w:p w14:paraId="5468D1C2" w14:textId="5E782001" w:rsidR="00F65D85" w:rsidRPr="001477AB" w:rsidRDefault="004736C4">
      <w:pPr>
        <w:pStyle w:val="Kazalovsebine3"/>
        <w:rPr>
          <w:rFonts w:ascii="Arial" w:hAnsi="Arial" w:cs="Arial"/>
          <w:noProof/>
        </w:rPr>
      </w:pPr>
      <w:hyperlink w:anchor="_Toc135396953" w:history="1">
        <w:r w:rsidR="00F65D85" w:rsidRPr="001477AB">
          <w:rPr>
            <w:rStyle w:val="Hiperpovezava"/>
            <w:rFonts w:ascii="Arial" w:hAnsi="Arial" w:cs="Arial"/>
            <w:noProof/>
          </w:rPr>
          <w:t>10.1.2</w:t>
        </w:r>
        <w:r w:rsidR="00F65D85" w:rsidRPr="001477AB">
          <w:rPr>
            <w:rFonts w:ascii="Arial" w:hAnsi="Arial" w:cs="Arial"/>
            <w:noProof/>
          </w:rPr>
          <w:tab/>
        </w:r>
        <w:r w:rsidR="00F65D85" w:rsidRPr="001477AB">
          <w:rPr>
            <w:rStyle w:val="Hiperpovezava"/>
            <w:rFonts w:ascii="Arial" w:hAnsi="Arial" w:cs="Arial"/>
            <w:noProof/>
          </w:rPr>
          <w:t>Obrazec »ESPD« za vse gospodarske subjekte</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_Toc135396953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15</w:t>
        </w:r>
        <w:r w:rsidR="00F65D85" w:rsidRPr="001477AB">
          <w:rPr>
            <w:rFonts w:ascii="Arial" w:hAnsi="Arial" w:cs="Arial"/>
            <w:noProof/>
            <w:webHidden/>
          </w:rPr>
          <w:fldChar w:fldCharType="end"/>
        </w:r>
      </w:hyperlink>
    </w:p>
    <w:p w14:paraId="5443EB13" w14:textId="276147AC" w:rsidR="00F65D85" w:rsidRPr="001477AB" w:rsidRDefault="004736C4">
      <w:pPr>
        <w:pStyle w:val="Kazalovsebine2"/>
        <w:rPr>
          <w:color w:val="auto"/>
          <w:sz w:val="22"/>
          <w:szCs w:val="22"/>
        </w:rPr>
      </w:pPr>
      <w:hyperlink w:anchor="_Toc135396954" w:history="1">
        <w:r w:rsidR="00F65D85" w:rsidRPr="001477AB">
          <w:rPr>
            <w:rStyle w:val="Hiperpovezava"/>
          </w:rPr>
          <w:t>10.2</w:t>
        </w:r>
        <w:r w:rsidR="00F65D85" w:rsidRPr="001477AB">
          <w:rPr>
            <w:color w:val="auto"/>
            <w:sz w:val="22"/>
            <w:szCs w:val="22"/>
          </w:rPr>
          <w:tab/>
        </w:r>
        <w:r w:rsidR="00F65D85" w:rsidRPr="001477AB">
          <w:rPr>
            <w:rStyle w:val="Hiperpovezava"/>
          </w:rPr>
          <w:t>Ponudbena dokumentacija</w:t>
        </w:r>
        <w:r w:rsidR="00F65D85" w:rsidRPr="001477AB">
          <w:rPr>
            <w:webHidden/>
          </w:rPr>
          <w:tab/>
        </w:r>
        <w:r w:rsidR="00F65D85" w:rsidRPr="001477AB">
          <w:rPr>
            <w:webHidden/>
          </w:rPr>
          <w:fldChar w:fldCharType="begin"/>
        </w:r>
        <w:r w:rsidR="00F65D85" w:rsidRPr="001477AB">
          <w:rPr>
            <w:webHidden/>
          </w:rPr>
          <w:instrText xml:space="preserve"> PAGEREF _Toc135396954 \h </w:instrText>
        </w:r>
        <w:r w:rsidR="00F65D85" w:rsidRPr="001477AB">
          <w:rPr>
            <w:webHidden/>
          </w:rPr>
        </w:r>
        <w:r w:rsidR="00F65D85" w:rsidRPr="001477AB">
          <w:rPr>
            <w:webHidden/>
          </w:rPr>
          <w:fldChar w:fldCharType="separate"/>
        </w:r>
        <w:r w:rsidR="001477AB">
          <w:rPr>
            <w:webHidden/>
          </w:rPr>
          <w:t>16</w:t>
        </w:r>
        <w:r w:rsidR="00F65D85" w:rsidRPr="001477AB">
          <w:rPr>
            <w:webHidden/>
          </w:rPr>
          <w:fldChar w:fldCharType="end"/>
        </w:r>
      </w:hyperlink>
    </w:p>
    <w:p w14:paraId="4C9E0B72" w14:textId="286DC0D5" w:rsidR="00F65D85" w:rsidRPr="001477AB" w:rsidRDefault="004736C4">
      <w:pPr>
        <w:pStyle w:val="Kazalovsebine3"/>
        <w:rPr>
          <w:rFonts w:ascii="Arial" w:hAnsi="Arial" w:cs="Arial"/>
          <w:noProof/>
        </w:rPr>
      </w:pPr>
      <w:hyperlink w:anchor="_Toc135396955" w:history="1">
        <w:r w:rsidR="00F65D85" w:rsidRPr="001477AB">
          <w:rPr>
            <w:rStyle w:val="Hiperpovezava"/>
            <w:rFonts w:ascii="Arial" w:hAnsi="Arial" w:cs="Arial"/>
            <w:noProof/>
          </w:rPr>
          <w:t>10.2.1</w:t>
        </w:r>
        <w:r w:rsidR="00F65D85" w:rsidRPr="001477AB">
          <w:rPr>
            <w:rFonts w:ascii="Arial" w:hAnsi="Arial" w:cs="Arial"/>
            <w:noProof/>
          </w:rPr>
          <w:tab/>
        </w:r>
        <w:r w:rsidR="00F65D85" w:rsidRPr="001477AB">
          <w:rPr>
            <w:rStyle w:val="Hiperpovezava"/>
            <w:rFonts w:ascii="Arial" w:hAnsi="Arial" w:cs="Arial"/>
            <w:noProof/>
          </w:rPr>
          <w:t>Izpolnjene izjave, obrazce oz. dokumente</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_Toc135396955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16</w:t>
        </w:r>
        <w:r w:rsidR="00F65D85" w:rsidRPr="001477AB">
          <w:rPr>
            <w:rFonts w:ascii="Arial" w:hAnsi="Arial" w:cs="Arial"/>
            <w:noProof/>
            <w:webHidden/>
          </w:rPr>
          <w:fldChar w:fldCharType="end"/>
        </w:r>
      </w:hyperlink>
    </w:p>
    <w:p w14:paraId="662A028F" w14:textId="64973CC4" w:rsidR="00F65D85" w:rsidRPr="001477AB" w:rsidRDefault="004736C4">
      <w:pPr>
        <w:pStyle w:val="Kazalovsebine3"/>
        <w:rPr>
          <w:rFonts w:ascii="Arial" w:hAnsi="Arial" w:cs="Arial"/>
          <w:noProof/>
        </w:rPr>
      </w:pPr>
      <w:hyperlink w:anchor="_Toc135396956" w:history="1">
        <w:r w:rsidR="00F65D85" w:rsidRPr="001477AB">
          <w:rPr>
            <w:rStyle w:val="Hiperpovezava"/>
            <w:rFonts w:ascii="Arial" w:hAnsi="Arial" w:cs="Arial"/>
            <w:noProof/>
          </w:rPr>
          <w:t>10.2.2</w:t>
        </w:r>
        <w:r w:rsidR="00F65D85" w:rsidRPr="001477AB">
          <w:rPr>
            <w:rFonts w:ascii="Arial" w:hAnsi="Arial" w:cs="Arial"/>
            <w:noProof/>
          </w:rPr>
          <w:tab/>
        </w:r>
        <w:r w:rsidR="00F65D85" w:rsidRPr="001477AB">
          <w:rPr>
            <w:rStyle w:val="Hiperpovezava"/>
            <w:rFonts w:ascii="Arial" w:hAnsi="Arial" w:cs="Arial"/>
            <w:noProof/>
          </w:rPr>
          <w:t>Dokazila za podizvajalca</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_Toc135396956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16</w:t>
        </w:r>
        <w:r w:rsidR="00F65D85" w:rsidRPr="001477AB">
          <w:rPr>
            <w:rFonts w:ascii="Arial" w:hAnsi="Arial" w:cs="Arial"/>
            <w:noProof/>
            <w:webHidden/>
          </w:rPr>
          <w:fldChar w:fldCharType="end"/>
        </w:r>
      </w:hyperlink>
    </w:p>
    <w:p w14:paraId="74B1023C" w14:textId="5B365F27" w:rsidR="00F65D85" w:rsidRPr="001477AB" w:rsidRDefault="004736C4">
      <w:pPr>
        <w:pStyle w:val="Kazalovsebine3"/>
        <w:rPr>
          <w:rFonts w:ascii="Arial" w:hAnsi="Arial" w:cs="Arial"/>
          <w:noProof/>
        </w:rPr>
      </w:pPr>
      <w:hyperlink w:anchor="_Toc135396957" w:history="1">
        <w:r w:rsidR="00F65D85" w:rsidRPr="001477AB">
          <w:rPr>
            <w:rStyle w:val="Hiperpovezava"/>
            <w:rFonts w:ascii="Arial" w:hAnsi="Arial" w:cs="Arial"/>
            <w:noProof/>
          </w:rPr>
          <w:t>10.2.3</w:t>
        </w:r>
        <w:r w:rsidR="00F65D85" w:rsidRPr="001477AB">
          <w:rPr>
            <w:rFonts w:ascii="Arial" w:hAnsi="Arial" w:cs="Arial"/>
            <w:noProof/>
          </w:rPr>
          <w:tab/>
        </w:r>
        <w:r w:rsidR="00F65D85" w:rsidRPr="001477AB">
          <w:rPr>
            <w:rStyle w:val="Hiperpovezava"/>
            <w:rFonts w:ascii="Arial" w:hAnsi="Arial" w:cs="Arial"/>
            <w:noProof/>
          </w:rPr>
          <w:t>Dokazila za drugi subjekt</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_Toc135396957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16</w:t>
        </w:r>
        <w:r w:rsidR="00F65D85" w:rsidRPr="001477AB">
          <w:rPr>
            <w:rFonts w:ascii="Arial" w:hAnsi="Arial" w:cs="Arial"/>
            <w:noProof/>
            <w:webHidden/>
          </w:rPr>
          <w:fldChar w:fldCharType="end"/>
        </w:r>
      </w:hyperlink>
    </w:p>
    <w:p w14:paraId="45AFB347" w14:textId="6A793C9D" w:rsidR="00F65D85" w:rsidRPr="001477AB" w:rsidRDefault="004736C4">
      <w:pPr>
        <w:pStyle w:val="Kazalovsebine2"/>
        <w:rPr>
          <w:color w:val="auto"/>
          <w:sz w:val="22"/>
          <w:szCs w:val="22"/>
        </w:rPr>
      </w:pPr>
      <w:hyperlink w:anchor="_Toc135396958" w:history="1">
        <w:r w:rsidR="00F65D85" w:rsidRPr="001477AB">
          <w:rPr>
            <w:rStyle w:val="Hiperpovezava"/>
          </w:rPr>
          <w:t>10.3</w:t>
        </w:r>
        <w:r w:rsidR="00F65D85" w:rsidRPr="001477AB">
          <w:rPr>
            <w:color w:val="auto"/>
            <w:sz w:val="22"/>
            <w:szCs w:val="22"/>
          </w:rPr>
          <w:tab/>
        </w:r>
        <w:r w:rsidR="00F65D85" w:rsidRPr="001477AB">
          <w:rPr>
            <w:rStyle w:val="Hiperpovezava"/>
          </w:rPr>
          <w:t>Druga določila za pripravo ponudbe</w:t>
        </w:r>
        <w:r w:rsidR="00F65D85" w:rsidRPr="001477AB">
          <w:rPr>
            <w:webHidden/>
          </w:rPr>
          <w:tab/>
        </w:r>
        <w:r w:rsidR="00F65D85" w:rsidRPr="001477AB">
          <w:rPr>
            <w:webHidden/>
          </w:rPr>
          <w:fldChar w:fldCharType="begin"/>
        </w:r>
        <w:r w:rsidR="00F65D85" w:rsidRPr="001477AB">
          <w:rPr>
            <w:webHidden/>
          </w:rPr>
          <w:instrText xml:space="preserve"> PAGEREF _Toc135396958 \h </w:instrText>
        </w:r>
        <w:r w:rsidR="00F65D85" w:rsidRPr="001477AB">
          <w:rPr>
            <w:webHidden/>
          </w:rPr>
        </w:r>
        <w:r w:rsidR="00F65D85" w:rsidRPr="001477AB">
          <w:rPr>
            <w:webHidden/>
          </w:rPr>
          <w:fldChar w:fldCharType="separate"/>
        </w:r>
        <w:r w:rsidR="001477AB">
          <w:rPr>
            <w:webHidden/>
          </w:rPr>
          <w:t>17</w:t>
        </w:r>
        <w:r w:rsidR="00F65D85" w:rsidRPr="001477AB">
          <w:rPr>
            <w:webHidden/>
          </w:rPr>
          <w:fldChar w:fldCharType="end"/>
        </w:r>
      </w:hyperlink>
    </w:p>
    <w:p w14:paraId="007D91D3" w14:textId="0C06A780" w:rsidR="00F65D85" w:rsidRPr="001477AB" w:rsidRDefault="004736C4">
      <w:pPr>
        <w:pStyle w:val="Kazalovsebine3"/>
        <w:rPr>
          <w:rFonts w:ascii="Arial" w:hAnsi="Arial" w:cs="Arial"/>
          <w:noProof/>
        </w:rPr>
      </w:pPr>
      <w:hyperlink w:anchor="_Toc135396959" w:history="1">
        <w:r w:rsidR="00F65D85" w:rsidRPr="001477AB">
          <w:rPr>
            <w:rStyle w:val="Hiperpovezava"/>
            <w:rFonts w:ascii="Arial" w:hAnsi="Arial" w:cs="Arial"/>
            <w:noProof/>
          </w:rPr>
          <w:t>10.3.1</w:t>
        </w:r>
        <w:r w:rsidR="00F65D85" w:rsidRPr="001477AB">
          <w:rPr>
            <w:rFonts w:ascii="Arial" w:hAnsi="Arial" w:cs="Arial"/>
            <w:noProof/>
          </w:rPr>
          <w:tab/>
        </w:r>
        <w:r w:rsidR="00F65D85" w:rsidRPr="001477AB">
          <w:rPr>
            <w:rStyle w:val="Hiperpovezava"/>
            <w:rFonts w:ascii="Arial" w:hAnsi="Arial" w:cs="Arial"/>
            <w:noProof/>
          </w:rPr>
          <w:t>Jezik</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_Toc135396959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17</w:t>
        </w:r>
        <w:r w:rsidR="00F65D85" w:rsidRPr="001477AB">
          <w:rPr>
            <w:rFonts w:ascii="Arial" w:hAnsi="Arial" w:cs="Arial"/>
            <w:noProof/>
            <w:webHidden/>
          </w:rPr>
          <w:fldChar w:fldCharType="end"/>
        </w:r>
      </w:hyperlink>
    </w:p>
    <w:p w14:paraId="6C4FF5C2" w14:textId="076CD3F2" w:rsidR="00F65D85" w:rsidRPr="001477AB" w:rsidRDefault="004736C4">
      <w:pPr>
        <w:pStyle w:val="Kazalovsebine3"/>
        <w:rPr>
          <w:rFonts w:ascii="Arial" w:hAnsi="Arial" w:cs="Arial"/>
          <w:noProof/>
        </w:rPr>
      </w:pPr>
      <w:hyperlink w:anchor="_Toc135396960" w:history="1">
        <w:r w:rsidR="00F65D85" w:rsidRPr="001477AB">
          <w:rPr>
            <w:rStyle w:val="Hiperpovezava"/>
            <w:rFonts w:ascii="Arial" w:hAnsi="Arial" w:cs="Arial"/>
            <w:noProof/>
          </w:rPr>
          <w:t>10.3.2</w:t>
        </w:r>
        <w:r w:rsidR="00F65D85" w:rsidRPr="001477AB">
          <w:rPr>
            <w:rFonts w:ascii="Arial" w:hAnsi="Arial" w:cs="Arial"/>
            <w:noProof/>
          </w:rPr>
          <w:tab/>
        </w:r>
        <w:r w:rsidR="00F65D85" w:rsidRPr="001477AB">
          <w:rPr>
            <w:rStyle w:val="Hiperpovezava"/>
            <w:rFonts w:ascii="Arial" w:hAnsi="Arial" w:cs="Arial"/>
            <w:noProof/>
          </w:rPr>
          <w:t>Veljavnost ponudbe</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_Toc135396960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17</w:t>
        </w:r>
        <w:r w:rsidR="00F65D85" w:rsidRPr="001477AB">
          <w:rPr>
            <w:rFonts w:ascii="Arial" w:hAnsi="Arial" w:cs="Arial"/>
            <w:noProof/>
            <w:webHidden/>
          </w:rPr>
          <w:fldChar w:fldCharType="end"/>
        </w:r>
      </w:hyperlink>
    </w:p>
    <w:p w14:paraId="529416D4" w14:textId="3D39DF33" w:rsidR="00F65D85" w:rsidRPr="001477AB" w:rsidRDefault="004736C4">
      <w:pPr>
        <w:pStyle w:val="Kazalovsebine3"/>
        <w:rPr>
          <w:rFonts w:ascii="Arial" w:hAnsi="Arial" w:cs="Arial"/>
          <w:noProof/>
        </w:rPr>
      </w:pPr>
      <w:hyperlink w:anchor="_Toc135396961" w:history="1">
        <w:r w:rsidR="00F65D85" w:rsidRPr="001477AB">
          <w:rPr>
            <w:rStyle w:val="Hiperpovezava"/>
            <w:rFonts w:ascii="Arial" w:hAnsi="Arial" w:cs="Arial"/>
            <w:noProof/>
          </w:rPr>
          <w:t>10.3.3</w:t>
        </w:r>
        <w:r w:rsidR="00F65D85" w:rsidRPr="001477AB">
          <w:rPr>
            <w:rFonts w:ascii="Arial" w:hAnsi="Arial" w:cs="Arial"/>
            <w:noProof/>
          </w:rPr>
          <w:tab/>
        </w:r>
        <w:r w:rsidR="00F65D85" w:rsidRPr="001477AB">
          <w:rPr>
            <w:rStyle w:val="Hiperpovezava"/>
            <w:rFonts w:ascii="Arial" w:hAnsi="Arial" w:cs="Arial"/>
            <w:noProof/>
          </w:rPr>
          <w:t>Skupna ponudba</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_Toc135396961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18</w:t>
        </w:r>
        <w:r w:rsidR="00F65D85" w:rsidRPr="001477AB">
          <w:rPr>
            <w:rFonts w:ascii="Arial" w:hAnsi="Arial" w:cs="Arial"/>
            <w:noProof/>
            <w:webHidden/>
          </w:rPr>
          <w:fldChar w:fldCharType="end"/>
        </w:r>
      </w:hyperlink>
    </w:p>
    <w:p w14:paraId="163C9211" w14:textId="58478936" w:rsidR="00F65D85" w:rsidRPr="001477AB" w:rsidRDefault="004736C4">
      <w:pPr>
        <w:pStyle w:val="Kazalovsebine3"/>
        <w:rPr>
          <w:rFonts w:ascii="Arial" w:hAnsi="Arial" w:cs="Arial"/>
          <w:noProof/>
        </w:rPr>
      </w:pPr>
      <w:hyperlink w:anchor="_Toc135396962" w:history="1">
        <w:r w:rsidR="00F65D85" w:rsidRPr="001477AB">
          <w:rPr>
            <w:rStyle w:val="Hiperpovezava"/>
            <w:rFonts w:ascii="Arial" w:hAnsi="Arial" w:cs="Arial"/>
            <w:noProof/>
          </w:rPr>
          <w:t>10.3.4</w:t>
        </w:r>
        <w:r w:rsidR="00F65D85" w:rsidRPr="001477AB">
          <w:rPr>
            <w:rFonts w:ascii="Arial" w:hAnsi="Arial" w:cs="Arial"/>
            <w:noProof/>
          </w:rPr>
          <w:tab/>
        </w:r>
        <w:r w:rsidR="00F65D85" w:rsidRPr="001477AB">
          <w:rPr>
            <w:rStyle w:val="Hiperpovezava"/>
            <w:rFonts w:ascii="Arial" w:hAnsi="Arial" w:cs="Arial"/>
            <w:noProof/>
          </w:rPr>
          <w:t>Ponudba s podizvajalci</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_Toc135396962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18</w:t>
        </w:r>
        <w:r w:rsidR="00F65D85" w:rsidRPr="001477AB">
          <w:rPr>
            <w:rFonts w:ascii="Arial" w:hAnsi="Arial" w:cs="Arial"/>
            <w:noProof/>
            <w:webHidden/>
          </w:rPr>
          <w:fldChar w:fldCharType="end"/>
        </w:r>
      </w:hyperlink>
    </w:p>
    <w:p w14:paraId="2CBC61DB" w14:textId="3949D3CA" w:rsidR="00F65D85" w:rsidRPr="001477AB" w:rsidRDefault="004736C4">
      <w:pPr>
        <w:pStyle w:val="Kazalovsebine3"/>
        <w:rPr>
          <w:rFonts w:ascii="Arial" w:hAnsi="Arial" w:cs="Arial"/>
          <w:noProof/>
        </w:rPr>
      </w:pPr>
      <w:hyperlink w:anchor="_Toc135396963" w:history="1">
        <w:r w:rsidR="00F65D85" w:rsidRPr="001477AB">
          <w:rPr>
            <w:rStyle w:val="Hiperpovezava"/>
            <w:rFonts w:ascii="Arial" w:hAnsi="Arial" w:cs="Arial"/>
            <w:noProof/>
          </w:rPr>
          <w:t>10.3.5</w:t>
        </w:r>
        <w:r w:rsidR="00F65D85" w:rsidRPr="001477AB">
          <w:rPr>
            <w:rFonts w:ascii="Arial" w:hAnsi="Arial" w:cs="Arial"/>
            <w:noProof/>
          </w:rPr>
          <w:tab/>
        </w:r>
        <w:r w:rsidR="00F65D85" w:rsidRPr="001477AB">
          <w:rPr>
            <w:rStyle w:val="Hiperpovezava"/>
            <w:rFonts w:ascii="Arial" w:hAnsi="Arial" w:cs="Arial"/>
            <w:noProof/>
          </w:rPr>
          <w:t>Uporaba zmogljivosti drugih subjektov</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_Toc135396963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19</w:t>
        </w:r>
        <w:r w:rsidR="00F65D85" w:rsidRPr="001477AB">
          <w:rPr>
            <w:rFonts w:ascii="Arial" w:hAnsi="Arial" w:cs="Arial"/>
            <w:noProof/>
            <w:webHidden/>
          </w:rPr>
          <w:fldChar w:fldCharType="end"/>
        </w:r>
      </w:hyperlink>
    </w:p>
    <w:p w14:paraId="5202D391" w14:textId="4B3D93CF" w:rsidR="00F65D85" w:rsidRPr="001477AB" w:rsidRDefault="004736C4">
      <w:pPr>
        <w:pStyle w:val="Kazalovsebine3"/>
        <w:rPr>
          <w:rFonts w:ascii="Arial" w:hAnsi="Arial" w:cs="Arial"/>
          <w:noProof/>
        </w:rPr>
      </w:pPr>
      <w:hyperlink w:anchor="_Toc135396964" w:history="1">
        <w:r w:rsidR="00F65D85" w:rsidRPr="001477AB">
          <w:rPr>
            <w:rStyle w:val="Hiperpovezava"/>
            <w:rFonts w:ascii="Arial" w:hAnsi="Arial" w:cs="Arial"/>
            <w:noProof/>
          </w:rPr>
          <w:t>10.3.6</w:t>
        </w:r>
        <w:r w:rsidR="00F65D85" w:rsidRPr="001477AB">
          <w:rPr>
            <w:rFonts w:ascii="Arial" w:hAnsi="Arial" w:cs="Arial"/>
            <w:noProof/>
          </w:rPr>
          <w:tab/>
        </w:r>
        <w:r w:rsidR="00F65D85" w:rsidRPr="001477AB">
          <w:rPr>
            <w:rStyle w:val="Hiperpovezava"/>
            <w:rFonts w:ascii="Arial" w:hAnsi="Arial" w:cs="Arial"/>
            <w:noProof/>
          </w:rPr>
          <w:t>Tuji gospodarski subjekti</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_Toc135396964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19</w:t>
        </w:r>
        <w:r w:rsidR="00F65D85" w:rsidRPr="001477AB">
          <w:rPr>
            <w:rFonts w:ascii="Arial" w:hAnsi="Arial" w:cs="Arial"/>
            <w:noProof/>
            <w:webHidden/>
          </w:rPr>
          <w:fldChar w:fldCharType="end"/>
        </w:r>
      </w:hyperlink>
    </w:p>
    <w:p w14:paraId="517B46AE" w14:textId="1EE9EB9C" w:rsidR="00F65D85" w:rsidRPr="001477AB" w:rsidRDefault="004736C4">
      <w:pPr>
        <w:pStyle w:val="Kazalovsebine3"/>
        <w:rPr>
          <w:rFonts w:ascii="Arial" w:hAnsi="Arial" w:cs="Arial"/>
          <w:noProof/>
        </w:rPr>
      </w:pPr>
      <w:hyperlink w:anchor="_Toc135396965" w:history="1">
        <w:r w:rsidR="00F65D85" w:rsidRPr="001477AB">
          <w:rPr>
            <w:rStyle w:val="Hiperpovezava"/>
            <w:rFonts w:ascii="Arial" w:eastAsia="Calibri" w:hAnsi="Arial" w:cs="Arial"/>
            <w:noProof/>
          </w:rPr>
          <w:t>10.3.7</w:t>
        </w:r>
        <w:r w:rsidR="00F65D85" w:rsidRPr="001477AB">
          <w:rPr>
            <w:rFonts w:ascii="Arial" w:hAnsi="Arial" w:cs="Arial"/>
            <w:noProof/>
          </w:rPr>
          <w:tab/>
        </w:r>
        <w:r w:rsidR="00F65D85" w:rsidRPr="001477AB">
          <w:rPr>
            <w:rStyle w:val="Hiperpovezava"/>
            <w:rFonts w:ascii="Arial" w:eastAsia="Calibri" w:hAnsi="Arial" w:cs="Arial"/>
            <w:noProof/>
          </w:rPr>
          <w:t>Variantne ponudbe</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_Toc135396965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20</w:t>
        </w:r>
        <w:r w:rsidR="00F65D85" w:rsidRPr="001477AB">
          <w:rPr>
            <w:rFonts w:ascii="Arial" w:hAnsi="Arial" w:cs="Arial"/>
            <w:noProof/>
            <w:webHidden/>
          </w:rPr>
          <w:fldChar w:fldCharType="end"/>
        </w:r>
      </w:hyperlink>
    </w:p>
    <w:p w14:paraId="0153555C" w14:textId="1AB83923" w:rsidR="00F65D85" w:rsidRPr="001477AB" w:rsidRDefault="004736C4">
      <w:pPr>
        <w:pStyle w:val="Kazalovsebine3"/>
        <w:rPr>
          <w:rFonts w:ascii="Arial" w:hAnsi="Arial" w:cs="Arial"/>
          <w:noProof/>
        </w:rPr>
      </w:pPr>
      <w:hyperlink w:anchor="_Toc135396966" w:history="1">
        <w:r w:rsidR="00F65D85" w:rsidRPr="001477AB">
          <w:rPr>
            <w:rStyle w:val="Hiperpovezava"/>
            <w:rFonts w:ascii="Arial" w:eastAsia="Calibri" w:hAnsi="Arial" w:cs="Arial"/>
            <w:noProof/>
          </w:rPr>
          <w:t>10.3.8</w:t>
        </w:r>
        <w:r w:rsidR="00F65D85" w:rsidRPr="001477AB">
          <w:rPr>
            <w:rFonts w:ascii="Arial" w:hAnsi="Arial" w:cs="Arial"/>
            <w:noProof/>
          </w:rPr>
          <w:tab/>
        </w:r>
        <w:r w:rsidR="00F65D85" w:rsidRPr="001477AB">
          <w:rPr>
            <w:rStyle w:val="Hiperpovezava"/>
            <w:rFonts w:ascii="Arial" w:eastAsia="Calibri" w:hAnsi="Arial" w:cs="Arial"/>
            <w:noProof/>
          </w:rPr>
          <w:t>Zavarovanje za dobro izvedbo pogodbenih obveznosti</w:t>
        </w:r>
        <w:r w:rsidR="00F65D85" w:rsidRPr="001477AB">
          <w:rPr>
            <w:rFonts w:ascii="Arial" w:hAnsi="Arial" w:cs="Arial"/>
            <w:noProof/>
            <w:webHidden/>
          </w:rPr>
          <w:tab/>
        </w:r>
        <w:r w:rsidR="00F65D85" w:rsidRPr="001477AB">
          <w:rPr>
            <w:rFonts w:ascii="Arial" w:hAnsi="Arial" w:cs="Arial"/>
            <w:noProof/>
            <w:webHidden/>
          </w:rPr>
          <w:fldChar w:fldCharType="begin"/>
        </w:r>
        <w:r w:rsidR="00F65D85" w:rsidRPr="001477AB">
          <w:rPr>
            <w:rFonts w:ascii="Arial" w:hAnsi="Arial" w:cs="Arial"/>
            <w:noProof/>
            <w:webHidden/>
          </w:rPr>
          <w:instrText xml:space="preserve"> PAGEREF _Toc135396966 \h </w:instrText>
        </w:r>
        <w:r w:rsidR="00F65D85" w:rsidRPr="001477AB">
          <w:rPr>
            <w:rFonts w:ascii="Arial" w:hAnsi="Arial" w:cs="Arial"/>
            <w:noProof/>
            <w:webHidden/>
          </w:rPr>
        </w:r>
        <w:r w:rsidR="00F65D85" w:rsidRPr="001477AB">
          <w:rPr>
            <w:rFonts w:ascii="Arial" w:hAnsi="Arial" w:cs="Arial"/>
            <w:noProof/>
            <w:webHidden/>
          </w:rPr>
          <w:fldChar w:fldCharType="separate"/>
        </w:r>
        <w:r w:rsidR="001477AB">
          <w:rPr>
            <w:rFonts w:ascii="Arial" w:hAnsi="Arial" w:cs="Arial"/>
            <w:noProof/>
            <w:webHidden/>
          </w:rPr>
          <w:t>20</w:t>
        </w:r>
        <w:r w:rsidR="00F65D85" w:rsidRPr="001477AB">
          <w:rPr>
            <w:rFonts w:ascii="Arial" w:hAnsi="Arial" w:cs="Arial"/>
            <w:noProof/>
            <w:webHidden/>
          </w:rPr>
          <w:fldChar w:fldCharType="end"/>
        </w:r>
      </w:hyperlink>
    </w:p>
    <w:p w14:paraId="74FE5D38" w14:textId="7955CD53" w:rsidR="00F65D85" w:rsidRPr="001477AB" w:rsidRDefault="004736C4">
      <w:pPr>
        <w:pStyle w:val="Kazalovsebine1"/>
        <w:rPr>
          <w:bCs w:val="0"/>
          <w:caps w:val="0"/>
          <w:sz w:val="22"/>
          <w:szCs w:val="22"/>
        </w:rPr>
      </w:pPr>
      <w:hyperlink w:anchor="_Toc135396967" w:history="1">
        <w:r w:rsidR="00F65D85" w:rsidRPr="001477AB">
          <w:rPr>
            <w:rStyle w:val="Hiperpovezava"/>
          </w:rPr>
          <w:t>11</w:t>
        </w:r>
        <w:r w:rsidR="00F65D85" w:rsidRPr="001477AB">
          <w:rPr>
            <w:bCs w:val="0"/>
            <w:caps w:val="0"/>
            <w:sz w:val="22"/>
            <w:szCs w:val="22"/>
          </w:rPr>
          <w:tab/>
        </w:r>
        <w:r w:rsidR="00F65D85" w:rsidRPr="001477AB">
          <w:rPr>
            <w:rStyle w:val="Hiperpovezava"/>
          </w:rPr>
          <w:t>OSTALA DOLOČILA V ZVEZI S POSTOPKOM JAVNEGA NAROČILA</w:t>
        </w:r>
        <w:r w:rsidR="00F65D85" w:rsidRPr="001477AB">
          <w:rPr>
            <w:webHidden/>
          </w:rPr>
          <w:tab/>
        </w:r>
        <w:r w:rsidR="00F65D85" w:rsidRPr="001477AB">
          <w:rPr>
            <w:webHidden/>
          </w:rPr>
          <w:fldChar w:fldCharType="begin"/>
        </w:r>
        <w:r w:rsidR="00F65D85" w:rsidRPr="001477AB">
          <w:rPr>
            <w:webHidden/>
          </w:rPr>
          <w:instrText xml:space="preserve"> PAGEREF _Toc135396967 \h </w:instrText>
        </w:r>
        <w:r w:rsidR="00F65D85" w:rsidRPr="001477AB">
          <w:rPr>
            <w:webHidden/>
          </w:rPr>
        </w:r>
        <w:r w:rsidR="00F65D85" w:rsidRPr="001477AB">
          <w:rPr>
            <w:webHidden/>
          </w:rPr>
          <w:fldChar w:fldCharType="separate"/>
        </w:r>
        <w:r w:rsidR="001477AB">
          <w:rPr>
            <w:webHidden/>
          </w:rPr>
          <w:t>20</w:t>
        </w:r>
        <w:r w:rsidR="00F65D85" w:rsidRPr="001477AB">
          <w:rPr>
            <w:webHidden/>
          </w:rPr>
          <w:fldChar w:fldCharType="end"/>
        </w:r>
      </w:hyperlink>
    </w:p>
    <w:p w14:paraId="5D4B3364" w14:textId="6B4A8524" w:rsidR="00F65D85" w:rsidRPr="001477AB" w:rsidRDefault="004736C4">
      <w:pPr>
        <w:pStyle w:val="Kazalovsebine2"/>
        <w:rPr>
          <w:color w:val="auto"/>
          <w:sz w:val="22"/>
          <w:szCs w:val="22"/>
        </w:rPr>
      </w:pPr>
      <w:hyperlink w:anchor="_Toc135396968" w:history="1">
        <w:r w:rsidR="00F65D85" w:rsidRPr="001477AB">
          <w:rPr>
            <w:rStyle w:val="Hiperpovezava"/>
          </w:rPr>
          <w:t>11.1</w:t>
        </w:r>
        <w:r w:rsidR="00F65D85" w:rsidRPr="001477AB">
          <w:rPr>
            <w:color w:val="auto"/>
            <w:sz w:val="22"/>
            <w:szCs w:val="22"/>
          </w:rPr>
          <w:tab/>
        </w:r>
        <w:r w:rsidR="00F65D85" w:rsidRPr="001477AB">
          <w:rPr>
            <w:rStyle w:val="Hiperpovezava"/>
          </w:rPr>
          <w:t>Obvestilo o odločitvi o oddaji naročila</w:t>
        </w:r>
        <w:r w:rsidR="00F65D85" w:rsidRPr="001477AB">
          <w:rPr>
            <w:webHidden/>
          </w:rPr>
          <w:tab/>
        </w:r>
        <w:r w:rsidR="00F65D85" w:rsidRPr="001477AB">
          <w:rPr>
            <w:webHidden/>
          </w:rPr>
          <w:fldChar w:fldCharType="begin"/>
        </w:r>
        <w:r w:rsidR="00F65D85" w:rsidRPr="001477AB">
          <w:rPr>
            <w:webHidden/>
          </w:rPr>
          <w:instrText xml:space="preserve"> PAGEREF _Toc135396968 \h </w:instrText>
        </w:r>
        <w:r w:rsidR="00F65D85" w:rsidRPr="001477AB">
          <w:rPr>
            <w:webHidden/>
          </w:rPr>
        </w:r>
        <w:r w:rsidR="00F65D85" w:rsidRPr="001477AB">
          <w:rPr>
            <w:webHidden/>
          </w:rPr>
          <w:fldChar w:fldCharType="separate"/>
        </w:r>
        <w:r w:rsidR="001477AB">
          <w:rPr>
            <w:webHidden/>
          </w:rPr>
          <w:t>20</w:t>
        </w:r>
        <w:r w:rsidR="00F65D85" w:rsidRPr="001477AB">
          <w:rPr>
            <w:webHidden/>
          </w:rPr>
          <w:fldChar w:fldCharType="end"/>
        </w:r>
      </w:hyperlink>
    </w:p>
    <w:p w14:paraId="28FF670F" w14:textId="72F7A24F" w:rsidR="00F65D85" w:rsidRPr="001477AB" w:rsidRDefault="004736C4">
      <w:pPr>
        <w:pStyle w:val="Kazalovsebine2"/>
        <w:rPr>
          <w:color w:val="auto"/>
          <w:sz w:val="22"/>
          <w:szCs w:val="22"/>
        </w:rPr>
      </w:pPr>
      <w:hyperlink w:anchor="_Toc135396969" w:history="1">
        <w:r w:rsidR="00F65D85" w:rsidRPr="001477AB">
          <w:rPr>
            <w:rStyle w:val="Hiperpovezava"/>
          </w:rPr>
          <w:t>11.2</w:t>
        </w:r>
        <w:r w:rsidR="00F65D85" w:rsidRPr="001477AB">
          <w:rPr>
            <w:color w:val="auto"/>
            <w:sz w:val="22"/>
            <w:szCs w:val="22"/>
          </w:rPr>
          <w:tab/>
        </w:r>
        <w:r w:rsidR="00F65D85" w:rsidRPr="001477AB">
          <w:rPr>
            <w:rStyle w:val="Hiperpovezava"/>
          </w:rPr>
          <w:t>Sklenitev pogodbe</w:t>
        </w:r>
        <w:r w:rsidR="00F65D85" w:rsidRPr="001477AB">
          <w:rPr>
            <w:webHidden/>
          </w:rPr>
          <w:tab/>
        </w:r>
        <w:r w:rsidR="00F65D85" w:rsidRPr="001477AB">
          <w:rPr>
            <w:webHidden/>
          </w:rPr>
          <w:fldChar w:fldCharType="begin"/>
        </w:r>
        <w:r w:rsidR="00F65D85" w:rsidRPr="001477AB">
          <w:rPr>
            <w:webHidden/>
          </w:rPr>
          <w:instrText xml:space="preserve"> PAGEREF _Toc135396969 \h </w:instrText>
        </w:r>
        <w:r w:rsidR="00F65D85" w:rsidRPr="001477AB">
          <w:rPr>
            <w:webHidden/>
          </w:rPr>
        </w:r>
        <w:r w:rsidR="00F65D85" w:rsidRPr="001477AB">
          <w:rPr>
            <w:webHidden/>
          </w:rPr>
          <w:fldChar w:fldCharType="separate"/>
        </w:r>
        <w:r w:rsidR="001477AB">
          <w:rPr>
            <w:webHidden/>
          </w:rPr>
          <w:t>20</w:t>
        </w:r>
        <w:r w:rsidR="00F65D85" w:rsidRPr="001477AB">
          <w:rPr>
            <w:webHidden/>
          </w:rPr>
          <w:fldChar w:fldCharType="end"/>
        </w:r>
      </w:hyperlink>
    </w:p>
    <w:p w14:paraId="69217B38" w14:textId="54991BF5" w:rsidR="00F65D85" w:rsidRPr="001477AB" w:rsidRDefault="004736C4">
      <w:pPr>
        <w:pStyle w:val="Kazalovsebine2"/>
        <w:rPr>
          <w:color w:val="auto"/>
          <w:sz w:val="22"/>
          <w:szCs w:val="22"/>
        </w:rPr>
      </w:pPr>
      <w:hyperlink w:anchor="_Toc135396970" w:history="1">
        <w:r w:rsidR="00F65D85" w:rsidRPr="001477AB">
          <w:rPr>
            <w:rStyle w:val="Hiperpovezava"/>
          </w:rPr>
          <w:t>11.3</w:t>
        </w:r>
        <w:r w:rsidR="00F65D85" w:rsidRPr="001477AB">
          <w:rPr>
            <w:color w:val="auto"/>
            <w:sz w:val="22"/>
            <w:szCs w:val="22"/>
          </w:rPr>
          <w:tab/>
        </w:r>
        <w:r w:rsidR="00F65D85" w:rsidRPr="001477AB">
          <w:rPr>
            <w:rStyle w:val="Hiperpovezava"/>
          </w:rPr>
          <w:t>Predčasno prenehanje pogodbe</w:t>
        </w:r>
        <w:r w:rsidR="00F65D85" w:rsidRPr="001477AB">
          <w:rPr>
            <w:webHidden/>
          </w:rPr>
          <w:tab/>
        </w:r>
        <w:r w:rsidR="00F65D85" w:rsidRPr="001477AB">
          <w:rPr>
            <w:webHidden/>
          </w:rPr>
          <w:fldChar w:fldCharType="begin"/>
        </w:r>
        <w:r w:rsidR="00F65D85" w:rsidRPr="001477AB">
          <w:rPr>
            <w:webHidden/>
          </w:rPr>
          <w:instrText xml:space="preserve"> PAGEREF _Toc135396970 \h </w:instrText>
        </w:r>
        <w:r w:rsidR="00F65D85" w:rsidRPr="001477AB">
          <w:rPr>
            <w:webHidden/>
          </w:rPr>
        </w:r>
        <w:r w:rsidR="00F65D85" w:rsidRPr="001477AB">
          <w:rPr>
            <w:webHidden/>
          </w:rPr>
          <w:fldChar w:fldCharType="separate"/>
        </w:r>
        <w:r w:rsidR="001477AB">
          <w:rPr>
            <w:webHidden/>
          </w:rPr>
          <w:t>21</w:t>
        </w:r>
        <w:r w:rsidR="00F65D85" w:rsidRPr="001477AB">
          <w:rPr>
            <w:webHidden/>
          </w:rPr>
          <w:fldChar w:fldCharType="end"/>
        </w:r>
      </w:hyperlink>
    </w:p>
    <w:p w14:paraId="44810C34" w14:textId="2D3B6AAA" w:rsidR="00F65D85" w:rsidRPr="001477AB" w:rsidRDefault="004736C4">
      <w:pPr>
        <w:pStyle w:val="Kazalovsebine2"/>
        <w:rPr>
          <w:color w:val="auto"/>
          <w:sz w:val="22"/>
          <w:szCs w:val="22"/>
        </w:rPr>
      </w:pPr>
      <w:hyperlink w:anchor="_Toc135396971" w:history="1">
        <w:r w:rsidR="00F65D85" w:rsidRPr="001477AB">
          <w:rPr>
            <w:rStyle w:val="Hiperpovezava"/>
          </w:rPr>
          <w:t>11.4</w:t>
        </w:r>
        <w:r w:rsidR="00F65D85" w:rsidRPr="001477AB">
          <w:rPr>
            <w:color w:val="auto"/>
            <w:sz w:val="22"/>
            <w:szCs w:val="22"/>
          </w:rPr>
          <w:tab/>
        </w:r>
        <w:r w:rsidR="00F65D85" w:rsidRPr="001477AB">
          <w:rPr>
            <w:rStyle w:val="Hiperpovezava"/>
          </w:rPr>
          <w:t>Pravno varstvo</w:t>
        </w:r>
        <w:r w:rsidR="00F65D85" w:rsidRPr="001477AB">
          <w:rPr>
            <w:webHidden/>
          </w:rPr>
          <w:tab/>
        </w:r>
        <w:r w:rsidR="00F65D85" w:rsidRPr="001477AB">
          <w:rPr>
            <w:webHidden/>
          </w:rPr>
          <w:fldChar w:fldCharType="begin"/>
        </w:r>
        <w:r w:rsidR="00F65D85" w:rsidRPr="001477AB">
          <w:rPr>
            <w:webHidden/>
          </w:rPr>
          <w:instrText xml:space="preserve"> PAGEREF _Toc135396971 \h </w:instrText>
        </w:r>
        <w:r w:rsidR="00F65D85" w:rsidRPr="001477AB">
          <w:rPr>
            <w:webHidden/>
          </w:rPr>
        </w:r>
        <w:r w:rsidR="00F65D85" w:rsidRPr="001477AB">
          <w:rPr>
            <w:webHidden/>
          </w:rPr>
          <w:fldChar w:fldCharType="separate"/>
        </w:r>
        <w:r w:rsidR="001477AB">
          <w:rPr>
            <w:webHidden/>
          </w:rPr>
          <w:t>22</w:t>
        </w:r>
        <w:r w:rsidR="00F65D85" w:rsidRPr="001477AB">
          <w:rPr>
            <w:webHidden/>
          </w:rPr>
          <w:fldChar w:fldCharType="end"/>
        </w:r>
      </w:hyperlink>
    </w:p>
    <w:p w14:paraId="3D550BF4" w14:textId="5AAEEB87" w:rsidR="14F84889" w:rsidRDefault="14F84889" w:rsidP="005543BB">
      <w:pPr>
        <w:pStyle w:val="Kazalovsebine2"/>
        <w:tabs>
          <w:tab w:val="left" w:pos="660"/>
        </w:tabs>
        <w:spacing w:after="0"/>
      </w:pPr>
      <w:r w:rsidRPr="001477AB">
        <w:fldChar w:fldCharType="end"/>
      </w:r>
    </w:p>
    <w:p w14:paraId="7E1F607E" w14:textId="11D76FC3" w:rsidR="006112AE" w:rsidRPr="00DB37C8" w:rsidRDefault="006112AE" w:rsidP="00DB37C8">
      <w:pPr>
        <w:tabs>
          <w:tab w:val="left" w:pos="426"/>
          <w:tab w:val="right" w:leader="dot" w:pos="9000"/>
        </w:tabs>
        <w:spacing w:line="260" w:lineRule="exact"/>
        <w:rPr>
          <w:rFonts w:ascii="Arial" w:hAnsi="Arial" w:cs="Arial"/>
          <w:sz w:val="20"/>
          <w:szCs w:val="20"/>
        </w:rPr>
      </w:pPr>
    </w:p>
    <w:p w14:paraId="0308560D" w14:textId="3420AEE8" w:rsidR="00CF194B" w:rsidRDefault="006112AE" w:rsidP="008926CD">
      <w:pPr>
        <w:pStyle w:val="Naslov1"/>
      </w:pPr>
      <w:r w:rsidRPr="00476DF2">
        <w:br w:type="page"/>
      </w:r>
      <w:bookmarkStart w:id="1" w:name="_Toc135396933"/>
      <w:r w:rsidR="442E10E8" w:rsidRPr="00476DF2">
        <w:lastRenderedPageBreak/>
        <w:t>NAROČNIK</w:t>
      </w:r>
      <w:bookmarkEnd w:id="1"/>
    </w:p>
    <w:p w14:paraId="2AFB0061" w14:textId="77777777" w:rsidR="008926CD" w:rsidRPr="008926CD" w:rsidRDefault="008926CD" w:rsidP="008926CD"/>
    <w:p w14:paraId="74B007D5" w14:textId="3E2E1CA2" w:rsidR="00056E32" w:rsidRDefault="00056E32" w:rsidP="00F63473">
      <w:pPr>
        <w:autoSpaceDE w:val="0"/>
        <w:autoSpaceDN w:val="0"/>
        <w:adjustRightInd w:val="0"/>
        <w:spacing w:line="240" w:lineRule="auto"/>
        <w:rPr>
          <w:rFonts w:ascii="Arial" w:hAnsi="Arial" w:cs="Arial"/>
          <w:sz w:val="20"/>
          <w:szCs w:val="20"/>
        </w:rPr>
      </w:pPr>
      <w:r w:rsidRPr="00A56A9B">
        <w:rPr>
          <w:rFonts w:ascii="Arial" w:hAnsi="Arial" w:cs="Arial"/>
          <w:sz w:val="20"/>
          <w:szCs w:val="20"/>
        </w:rPr>
        <w:t>Na podlagi Zakona o javnem naročanju (</w:t>
      </w:r>
      <w:bookmarkStart w:id="2" w:name="_Hlk109728805"/>
      <w:r w:rsidR="00FC48FA" w:rsidRPr="00FC48FA">
        <w:rPr>
          <w:rFonts w:ascii="Arial" w:hAnsi="Arial" w:cs="Arial"/>
          <w:sz w:val="20"/>
          <w:szCs w:val="20"/>
        </w:rPr>
        <w:t xml:space="preserve">Uradni list RS, št. 91/15, 14/18, 121/21, 10/22, 74/22 – </w:t>
      </w:r>
      <w:proofErr w:type="spellStart"/>
      <w:r w:rsidR="00FC48FA" w:rsidRPr="00FC48FA">
        <w:rPr>
          <w:rFonts w:ascii="Arial" w:hAnsi="Arial" w:cs="Arial"/>
          <w:sz w:val="20"/>
          <w:szCs w:val="20"/>
        </w:rPr>
        <w:t>odl</w:t>
      </w:r>
      <w:proofErr w:type="spellEnd"/>
      <w:r w:rsidR="00FC48FA" w:rsidRPr="00FC48FA">
        <w:rPr>
          <w:rFonts w:ascii="Arial" w:hAnsi="Arial" w:cs="Arial"/>
          <w:sz w:val="20"/>
          <w:szCs w:val="20"/>
        </w:rPr>
        <w:t>. US, 100/22 – ZNUZSZS in 28/23</w:t>
      </w:r>
      <w:r w:rsidR="00F63473" w:rsidRPr="00F63473">
        <w:rPr>
          <w:rFonts w:ascii="Arial" w:hAnsi="Arial" w:cs="Arial"/>
          <w:sz w:val="20"/>
          <w:szCs w:val="20"/>
        </w:rPr>
        <w:t xml:space="preserve"> </w:t>
      </w:r>
      <w:r w:rsidRPr="00A56A9B">
        <w:rPr>
          <w:rFonts w:ascii="Arial" w:hAnsi="Arial" w:cs="Arial"/>
          <w:sz w:val="20"/>
          <w:szCs w:val="20"/>
        </w:rPr>
        <w:t xml:space="preserve">v nadaljevanju ZJN-3) </w:t>
      </w:r>
      <w:bookmarkEnd w:id="2"/>
      <w:r w:rsidRPr="00A56A9B">
        <w:rPr>
          <w:rFonts w:ascii="Arial" w:hAnsi="Arial" w:cs="Arial"/>
          <w:sz w:val="20"/>
          <w:szCs w:val="20"/>
        </w:rPr>
        <w:t xml:space="preserve">naročilo izvaja  </w:t>
      </w:r>
      <w:r w:rsidR="00FC48FA">
        <w:rPr>
          <w:rFonts w:ascii="Arial" w:hAnsi="Arial" w:cs="Arial"/>
          <w:sz w:val="20"/>
          <w:szCs w:val="20"/>
        </w:rPr>
        <w:t>Univerza v Mariboru, Fakulteta za elektrotehniko, računalništvo in informatiko, Koroška cesta 46, 2000 Maribor</w:t>
      </w:r>
      <w:r w:rsidR="004E5889">
        <w:rPr>
          <w:rFonts w:ascii="Arial" w:hAnsi="Arial" w:cs="Arial"/>
          <w:sz w:val="20"/>
          <w:szCs w:val="20"/>
        </w:rPr>
        <w:t xml:space="preserve">. </w:t>
      </w:r>
    </w:p>
    <w:p w14:paraId="1FEEB86B" w14:textId="77777777" w:rsidR="001477AB" w:rsidRDefault="001477AB" w:rsidP="00F63473">
      <w:pPr>
        <w:autoSpaceDE w:val="0"/>
        <w:autoSpaceDN w:val="0"/>
        <w:adjustRightInd w:val="0"/>
        <w:spacing w:line="240" w:lineRule="auto"/>
        <w:rPr>
          <w:rFonts w:ascii="Arial" w:hAnsi="Arial" w:cs="Arial"/>
          <w:sz w:val="20"/>
          <w:szCs w:val="20"/>
        </w:rPr>
      </w:pPr>
    </w:p>
    <w:p w14:paraId="344AACFA" w14:textId="5EB34F1B" w:rsidR="004E5889" w:rsidRDefault="004E5889" w:rsidP="00F63473">
      <w:pPr>
        <w:autoSpaceDE w:val="0"/>
        <w:autoSpaceDN w:val="0"/>
        <w:adjustRightInd w:val="0"/>
        <w:spacing w:line="240" w:lineRule="auto"/>
        <w:rPr>
          <w:rFonts w:ascii="Arial" w:hAnsi="Arial" w:cs="Arial"/>
          <w:sz w:val="20"/>
          <w:szCs w:val="20"/>
        </w:rPr>
      </w:pPr>
      <w:r>
        <w:rPr>
          <w:rFonts w:ascii="Arial" w:hAnsi="Arial" w:cs="Arial"/>
          <w:sz w:val="20"/>
          <w:szCs w:val="20"/>
        </w:rPr>
        <w:t>K naročilu so pridružene tudi naslednje članice Univerze v Mariboru:</w:t>
      </w:r>
    </w:p>
    <w:p w14:paraId="226EA99E" w14:textId="34BEE0B6" w:rsidR="004E5889" w:rsidRDefault="004E5889" w:rsidP="00F63473">
      <w:pPr>
        <w:autoSpaceDE w:val="0"/>
        <w:autoSpaceDN w:val="0"/>
        <w:adjustRightInd w:val="0"/>
        <w:spacing w:line="240" w:lineRule="auto"/>
        <w:rPr>
          <w:rFonts w:ascii="Arial" w:hAnsi="Arial" w:cs="Arial"/>
          <w:sz w:val="20"/>
          <w:szCs w:val="20"/>
        </w:rPr>
      </w:pPr>
      <w:r w:rsidRPr="004E5889">
        <w:rPr>
          <w:rFonts w:ascii="Arial" w:hAnsi="Arial" w:cs="Arial"/>
          <w:sz w:val="20"/>
          <w:szCs w:val="20"/>
        </w:rPr>
        <w:t>Fakulteta za kemijo in kemijsko tehnologijo, Smetanova ulica 17, 2000 Maribor</w:t>
      </w:r>
    </w:p>
    <w:p w14:paraId="19BF76AB" w14:textId="2C26E2BE" w:rsidR="00C01B71" w:rsidRDefault="00C01B71" w:rsidP="00F63473">
      <w:pPr>
        <w:autoSpaceDE w:val="0"/>
        <w:autoSpaceDN w:val="0"/>
        <w:adjustRightInd w:val="0"/>
        <w:spacing w:line="240" w:lineRule="auto"/>
        <w:rPr>
          <w:rFonts w:ascii="Arial" w:hAnsi="Arial" w:cs="Arial"/>
          <w:sz w:val="20"/>
          <w:szCs w:val="20"/>
        </w:rPr>
      </w:pPr>
      <w:r w:rsidRPr="00C01B71">
        <w:rPr>
          <w:rFonts w:ascii="Arial" w:hAnsi="Arial" w:cs="Arial"/>
          <w:sz w:val="20"/>
          <w:szCs w:val="20"/>
        </w:rPr>
        <w:t>Fakulteta za strojništvo, Smetanova ulica 17, 2000 Maribor</w:t>
      </w:r>
    </w:p>
    <w:p w14:paraId="555656DA" w14:textId="77777777" w:rsidR="001477AB" w:rsidRDefault="001477AB" w:rsidP="004E5889">
      <w:pPr>
        <w:spacing w:after="0" w:line="240" w:lineRule="auto"/>
        <w:rPr>
          <w:rFonts w:ascii="Arial" w:eastAsia="Times New Roman" w:hAnsi="Arial" w:cs="Arial"/>
          <w:color w:val="000000"/>
          <w:sz w:val="20"/>
          <w:szCs w:val="20"/>
        </w:rPr>
      </w:pPr>
    </w:p>
    <w:p w14:paraId="6725D0D9" w14:textId="2425B325" w:rsidR="004E5889" w:rsidRPr="004E5889" w:rsidRDefault="004E5889" w:rsidP="004E5889">
      <w:pPr>
        <w:spacing w:after="0" w:line="240" w:lineRule="auto"/>
        <w:rPr>
          <w:rFonts w:ascii="Arial" w:eastAsia="Times New Roman" w:hAnsi="Arial" w:cs="Arial"/>
          <w:color w:val="000000"/>
          <w:sz w:val="20"/>
          <w:szCs w:val="20"/>
        </w:rPr>
      </w:pPr>
      <w:r w:rsidRPr="004E5889">
        <w:rPr>
          <w:rFonts w:ascii="Arial" w:eastAsia="Times New Roman" w:hAnsi="Arial" w:cs="Arial"/>
          <w:color w:val="000000"/>
          <w:sz w:val="20"/>
          <w:szCs w:val="20"/>
        </w:rPr>
        <w:t>Lokacije so naslednje:</w:t>
      </w:r>
    </w:p>
    <w:p w14:paraId="23AE6CAD" w14:textId="77777777" w:rsidR="001477AB" w:rsidRDefault="001477AB" w:rsidP="004E5889">
      <w:pPr>
        <w:spacing w:after="0" w:line="240" w:lineRule="auto"/>
        <w:rPr>
          <w:rFonts w:ascii="Arial" w:eastAsia="Times New Roman" w:hAnsi="Arial" w:cs="Arial"/>
          <w:color w:val="000000"/>
          <w:sz w:val="20"/>
          <w:szCs w:val="20"/>
        </w:rPr>
      </w:pPr>
    </w:p>
    <w:p w14:paraId="30C9F591" w14:textId="6C4EBCD0" w:rsidR="004E5889" w:rsidRPr="004E5889" w:rsidRDefault="004E5889" w:rsidP="004E5889">
      <w:pPr>
        <w:spacing w:after="0" w:line="240" w:lineRule="auto"/>
        <w:rPr>
          <w:rFonts w:ascii="Arial" w:eastAsia="Times New Roman" w:hAnsi="Arial" w:cs="Arial"/>
          <w:color w:val="000000"/>
          <w:sz w:val="20"/>
          <w:szCs w:val="20"/>
        </w:rPr>
      </w:pPr>
      <w:r w:rsidRPr="004E5889">
        <w:rPr>
          <w:rFonts w:ascii="Arial" w:eastAsia="Times New Roman" w:hAnsi="Arial" w:cs="Arial"/>
          <w:color w:val="000000"/>
          <w:sz w:val="20"/>
          <w:szCs w:val="20"/>
        </w:rPr>
        <w:t xml:space="preserve">Fakulteta za elektrotehniko, računalništvo in informatiko, Koroška cesta 46, 2000 Maribor </w:t>
      </w:r>
    </w:p>
    <w:p w14:paraId="63361F4E" w14:textId="6AD54E24" w:rsidR="004E5889" w:rsidRDefault="004E5889" w:rsidP="004E5889">
      <w:pPr>
        <w:spacing w:after="0" w:line="240" w:lineRule="auto"/>
        <w:rPr>
          <w:rFonts w:ascii="Arial" w:eastAsia="Times New Roman" w:hAnsi="Arial" w:cs="Arial"/>
          <w:color w:val="000000"/>
          <w:sz w:val="20"/>
          <w:szCs w:val="20"/>
        </w:rPr>
      </w:pPr>
      <w:r w:rsidRPr="004E5889">
        <w:rPr>
          <w:rFonts w:ascii="Arial" w:eastAsia="Times New Roman" w:hAnsi="Arial" w:cs="Arial"/>
          <w:color w:val="000000"/>
          <w:sz w:val="20"/>
          <w:szCs w:val="20"/>
        </w:rPr>
        <w:t>Fakulteta za kemijo in kemijsko tehnologijo, Smetanova ulica 17, 2000 Maribor</w:t>
      </w:r>
    </w:p>
    <w:p w14:paraId="1423A0FC" w14:textId="31D2110A" w:rsidR="00C01B71" w:rsidRDefault="00C01B71" w:rsidP="004E5889">
      <w:pPr>
        <w:spacing w:after="0" w:line="240" w:lineRule="auto"/>
        <w:rPr>
          <w:rFonts w:ascii="Arial" w:eastAsia="Times New Roman" w:hAnsi="Arial" w:cs="Arial"/>
          <w:color w:val="000000"/>
          <w:sz w:val="20"/>
          <w:szCs w:val="20"/>
        </w:rPr>
      </w:pPr>
      <w:r w:rsidRPr="00C01B71">
        <w:rPr>
          <w:rFonts w:ascii="Arial" w:eastAsia="Times New Roman" w:hAnsi="Arial" w:cs="Arial"/>
          <w:color w:val="000000"/>
          <w:sz w:val="20"/>
          <w:szCs w:val="20"/>
        </w:rPr>
        <w:t>Fakulteta za strojništvo, Smetanova ulica 17, 2000 Maribor (tudi Smetanova ulica 18, 2000 Maribor)</w:t>
      </w:r>
    </w:p>
    <w:p w14:paraId="6ACEF0F6" w14:textId="77777777" w:rsidR="004E5889" w:rsidRPr="004E5889" w:rsidRDefault="004E5889" w:rsidP="004E5889">
      <w:pPr>
        <w:spacing w:after="0" w:line="240" w:lineRule="auto"/>
        <w:rPr>
          <w:rFonts w:ascii="Arial" w:eastAsia="Times New Roman" w:hAnsi="Arial" w:cs="Arial"/>
          <w:color w:val="000000"/>
          <w:sz w:val="20"/>
          <w:szCs w:val="20"/>
        </w:rPr>
      </w:pPr>
    </w:p>
    <w:p w14:paraId="7E4CADC5" w14:textId="758BFF16" w:rsidR="001477AB" w:rsidRPr="00A56A9B" w:rsidRDefault="00056E32" w:rsidP="00A56A9B">
      <w:pPr>
        <w:spacing w:line="260" w:lineRule="exact"/>
        <w:rPr>
          <w:rFonts w:ascii="Arial" w:hAnsi="Arial" w:cs="Arial"/>
          <w:sz w:val="20"/>
          <w:szCs w:val="20"/>
        </w:rPr>
      </w:pPr>
      <w:r w:rsidRPr="00A56A9B">
        <w:rPr>
          <w:rFonts w:ascii="Arial" w:hAnsi="Arial" w:cs="Arial"/>
          <w:sz w:val="20"/>
          <w:szCs w:val="20"/>
        </w:rPr>
        <w:t>Naročnik vabi vse zainteresirane gospodarske subjekte, da predložijo ponudbo.</w:t>
      </w:r>
    </w:p>
    <w:p w14:paraId="558D0963" w14:textId="42DABE76" w:rsidR="00056E32" w:rsidRDefault="00056E32" w:rsidP="00A56A9B">
      <w:pPr>
        <w:spacing w:line="260" w:lineRule="exact"/>
        <w:rPr>
          <w:rFonts w:ascii="Arial" w:hAnsi="Arial" w:cs="Arial"/>
          <w:sz w:val="20"/>
          <w:szCs w:val="20"/>
        </w:rPr>
      </w:pPr>
      <w:r w:rsidRPr="00A56A9B">
        <w:rPr>
          <w:rFonts w:ascii="Arial" w:hAnsi="Arial" w:cs="Arial"/>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5CC97F0B" w14:textId="77777777" w:rsidR="001477AB" w:rsidRPr="00A56A9B" w:rsidRDefault="001477AB" w:rsidP="00A56A9B">
      <w:pPr>
        <w:spacing w:line="260" w:lineRule="exact"/>
        <w:rPr>
          <w:rFonts w:ascii="Arial" w:hAnsi="Arial" w:cs="Arial"/>
          <w:sz w:val="20"/>
          <w:szCs w:val="20"/>
        </w:rPr>
      </w:pPr>
    </w:p>
    <w:p w14:paraId="26990DCD" w14:textId="5710B998" w:rsidR="003519AF" w:rsidRPr="00A56A9B" w:rsidRDefault="00056E32" w:rsidP="00A56A9B">
      <w:pPr>
        <w:spacing w:line="260" w:lineRule="exact"/>
        <w:rPr>
          <w:rFonts w:ascii="Arial" w:hAnsi="Arial" w:cs="Arial"/>
          <w:sz w:val="20"/>
          <w:szCs w:val="20"/>
        </w:rPr>
      </w:pPr>
      <w:r w:rsidRPr="00A56A9B">
        <w:rPr>
          <w:rFonts w:ascii="Arial" w:hAnsi="Arial" w:cs="Arial"/>
          <w:sz w:val="20"/>
          <w:szCs w:val="20"/>
        </w:rPr>
        <w:t>Vsi stroški priprave in predložitve ponudbene dokumentacije bremenijo ponudnika.</w:t>
      </w:r>
    </w:p>
    <w:p w14:paraId="6FBAE526" w14:textId="5EF3B815" w:rsidR="00353CD1" w:rsidRPr="00A56A9B" w:rsidRDefault="00353CD1" w:rsidP="00A56A9B">
      <w:pPr>
        <w:spacing w:line="260" w:lineRule="exact"/>
        <w:rPr>
          <w:rFonts w:ascii="Arial" w:hAnsi="Arial" w:cs="Arial"/>
          <w:sz w:val="20"/>
          <w:szCs w:val="20"/>
        </w:rPr>
      </w:pPr>
    </w:p>
    <w:p w14:paraId="378EBEE2" w14:textId="77777777" w:rsidR="00353CD1" w:rsidRPr="00476DF2" w:rsidRDefault="616CAA6F" w:rsidP="005543BB">
      <w:pPr>
        <w:pStyle w:val="Naslov1"/>
        <w:rPr>
          <w:rFonts w:eastAsiaTheme="minorEastAsia"/>
        </w:rPr>
      </w:pPr>
      <w:bookmarkStart w:id="3" w:name="_Toc135396934"/>
      <w:r w:rsidRPr="00476DF2">
        <w:t>OZNAKA IN PREDMET JAVNEGA NAROČILA</w:t>
      </w:r>
      <w:bookmarkEnd w:id="3"/>
    </w:p>
    <w:p w14:paraId="46E9DB4A" w14:textId="77777777" w:rsidR="00353CD1" w:rsidRPr="00A56A9B" w:rsidRDefault="00353CD1" w:rsidP="00A56A9B">
      <w:pPr>
        <w:spacing w:line="260" w:lineRule="exact"/>
        <w:rPr>
          <w:rFonts w:ascii="Arial" w:hAnsi="Arial" w:cs="Arial"/>
          <w:sz w:val="20"/>
          <w:szCs w:val="20"/>
        </w:rPr>
      </w:pPr>
    </w:p>
    <w:p w14:paraId="16093161" w14:textId="082F290C" w:rsidR="00582C15" w:rsidRPr="00A56A9B" w:rsidRDefault="00582C15" w:rsidP="00A56A9B">
      <w:pPr>
        <w:spacing w:line="260" w:lineRule="exact"/>
        <w:rPr>
          <w:rFonts w:ascii="Arial" w:hAnsi="Arial" w:cs="Arial"/>
          <w:sz w:val="20"/>
          <w:szCs w:val="20"/>
        </w:rPr>
      </w:pPr>
      <w:r w:rsidRPr="00A56A9B">
        <w:rPr>
          <w:rFonts w:ascii="Arial" w:hAnsi="Arial" w:cs="Arial"/>
          <w:sz w:val="20"/>
          <w:szCs w:val="20"/>
        </w:rPr>
        <w:t xml:space="preserve">Oznaka: </w:t>
      </w:r>
      <w:r w:rsidRPr="00A56A9B">
        <w:rPr>
          <w:rFonts w:ascii="Arial" w:hAnsi="Arial" w:cs="Arial"/>
          <w:sz w:val="20"/>
          <w:szCs w:val="20"/>
        </w:rPr>
        <w:tab/>
      </w:r>
      <w:r w:rsidR="0043228C">
        <w:rPr>
          <w:rFonts w:ascii="Arial" w:hAnsi="Arial" w:cs="Arial"/>
          <w:sz w:val="20"/>
          <w:szCs w:val="20"/>
        </w:rPr>
        <w:t>1/JN/2023</w:t>
      </w:r>
    </w:p>
    <w:p w14:paraId="13C9069E" w14:textId="3857D3B7" w:rsidR="00C517B7" w:rsidRPr="00652644" w:rsidRDefault="009F79FA" w:rsidP="00C517B7">
      <w:pPr>
        <w:spacing w:line="260" w:lineRule="exact"/>
        <w:ind w:left="1418" w:hanging="1418"/>
        <w:rPr>
          <w:rFonts w:ascii="Arial" w:hAnsi="Arial" w:cs="Arial"/>
          <w:sz w:val="20"/>
          <w:szCs w:val="20"/>
        </w:rPr>
      </w:pPr>
      <w:r w:rsidRPr="00A56A9B">
        <w:rPr>
          <w:rFonts w:ascii="Arial" w:hAnsi="Arial" w:cs="Arial"/>
          <w:sz w:val="20"/>
          <w:szCs w:val="20"/>
        </w:rPr>
        <w:t>Predmet:</w:t>
      </w:r>
      <w:r w:rsidRPr="00A56A9B">
        <w:rPr>
          <w:rFonts w:ascii="Arial" w:hAnsi="Arial" w:cs="Arial"/>
          <w:sz w:val="20"/>
          <w:szCs w:val="20"/>
        </w:rPr>
        <w:tab/>
      </w:r>
      <w:r w:rsidR="0043228C">
        <w:rPr>
          <w:rFonts w:ascii="Arial" w:hAnsi="Arial" w:cs="Arial"/>
          <w:sz w:val="20"/>
          <w:szCs w:val="20"/>
        </w:rPr>
        <w:t>V</w:t>
      </w:r>
      <w:r w:rsidR="0043228C" w:rsidRPr="0043228C">
        <w:rPr>
          <w:rFonts w:ascii="Arial" w:hAnsi="Arial" w:cs="Arial"/>
          <w:sz w:val="20"/>
          <w:szCs w:val="20"/>
        </w:rPr>
        <w:t>zdrževanje in servisiranje računalniške in komunikacijske opreme</w:t>
      </w:r>
      <w:r w:rsidR="0043228C">
        <w:rPr>
          <w:rFonts w:ascii="Arial" w:hAnsi="Arial" w:cs="Arial"/>
          <w:sz w:val="20"/>
          <w:szCs w:val="20"/>
        </w:rPr>
        <w:t>.</w:t>
      </w:r>
      <w:r w:rsidR="00C517B7" w:rsidRPr="00652644">
        <w:rPr>
          <w:rFonts w:ascii="Arial" w:hAnsi="Arial" w:cs="Arial"/>
          <w:sz w:val="20"/>
          <w:szCs w:val="20"/>
        </w:rPr>
        <w:t xml:space="preserve"> </w:t>
      </w:r>
    </w:p>
    <w:p w14:paraId="220F928C" w14:textId="77777777" w:rsidR="00C517B7" w:rsidRPr="00652644" w:rsidRDefault="00C517B7" w:rsidP="00C517B7">
      <w:pPr>
        <w:spacing w:line="260" w:lineRule="exact"/>
        <w:rPr>
          <w:rFonts w:ascii="Arial" w:hAnsi="Arial" w:cs="Arial"/>
          <w:sz w:val="20"/>
          <w:szCs w:val="20"/>
        </w:rPr>
      </w:pPr>
      <w:r w:rsidRPr="00652644">
        <w:rPr>
          <w:rFonts w:ascii="Arial" w:hAnsi="Arial" w:cs="Arial"/>
          <w:sz w:val="20"/>
          <w:szCs w:val="20"/>
        </w:rPr>
        <w:tab/>
      </w:r>
    </w:p>
    <w:p w14:paraId="2A8288CC" w14:textId="78DB70AD" w:rsidR="00C517B7" w:rsidRDefault="0043228C" w:rsidP="00C517B7">
      <w:pPr>
        <w:spacing w:line="260" w:lineRule="exact"/>
        <w:rPr>
          <w:rFonts w:ascii="Arial" w:hAnsi="Arial" w:cs="Arial"/>
          <w:sz w:val="20"/>
          <w:szCs w:val="20"/>
          <w:lang w:eastAsia="en-US"/>
        </w:rPr>
      </w:pPr>
      <w:r>
        <w:rPr>
          <w:rFonts w:ascii="Arial" w:hAnsi="Arial" w:cs="Arial"/>
          <w:sz w:val="20"/>
          <w:szCs w:val="20"/>
          <w:lang w:eastAsia="en-US"/>
        </w:rPr>
        <w:t xml:space="preserve">Naročilo ni razdeljeno na sklope. </w:t>
      </w:r>
    </w:p>
    <w:p w14:paraId="6FF1E177" w14:textId="77777777" w:rsidR="0043228C" w:rsidRPr="00A56A9B" w:rsidRDefault="0043228C" w:rsidP="00C517B7">
      <w:pPr>
        <w:spacing w:line="260" w:lineRule="exact"/>
        <w:rPr>
          <w:rFonts w:ascii="Arial" w:hAnsi="Arial" w:cs="Arial"/>
          <w:sz w:val="20"/>
          <w:szCs w:val="20"/>
        </w:rPr>
      </w:pPr>
    </w:p>
    <w:p w14:paraId="477C1BE2" w14:textId="6C8EB712" w:rsidR="007B3B54" w:rsidRPr="00A56A9B" w:rsidRDefault="007B3B54" w:rsidP="00A56A9B">
      <w:pPr>
        <w:spacing w:line="260" w:lineRule="exact"/>
        <w:rPr>
          <w:rFonts w:ascii="Arial" w:hAnsi="Arial" w:cs="Arial"/>
          <w:sz w:val="20"/>
          <w:szCs w:val="20"/>
        </w:rPr>
      </w:pPr>
      <w:r w:rsidRPr="00A56A9B">
        <w:rPr>
          <w:rFonts w:ascii="Arial" w:hAnsi="Arial" w:cs="Arial"/>
          <w:sz w:val="20"/>
          <w:szCs w:val="20"/>
        </w:rPr>
        <w:t>Za oddajo predmetnega naročila se v skladu s 40. členom ZJN-3 izvede odprti postopek naročila.</w:t>
      </w:r>
    </w:p>
    <w:p w14:paraId="5EC4FC91" w14:textId="77777777" w:rsidR="009F79FA" w:rsidRPr="00A56A9B" w:rsidRDefault="009F79FA" w:rsidP="00A56A9B">
      <w:pPr>
        <w:spacing w:line="260" w:lineRule="exact"/>
        <w:rPr>
          <w:rFonts w:ascii="Arial" w:hAnsi="Arial" w:cs="Arial"/>
          <w:sz w:val="20"/>
          <w:szCs w:val="20"/>
        </w:rPr>
      </w:pPr>
    </w:p>
    <w:p w14:paraId="461A3FFC" w14:textId="303B03C2" w:rsidR="00193C15" w:rsidRPr="00A56A9B" w:rsidRDefault="009F79FA" w:rsidP="00A56A9B">
      <w:pPr>
        <w:spacing w:line="260" w:lineRule="exact"/>
        <w:rPr>
          <w:rFonts w:ascii="Arial" w:hAnsi="Arial" w:cs="Arial"/>
          <w:dstrike/>
          <w:sz w:val="20"/>
          <w:szCs w:val="20"/>
        </w:rPr>
      </w:pPr>
      <w:r w:rsidRPr="00A56A9B">
        <w:rPr>
          <w:rFonts w:ascii="Arial" w:hAnsi="Arial" w:cs="Arial"/>
          <w:sz w:val="20"/>
          <w:szCs w:val="20"/>
        </w:rPr>
        <w:t xml:space="preserve">Predmet javnega naročila in zahteve naročnika so podrobneje opredeljeni </w:t>
      </w:r>
      <w:r w:rsidR="00353CD1" w:rsidRPr="00A56A9B">
        <w:rPr>
          <w:rFonts w:ascii="Arial" w:hAnsi="Arial" w:cs="Arial"/>
          <w:sz w:val="20"/>
          <w:szCs w:val="20"/>
        </w:rPr>
        <w:t>v točki</w:t>
      </w:r>
      <w:r w:rsidR="007B3B54" w:rsidRPr="00A56A9B">
        <w:rPr>
          <w:rFonts w:ascii="Arial" w:hAnsi="Arial" w:cs="Arial"/>
          <w:sz w:val="20"/>
          <w:szCs w:val="20"/>
        </w:rPr>
        <w:t xml:space="preserve"> 3</w:t>
      </w:r>
      <w:r w:rsidR="00353CD1" w:rsidRPr="00A56A9B">
        <w:rPr>
          <w:rFonts w:ascii="Arial" w:hAnsi="Arial" w:cs="Arial"/>
          <w:sz w:val="20"/>
          <w:szCs w:val="20"/>
        </w:rPr>
        <w:t xml:space="preserve"> ter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w:t>
      </w:r>
    </w:p>
    <w:p w14:paraId="7815834E" w14:textId="77777777" w:rsidR="008275FF" w:rsidRPr="00A56A9B" w:rsidRDefault="008275FF" w:rsidP="00A56A9B">
      <w:pPr>
        <w:spacing w:line="260" w:lineRule="exact"/>
        <w:rPr>
          <w:rFonts w:ascii="Arial" w:hAnsi="Arial" w:cs="Arial"/>
          <w:sz w:val="20"/>
          <w:szCs w:val="20"/>
        </w:rPr>
      </w:pPr>
    </w:p>
    <w:p w14:paraId="1294C9E8" w14:textId="39D6695E" w:rsidR="00001B22" w:rsidRPr="00A56A9B" w:rsidRDefault="00001B22" w:rsidP="00A56A9B">
      <w:pPr>
        <w:spacing w:line="260" w:lineRule="exact"/>
        <w:rPr>
          <w:rFonts w:ascii="Arial" w:hAnsi="Arial" w:cs="Arial"/>
          <w:sz w:val="20"/>
          <w:szCs w:val="20"/>
          <w:lang w:val="pl-PL"/>
        </w:rPr>
      </w:pPr>
      <w:r w:rsidRPr="00A56A9B">
        <w:rPr>
          <w:rFonts w:ascii="Arial" w:hAnsi="Arial" w:cs="Arial"/>
          <w:sz w:val="20"/>
          <w:szCs w:val="20"/>
        </w:rPr>
        <w:t xml:space="preserve">Predmetno javno naročilo se izvaja za obdobje </w:t>
      </w:r>
      <w:r w:rsidR="00C517B7">
        <w:rPr>
          <w:rFonts w:ascii="Arial" w:hAnsi="Arial" w:cs="Arial"/>
          <w:sz w:val="20"/>
          <w:szCs w:val="20"/>
        </w:rPr>
        <w:t>24</w:t>
      </w:r>
      <w:r w:rsidRPr="00A56A9B">
        <w:rPr>
          <w:rFonts w:ascii="Arial" w:hAnsi="Arial" w:cs="Arial"/>
          <w:sz w:val="20"/>
          <w:szCs w:val="20"/>
        </w:rPr>
        <w:t xml:space="preserve"> mesecev. </w:t>
      </w:r>
    </w:p>
    <w:p w14:paraId="77F3B625" w14:textId="77777777" w:rsidR="00001B22" w:rsidRPr="00A56A9B" w:rsidRDefault="00001B22" w:rsidP="00A56A9B">
      <w:pPr>
        <w:spacing w:line="260" w:lineRule="exact"/>
        <w:rPr>
          <w:rFonts w:ascii="Arial" w:hAnsi="Arial" w:cs="Arial"/>
          <w:sz w:val="20"/>
          <w:szCs w:val="20"/>
        </w:rPr>
      </w:pPr>
    </w:p>
    <w:p w14:paraId="2EA2995D" w14:textId="38DA850B" w:rsidR="005E6D25" w:rsidRPr="00476DF2" w:rsidRDefault="19E44864" w:rsidP="00476DF2">
      <w:pPr>
        <w:pStyle w:val="Naslov1"/>
      </w:pPr>
      <w:bookmarkStart w:id="4" w:name="_Toc78276957"/>
      <w:bookmarkStart w:id="5" w:name="_Toc135396935"/>
      <w:r w:rsidRPr="00476DF2">
        <w:lastRenderedPageBreak/>
        <w:t>PREDVIDEN OBSEG JAVNEGA NAROČILA, KRAJ DOBAVE, ROK DOBAVE  IN IZVEDBE</w:t>
      </w:r>
      <w:bookmarkEnd w:id="4"/>
      <w:r w:rsidRPr="00476DF2">
        <w:t xml:space="preserve"> STORITEV</w:t>
      </w:r>
      <w:bookmarkEnd w:id="5"/>
    </w:p>
    <w:p w14:paraId="71222D62" w14:textId="79978F1C" w:rsidR="00351FAB" w:rsidRPr="00A56A9B" w:rsidRDefault="00351FAB" w:rsidP="00A56A9B">
      <w:pPr>
        <w:spacing w:line="260" w:lineRule="exact"/>
        <w:rPr>
          <w:rFonts w:ascii="Arial" w:hAnsi="Arial" w:cs="Arial"/>
          <w:sz w:val="20"/>
          <w:szCs w:val="20"/>
        </w:rPr>
      </w:pPr>
    </w:p>
    <w:p w14:paraId="63BB803F" w14:textId="3AC077E8" w:rsidR="000739D5" w:rsidRPr="00476DF2" w:rsidRDefault="447EA4E4" w:rsidP="00476DF2">
      <w:pPr>
        <w:pStyle w:val="Naslov2"/>
      </w:pPr>
      <w:bookmarkStart w:id="6" w:name="_Toc135396936"/>
      <w:r w:rsidRPr="00476DF2">
        <w:t>Predviden obseg javnega naročila</w:t>
      </w:r>
      <w:bookmarkEnd w:id="6"/>
    </w:p>
    <w:p w14:paraId="32FD701A" w14:textId="77777777" w:rsidR="00CE2661" w:rsidRPr="00A56A9B" w:rsidRDefault="00CE2661" w:rsidP="00A56A9B">
      <w:pPr>
        <w:spacing w:line="260" w:lineRule="exact"/>
        <w:rPr>
          <w:rFonts w:ascii="Arial" w:hAnsi="Arial" w:cs="Arial"/>
          <w:sz w:val="20"/>
          <w:szCs w:val="20"/>
        </w:rPr>
      </w:pPr>
    </w:p>
    <w:p w14:paraId="72AAA18B" w14:textId="1B669B29" w:rsidR="00C517B7" w:rsidRDefault="0048049C" w:rsidP="00A56A9B">
      <w:pPr>
        <w:spacing w:line="260" w:lineRule="exact"/>
        <w:rPr>
          <w:rFonts w:ascii="Arial" w:hAnsi="Arial" w:cs="Arial"/>
          <w:sz w:val="20"/>
          <w:szCs w:val="20"/>
        </w:rPr>
      </w:pPr>
      <w:r w:rsidRPr="00A56A9B">
        <w:rPr>
          <w:rFonts w:ascii="Arial" w:hAnsi="Arial" w:cs="Arial"/>
          <w:sz w:val="20"/>
          <w:szCs w:val="20"/>
        </w:rPr>
        <w:t xml:space="preserve">Obseg javnega naročila je </w:t>
      </w:r>
      <w:bookmarkStart w:id="7" w:name="_Hlk109214729"/>
      <w:r w:rsidRPr="00A56A9B">
        <w:rPr>
          <w:rFonts w:ascii="Arial" w:hAnsi="Arial" w:cs="Arial"/>
          <w:sz w:val="20"/>
          <w:szCs w:val="20"/>
        </w:rPr>
        <w:t xml:space="preserve">razviden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 xml:space="preserve"> </w:t>
      </w:r>
      <w:bookmarkEnd w:id="7"/>
      <w:r w:rsidR="00C42554" w:rsidRPr="00A56A9B">
        <w:rPr>
          <w:rFonts w:ascii="Arial" w:hAnsi="Arial" w:cs="Arial"/>
          <w:sz w:val="20"/>
          <w:szCs w:val="20"/>
        </w:rPr>
        <w:t xml:space="preserve">in </w:t>
      </w:r>
      <w:r w:rsidR="004E3C07" w:rsidRPr="00A56A9B">
        <w:rPr>
          <w:rFonts w:ascii="Arial" w:hAnsi="Arial" w:cs="Arial"/>
          <w:sz w:val="20"/>
          <w:szCs w:val="20"/>
        </w:rPr>
        <w:t xml:space="preserve">v </w:t>
      </w:r>
      <w:r w:rsidR="00EC3DEE" w:rsidRPr="00A56A9B">
        <w:rPr>
          <w:rFonts w:ascii="Arial" w:hAnsi="Arial" w:cs="Arial"/>
          <w:sz w:val="20"/>
          <w:szCs w:val="20"/>
        </w:rPr>
        <w:t>Prilog</w:t>
      </w:r>
      <w:r w:rsidR="005E2C8D" w:rsidRPr="00A56A9B">
        <w:rPr>
          <w:rFonts w:ascii="Arial" w:hAnsi="Arial" w:cs="Arial"/>
          <w:sz w:val="20"/>
          <w:szCs w:val="20"/>
        </w:rPr>
        <w:t xml:space="preserve">i št. </w:t>
      </w:r>
      <w:r w:rsidR="00CA7CCD">
        <w:rPr>
          <w:rFonts w:ascii="Arial" w:hAnsi="Arial" w:cs="Arial"/>
          <w:sz w:val="20"/>
          <w:szCs w:val="20"/>
        </w:rPr>
        <w:t>3</w:t>
      </w:r>
      <w:r w:rsidR="005E2C8D" w:rsidRPr="00A56A9B">
        <w:rPr>
          <w:rFonts w:ascii="Arial" w:hAnsi="Arial" w:cs="Arial"/>
          <w:sz w:val="20"/>
          <w:szCs w:val="20"/>
        </w:rPr>
        <w:t xml:space="preserve"> – </w:t>
      </w:r>
      <w:r w:rsidR="00FE28C7" w:rsidRPr="00A56A9B">
        <w:rPr>
          <w:rFonts w:ascii="Arial" w:hAnsi="Arial" w:cs="Arial"/>
          <w:sz w:val="20"/>
          <w:szCs w:val="20"/>
        </w:rPr>
        <w:t xml:space="preserve">Ponudbeni predračun (v nadaljevanju: ponudbeni predračun). </w:t>
      </w:r>
    </w:p>
    <w:p w14:paraId="1B7E3BFE" w14:textId="6DE6207C" w:rsidR="006B79E9" w:rsidRDefault="00C517B7" w:rsidP="00A56A9B">
      <w:pPr>
        <w:spacing w:line="260" w:lineRule="exact"/>
        <w:rPr>
          <w:rFonts w:ascii="Arial" w:hAnsi="Arial" w:cs="Arial"/>
          <w:sz w:val="20"/>
          <w:szCs w:val="20"/>
        </w:rPr>
      </w:pPr>
      <w:r w:rsidRPr="0267E181">
        <w:rPr>
          <w:rFonts w:ascii="Arial" w:hAnsi="Arial" w:cs="Arial"/>
          <w:sz w:val="20"/>
          <w:szCs w:val="20"/>
        </w:rPr>
        <w:t xml:space="preserve">Ocenjena </w:t>
      </w:r>
      <w:r w:rsidR="0075243C">
        <w:rPr>
          <w:rFonts w:ascii="Arial" w:hAnsi="Arial" w:cs="Arial"/>
          <w:sz w:val="20"/>
          <w:szCs w:val="20"/>
        </w:rPr>
        <w:t>enoletna</w:t>
      </w:r>
      <w:r w:rsidRPr="0267E181">
        <w:rPr>
          <w:rFonts w:ascii="Arial" w:hAnsi="Arial" w:cs="Arial"/>
          <w:sz w:val="20"/>
          <w:szCs w:val="20"/>
        </w:rPr>
        <w:t xml:space="preserve"> vrednost javnega naročila </w:t>
      </w:r>
      <w:r w:rsidR="0043228C" w:rsidRPr="0267E181">
        <w:rPr>
          <w:rFonts w:ascii="Arial" w:hAnsi="Arial" w:cs="Arial"/>
          <w:sz w:val="20"/>
          <w:szCs w:val="20"/>
        </w:rPr>
        <w:t xml:space="preserve">je </w:t>
      </w:r>
      <w:r w:rsidR="004E5889">
        <w:rPr>
          <w:rFonts w:ascii="Arial" w:hAnsi="Arial" w:cs="Arial"/>
          <w:sz w:val="20"/>
          <w:szCs w:val="20"/>
        </w:rPr>
        <w:t>8</w:t>
      </w:r>
      <w:r w:rsidR="5BA8364C" w:rsidRPr="0267E181">
        <w:rPr>
          <w:rFonts w:ascii="Arial" w:hAnsi="Arial" w:cs="Arial"/>
          <w:sz w:val="20"/>
          <w:szCs w:val="20"/>
        </w:rPr>
        <w:t>0</w:t>
      </w:r>
      <w:r w:rsidR="00CA7CCD" w:rsidRPr="0267E181">
        <w:rPr>
          <w:rFonts w:ascii="Arial" w:hAnsi="Arial" w:cs="Arial"/>
          <w:sz w:val="20"/>
          <w:szCs w:val="20"/>
        </w:rPr>
        <w:t>.000,00</w:t>
      </w:r>
      <w:r w:rsidR="0043228C" w:rsidRPr="0267E181">
        <w:rPr>
          <w:rFonts w:ascii="Arial" w:hAnsi="Arial" w:cs="Arial"/>
          <w:sz w:val="20"/>
          <w:szCs w:val="20"/>
        </w:rPr>
        <w:t xml:space="preserve"> EUR brez DDV. </w:t>
      </w:r>
    </w:p>
    <w:p w14:paraId="44F90EDC" w14:textId="77777777" w:rsidR="0043228C" w:rsidRDefault="0043228C" w:rsidP="00A56A9B">
      <w:pPr>
        <w:spacing w:line="260" w:lineRule="exact"/>
        <w:rPr>
          <w:rFonts w:ascii="Arial" w:hAnsi="Arial" w:cs="Arial"/>
          <w:sz w:val="20"/>
          <w:szCs w:val="20"/>
        </w:rPr>
      </w:pPr>
    </w:p>
    <w:p w14:paraId="6BD07F9E" w14:textId="48214BCE" w:rsidR="00F179B9" w:rsidRPr="00173EAB" w:rsidRDefault="00F179B9" w:rsidP="00F179B9">
      <w:pPr>
        <w:spacing w:line="260" w:lineRule="exact"/>
        <w:rPr>
          <w:rFonts w:ascii="Arial" w:hAnsi="Arial" w:cs="Arial"/>
          <w:sz w:val="20"/>
          <w:szCs w:val="20"/>
        </w:rPr>
      </w:pPr>
      <w:r w:rsidRPr="0017749D">
        <w:rPr>
          <w:rFonts w:ascii="Arial" w:hAnsi="Arial" w:cs="Arial"/>
          <w:sz w:val="20"/>
          <w:szCs w:val="20"/>
        </w:rPr>
        <w:t>Okvirna pogodbena vrednost za naročnika ni obvezujoča. Storitve se bodo</w:t>
      </w:r>
      <w:r w:rsidRPr="00F51404">
        <w:rPr>
          <w:rFonts w:ascii="Arial" w:hAnsi="Arial" w:cs="Arial"/>
          <w:sz w:val="20"/>
          <w:szCs w:val="20"/>
        </w:rPr>
        <w:t xml:space="preserve"> izvajale v skladu s potrebami ter razpoložljivimi proračunskimi sredstvi.</w:t>
      </w:r>
    </w:p>
    <w:p w14:paraId="1F7152E4" w14:textId="5985B976" w:rsidR="00F179B9" w:rsidRDefault="00F179B9" w:rsidP="00A56A9B">
      <w:pPr>
        <w:spacing w:line="260" w:lineRule="exact"/>
        <w:rPr>
          <w:rFonts w:ascii="Arial" w:hAnsi="Arial" w:cs="Arial"/>
          <w:sz w:val="20"/>
          <w:szCs w:val="20"/>
        </w:rPr>
      </w:pPr>
    </w:p>
    <w:p w14:paraId="625A0E67" w14:textId="51093D56" w:rsidR="00DD1EEE" w:rsidRPr="00476DF2" w:rsidRDefault="19763B90" w:rsidP="00476DF2">
      <w:pPr>
        <w:pStyle w:val="Naslov2"/>
      </w:pPr>
      <w:bookmarkStart w:id="8" w:name="_Toc135396937"/>
      <w:r w:rsidRPr="00476DF2">
        <w:t>Lokacija</w:t>
      </w:r>
      <w:r w:rsidR="786C1BE1" w:rsidRPr="00476DF2">
        <w:t xml:space="preserve"> izvedbe storitve</w:t>
      </w:r>
      <w:bookmarkEnd w:id="8"/>
    </w:p>
    <w:p w14:paraId="33E7604F" w14:textId="77777777" w:rsidR="00FB23A6" w:rsidRPr="00A56A9B" w:rsidRDefault="00FB23A6" w:rsidP="00A56A9B">
      <w:pPr>
        <w:spacing w:line="260" w:lineRule="exact"/>
        <w:rPr>
          <w:rFonts w:ascii="Arial" w:hAnsi="Arial" w:cs="Arial"/>
          <w:sz w:val="20"/>
          <w:szCs w:val="20"/>
        </w:rPr>
      </w:pPr>
    </w:p>
    <w:p w14:paraId="2E050092" w14:textId="1FCEFAB4" w:rsidR="00F179B9" w:rsidRPr="0043228C" w:rsidRDefault="00F179B9" w:rsidP="00F179B9">
      <w:pPr>
        <w:spacing w:line="260" w:lineRule="exact"/>
        <w:rPr>
          <w:rFonts w:ascii="Arial" w:hAnsi="Arial" w:cs="Arial"/>
          <w:sz w:val="20"/>
          <w:szCs w:val="20"/>
        </w:rPr>
      </w:pPr>
      <w:r w:rsidRPr="00B565C7">
        <w:rPr>
          <w:rFonts w:ascii="Arial" w:hAnsi="Arial" w:cs="Arial"/>
          <w:sz w:val="20"/>
          <w:szCs w:val="20"/>
        </w:rPr>
        <w:t>Lokacija servisiranja je lokacija izbranega ponudnika – izvajalca</w:t>
      </w:r>
      <w:r w:rsidR="00252A34" w:rsidRPr="00B565C7">
        <w:rPr>
          <w:rFonts w:ascii="Arial" w:hAnsi="Arial" w:cs="Arial"/>
          <w:sz w:val="20"/>
          <w:szCs w:val="20"/>
        </w:rPr>
        <w:t xml:space="preserve"> </w:t>
      </w:r>
      <w:r w:rsidRPr="00B565C7">
        <w:rPr>
          <w:rFonts w:ascii="Arial" w:hAnsi="Arial" w:cs="Arial"/>
          <w:sz w:val="20"/>
          <w:szCs w:val="20"/>
        </w:rPr>
        <w:t xml:space="preserve">oziroma po potrebi lokacija proizvajalca predmeta servisiranja. </w:t>
      </w:r>
      <w:r w:rsidR="0043228C">
        <w:rPr>
          <w:rFonts w:ascii="Arial" w:hAnsi="Arial" w:cs="Arial"/>
          <w:sz w:val="20"/>
          <w:szCs w:val="20"/>
        </w:rPr>
        <w:t>L</w:t>
      </w:r>
      <w:r w:rsidRPr="00B565C7">
        <w:rPr>
          <w:rFonts w:ascii="Arial" w:hAnsi="Arial" w:cs="Arial"/>
          <w:sz w:val="20"/>
          <w:szCs w:val="20"/>
        </w:rPr>
        <w:t>okacij</w:t>
      </w:r>
      <w:r w:rsidR="0043228C">
        <w:rPr>
          <w:rFonts w:ascii="Arial" w:hAnsi="Arial" w:cs="Arial"/>
          <w:sz w:val="20"/>
          <w:szCs w:val="20"/>
        </w:rPr>
        <w:t>a</w:t>
      </w:r>
      <w:r w:rsidRPr="00B565C7">
        <w:rPr>
          <w:rFonts w:ascii="Arial" w:hAnsi="Arial" w:cs="Arial"/>
          <w:sz w:val="20"/>
          <w:szCs w:val="20"/>
        </w:rPr>
        <w:t xml:space="preserve"> dostave oziroma prevzema </w:t>
      </w:r>
      <w:r w:rsidR="0043228C">
        <w:rPr>
          <w:rFonts w:ascii="Arial" w:hAnsi="Arial" w:cs="Arial"/>
          <w:sz w:val="20"/>
          <w:szCs w:val="20"/>
        </w:rPr>
        <w:t>opreme je lokacija naročnika z njegovimi dislociranimi enotami.</w:t>
      </w:r>
      <w:r w:rsidRPr="00B565C7">
        <w:rPr>
          <w:rFonts w:ascii="Arial" w:hAnsi="Arial" w:cs="Arial"/>
          <w:sz w:val="20"/>
          <w:szCs w:val="20"/>
        </w:rPr>
        <w:t xml:space="preserve"> </w:t>
      </w:r>
      <w:r w:rsidR="0043228C">
        <w:rPr>
          <w:rFonts w:ascii="Arial" w:hAnsi="Arial" w:cs="Arial"/>
          <w:sz w:val="20"/>
          <w:szCs w:val="20"/>
        </w:rPr>
        <w:t>V primeru manjših odprav napak, je lahko lokacija izvedbe storitve tudi na lokaciji naročnika.</w:t>
      </w:r>
    </w:p>
    <w:p w14:paraId="6547731E" w14:textId="77777777" w:rsidR="0047567B" w:rsidRPr="00A56A9B" w:rsidRDefault="0047567B" w:rsidP="00A56A9B">
      <w:pPr>
        <w:spacing w:line="260" w:lineRule="exact"/>
        <w:rPr>
          <w:rFonts w:ascii="Arial" w:hAnsi="Arial" w:cs="Arial"/>
          <w:sz w:val="20"/>
          <w:szCs w:val="20"/>
        </w:rPr>
      </w:pPr>
    </w:p>
    <w:p w14:paraId="521A8F16" w14:textId="44E9A99B" w:rsidR="00351FAB" w:rsidRPr="00476DF2" w:rsidRDefault="447EA4E4" w:rsidP="00476DF2">
      <w:pPr>
        <w:pStyle w:val="Naslov2"/>
      </w:pPr>
      <w:bookmarkStart w:id="9" w:name="_Toc135396938"/>
      <w:r w:rsidRPr="00476DF2">
        <w:t xml:space="preserve">Rok </w:t>
      </w:r>
      <w:r w:rsidR="657840E6" w:rsidRPr="00476DF2">
        <w:t>izvedbe storitev</w:t>
      </w:r>
      <w:bookmarkEnd w:id="9"/>
    </w:p>
    <w:p w14:paraId="5FF021E5" w14:textId="77777777" w:rsidR="00351FAB" w:rsidRPr="00A56A9B" w:rsidRDefault="00351FAB" w:rsidP="00A56A9B">
      <w:pPr>
        <w:spacing w:line="260" w:lineRule="exact"/>
        <w:rPr>
          <w:rFonts w:ascii="Arial" w:hAnsi="Arial" w:cs="Arial"/>
          <w:sz w:val="20"/>
          <w:szCs w:val="20"/>
        </w:rPr>
      </w:pPr>
    </w:p>
    <w:p w14:paraId="01B07E73" w14:textId="61108E9B" w:rsidR="00252A34" w:rsidRPr="00F3075F" w:rsidRDefault="00252A34" w:rsidP="00252A34">
      <w:pPr>
        <w:spacing w:line="260" w:lineRule="exact"/>
        <w:rPr>
          <w:rFonts w:ascii="Arial" w:hAnsi="Arial" w:cs="Arial"/>
          <w:sz w:val="20"/>
          <w:szCs w:val="20"/>
        </w:rPr>
      </w:pPr>
      <w:r w:rsidRPr="00F3075F">
        <w:rPr>
          <w:rFonts w:ascii="Arial" w:hAnsi="Arial" w:cs="Arial"/>
          <w:sz w:val="20"/>
          <w:szCs w:val="20"/>
        </w:rPr>
        <w:t xml:space="preserve">Naročnik bo naročal storitve na podlagi dejanskih potreb, in sicer pisno, na elektronski naslov </w:t>
      </w:r>
      <w:r>
        <w:rPr>
          <w:rFonts w:ascii="Arial" w:hAnsi="Arial" w:cs="Arial"/>
          <w:sz w:val="20"/>
          <w:szCs w:val="20"/>
        </w:rPr>
        <w:t xml:space="preserve">izbranega ponudnika – </w:t>
      </w:r>
      <w:r w:rsidRPr="00F3075F">
        <w:rPr>
          <w:rFonts w:ascii="Arial" w:hAnsi="Arial" w:cs="Arial"/>
          <w:sz w:val="20"/>
          <w:szCs w:val="20"/>
        </w:rPr>
        <w:t>izvajalca</w:t>
      </w:r>
      <w:r w:rsidRPr="00F51404">
        <w:rPr>
          <w:rFonts w:ascii="Arial" w:hAnsi="Arial" w:cs="Arial"/>
          <w:sz w:val="20"/>
          <w:szCs w:val="20"/>
        </w:rPr>
        <w:t>.</w:t>
      </w:r>
      <w:r>
        <w:rPr>
          <w:rFonts w:ascii="Arial" w:hAnsi="Arial" w:cs="Arial"/>
          <w:sz w:val="20"/>
          <w:szCs w:val="20"/>
        </w:rPr>
        <w:t xml:space="preserve"> </w:t>
      </w:r>
      <w:r w:rsidRPr="00F3075F">
        <w:rPr>
          <w:rFonts w:ascii="Arial" w:hAnsi="Arial" w:cs="Arial"/>
          <w:sz w:val="20"/>
          <w:szCs w:val="20"/>
        </w:rPr>
        <w:t xml:space="preserve">Naročilo storitev se bo izvajalo na delovni dan, od 8.00 do 16.00 ure. </w:t>
      </w:r>
    </w:p>
    <w:p w14:paraId="6AEFA105" w14:textId="77777777" w:rsidR="00252A34" w:rsidRPr="00F3075F" w:rsidRDefault="00252A34" w:rsidP="00252A34">
      <w:pPr>
        <w:spacing w:line="260" w:lineRule="exact"/>
        <w:rPr>
          <w:rFonts w:ascii="Arial" w:hAnsi="Arial" w:cs="Arial"/>
          <w:sz w:val="20"/>
          <w:szCs w:val="20"/>
        </w:rPr>
      </w:pPr>
    </w:p>
    <w:p w14:paraId="77164281" w14:textId="5F16CD3C" w:rsidR="00252A34" w:rsidRPr="00F3075F" w:rsidRDefault="00252A34" w:rsidP="00252A34">
      <w:pPr>
        <w:spacing w:line="260" w:lineRule="exact"/>
        <w:rPr>
          <w:rFonts w:ascii="Arial" w:hAnsi="Arial" w:cs="Arial"/>
          <w:i/>
          <w:sz w:val="20"/>
          <w:szCs w:val="20"/>
        </w:rPr>
      </w:pPr>
      <w:r w:rsidRPr="00F3075F">
        <w:rPr>
          <w:rFonts w:ascii="Arial" w:hAnsi="Arial" w:cs="Arial"/>
          <w:sz w:val="20"/>
          <w:szCs w:val="20"/>
        </w:rPr>
        <w:t xml:space="preserve">Naročnik bo v naročilu, poleg predmeta servisiranja, sporočil </w:t>
      </w:r>
      <w:r w:rsidRPr="00851FCB">
        <w:rPr>
          <w:rFonts w:ascii="Arial" w:hAnsi="Arial" w:cs="Arial"/>
          <w:sz w:val="20"/>
          <w:szCs w:val="20"/>
        </w:rPr>
        <w:t xml:space="preserve">izbranemu ponudniku – </w:t>
      </w:r>
      <w:r w:rsidRPr="00F3075F">
        <w:rPr>
          <w:rFonts w:ascii="Arial" w:hAnsi="Arial" w:cs="Arial"/>
          <w:sz w:val="20"/>
          <w:szCs w:val="20"/>
        </w:rPr>
        <w:t>izvajalcu</w:t>
      </w:r>
      <w:r w:rsidRPr="00851FCB">
        <w:rPr>
          <w:rFonts w:ascii="Arial" w:hAnsi="Arial" w:cs="Arial"/>
          <w:sz w:val="20"/>
          <w:szCs w:val="20"/>
        </w:rPr>
        <w:t xml:space="preserve"> </w:t>
      </w:r>
      <w:r w:rsidRPr="00F3075F">
        <w:rPr>
          <w:rFonts w:ascii="Arial" w:hAnsi="Arial" w:cs="Arial"/>
          <w:sz w:val="20"/>
          <w:szCs w:val="20"/>
        </w:rPr>
        <w:t xml:space="preserve">tudi, </w:t>
      </w:r>
      <w:r w:rsidR="0043228C">
        <w:rPr>
          <w:rFonts w:ascii="Arial" w:hAnsi="Arial" w:cs="Arial"/>
          <w:sz w:val="20"/>
          <w:szCs w:val="20"/>
        </w:rPr>
        <w:t>kdaj se lahko izvede prevzem opreme.</w:t>
      </w:r>
    </w:p>
    <w:p w14:paraId="2C024F4B" w14:textId="77777777" w:rsidR="00252A34" w:rsidRPr="00F3075F" w:rsidRDefault="00252A34" w:rsidP="00252A34">
      <w:pPr>
        <w:spacing w:line="260" w:lineRule="exact"/>
        <w:rPr>
          <w:rFonts w:ascii="Arial" w:hAnsi="Arial" w:cs="Arial"/>
          <w:sz w:val="20"/>
          <w:szCs w:val="20"/>
          <w:highlight w:val="green"/>
        </w:rPr>
      </w:pPr>
    </w:p>
    <w:p w14:paraId="1F1EEEFC" w14:textId="467503B2" w:rsidR="00252A34" w:rsidRDefault="00A04105" w:rsidP="00252A34">
      <w:pPr>
        <w:spacing w:line="260" w:lineRule="exact"/>
        <w:rPr>
          <w:rFonts w:ascii="Arial" w:hAnsi="Arial" w:cs="Arial"/>
          <w:sz w:val="20"/>
          <w:szCs w:val="20"/>
        </w:rPr>
      </w:pPr>
      <w:r w:rsidRPr="4E13198A">
        <w:rPr>
          <w:rFonts w:ascii="Arial" w:hAnsi="Arial" w:cs="Arial"/>
          <w:sz w:val="20"/>
          <w:szCs w:val="20"/>
        </w:rPr>
        <w:t>Odzivni čas je čas, v katerem se mora izvajalec odzvati na prispelo obvestilo o okvari, pri čemer se samodejni odzivnik ne šteje v odzivni čas.</w:t>
      </w:r>
      <w:r w:rsidR="148656A0" w:rsidRPr="4E13198A">
        <w:rPr>
          <w:rFonts w:ascii="Arial" w:hAnsi="Arial" w:cs="Arial"/>
          <w:sz w:val="20"/>
          <w:szCs w:val="20"/>
        </w:rPr>
        <w:t xml:space="preserve"> </w:t>
      </w:r>
      <w:r w:rsidRPr="4E13198A">
        <w:rPr>
          <w:rFonts w:ascii="Arial" w:hAnsi="Arial" w:cs="Arial"/>
          <w:sz w:val="20"/>
          <w:szCs w:val="20"/>
        </w:rPr>
        <w:t>Odzivni čas pomeni prevzem opreme ali pričetek servisiranja. Odzivni čas ne sme biti daljši od 48 ur, razen, če je naslednji dan vikend ali praznik, potem se šteje naslednji delovni dan po vikendu ali prazniku.</w:t>
      </w:r>
    </w:p>
    <w:p w14:paraId="205DEEA4" w14:textId="77777777" w:rsidR="00252A34" w:rsidRPr="00F3075F" w:rsidRDefault="00252A34" w:rsidP="00252A34">
      <w:pPr>
        <w:spacing w:line="260" w:lineRule="exact"/>
        <w:rPr>
          <w:rFonts w:ascii="Arial" w:hAnsi="Arial" w:cs="Arial"/>
          <w:sz w:val="20"/>
          <w:szCs w:val="20"/>
        </w:rPr>
      </w:pPr>
    </w:p>
    <w:p w14:paraId="47406B16" w14:textId="29ECA66A" w:rsidR="00BD7091" w:rsidRDefault="00252A34" w:rsidP="00BD7091">
      <w:pPr>
        <w:spacing w:line="260" w:lineRule="exact"/>
        <w:rPr>
          <w:rFonts w:ascii="Arial" w:hAnsi="Arial" w:cs="Arial"/>
          <w:sz w:val="20"/>
          <w:szCs w:val="20"/>
        </w:rPr>
      </w:pPr>
      <w:r w:rsidRPr="4E13198A">
        <w:rPr>
          <w:rFonts w:ascii="Arial" w:hAnsi="Arial" w:cs="Arial"/>
          <w:sz w:val="20"/>
          <w:szCs w:val="20"/>
        </w:rPr>
        <w:t>Izbrani ponudnik – izvajalec je</w:t>
      </w:r>
      <w:r w:rsidR="00A04105" w:rsidRPr="4E13198A">
        <w:rPr>
          <w:rFonts w:ascii="Arial" w:hAnsi="Arial" w:cs="Arial"/>
          <w:sz w:val="20"/>
          <w:szCs w:val="20"/>
        </w:rPr>
        <w:t xml:space="preserve"> po odzivu</w:t>
      </w:r>
      <w:r w:rsidRPr="4E13198A">
        <w:rPr>
          <w:rFonts w:ascii="Arial" w:hAnsi="Arial" w:cs="Arial"/>
          <w:sz w:val="20"/>
          <w:szCs w:val="20"/>
        </w:rPr>
        <w:t xml:space="preserve"> dolžan oceniti višino stroškov servisa ter o tem pisno obvestiti naročnika v največ </w:t>
      </w:r>
      <w:r w:rsidR="00A04105" w:rsidRPr="4E13198A">
        <w:rPr>
          <w:rFonts w:ascii="Arial" w:hAnsi="Arial" w:cs="Arial"/>
          <w:sz w:val="20"/>
          <w:szCs w:val="20"/>
        </w:rPr>
        <w:t>24</w:t>
      </w:r>
      <w:r w:rsidRPr="4E13198A">
        <w:rPr>
          <w:rFonts w:ascii="Arial" w:hAnsi="Arial" w:cs="Arial"/>
          <w:sz w:val="20"/>
          <w:szCs w:val="20"/>
        </w:rPr>
        <w:t xml:space="preserve"> </w:t>
      </w:r>
      <w:r w:rsidR="00A04105" w:rsidRPr="4E13198A">
        <w:rPr>
          <w:rFonts w:ascii="Arial" w:hAnsi="Arial" w:cs="Arial"/>
          <w:sz w:val="20"/>
          <w:szCs w:val="20"/>
        </w:rPr>
        <w:t>urah od odziva</w:t>
      </w:r>
      <w:r w:rsidR="528E179D" w:rsidRPr="4E13198A">
        <w:rPr>
          <w:rFonts w:ascii="Arial" w:hAnsi="Arial" w:cs="Arial"/>
          <w:sz w:val="20"/>
          <w:szCs w:val="20"/>
        </w:rPr>
        <w:t>.</w:t>
      </w:r>
    </w:p>
    <w:p w14:paraId="63401745" w14:textId="371BF986" w:rsidR="00252A34" w:rsidRPr="00F3075F" w:rsidRDefault="00252A34" w:rsidP="00BD7091">
      <w:pPr>
        <w:spacing w:line="260" w:lineRule="exact"/>
        <w:rPr>
          <w:rFonts w:ascii="Arial" w:hAnsi="Arial" w:cs="Arial"/>
          <w:sz w:val="20"/>
          <w:szCs w:val="20"/>
        </w:rPr>
      </w:pPr>
      <w:r w:rsidRPr="00F3075F">
        <w:rPr>
          <w:rFonts w:ascii="Arial" w:hAnsi="Arial" w:cs="Arial"/>
          <w:sz w:val="20"/>
          <w:szCs w:val="20"/>
        </w:rPr>
        <w:t xml:space="preserve"> </w:t>
      </w:r>
    </w:p>
    <w:p w14:paraId="6DCAB040" w14:textId="342F389F" w:rsidR="00E06E00" w:rsidRDefault="00252A34" w:rsidP="00252A34">
      <w:pPr>
        <w:spacing w:line="260" w:lineRule="exact"/>
        <w:rPr>
          <w:rFonts w:ascii="Arial" w:hAnsi="Arial" w:cs="Arial"/>
          <w:sz w:val="20"/>
          <w:szCs w:val="20"/>
        </w:rPr>
      </w:pPr>
      <w:r w:rsidRPr="00F3075F">
        <w:rPr>
          <w:rFonts w:ascii="Arial" w:hAnsi="Arial" w:cs="Arial"/>
          <w:sz w:val="20"/>
          <w:szCs w:val="20"/>
        </w:rPr>
        <w:t xml:space="preserve">Naročnik bo na podlagi obvestila </w:t>
      </w:r>
      <w:r>
        <w:rPr>
          <w:rFonts w:ascii="Arial" w:hAnsi="Arial" w:cs="Arial"/>
          <w:sz w:val="20"/>
          <w:szCs w:val="20"/>
        </w:rPr>
        <w:t xml:space="preserve">izbranega ponudnika – </w:t>
      </w:r>
      <w:r w:rsidRPr="00F3075F">
        <w:rPr>
          <w:rFonts w:ascii="Arial" w:hAnsi="Arial" w:cs="Arial"/>
          <w:sz w:val="20"/>
          <w:szCs w:val="20"/>
        </w:rPr>
        <w:t>izvajalca</w:t>
      </w:r>
      <w:r>
        <w:rPr>
          <w:rFonts w:ascii="Arial" w:hAnsi="Arial" w:cs="Arial"/>
          <w:sz w:val="20"/>
          <w:szCs w:val="20"/>
        </w:rPr>
        <w:t xml:space="preserve"> </w:t>
      </w:r>
      <w:r w:rsidRPr="00F3075F">
        <w:rPr>
          <w:rFonts w:ascii="Arial" w:hAnsi="Arial" w:cs="Arial"/>
          <w:sz w:val="20"/>
          <w:szCs w:val="20"/>
        </w:rPr>
        <w:t>o višini stroškov servisa pisno potrdil oziroma zavrnil izvedbo servisa.</w:t>
      </w:r>
    </w:p>
    <w:p w14:paraId="129BFCD6" w14:textId="77777777" w:rsidR="00E06E00" w:rsidRPr="00F3075F" w:rsidRDefault="00E06E00" w:rsidP="00252A34">
      <w:pPr>
        <w:spacing w:line="260" w:lineRule="exact"/>
        <w:rPr>
          <w:rFonts w:ascii="Arial" w:hAnsi="Arial" w:cs="Arial"/>
          <w:sz w:val="20"/>
          <w:szCs w:val="20"/>
        </w:rPr>
      </w:pPr>
    </w:p>
    <w:p w14:paraId="25718B69" w14:textId="5724BCF2" w:rsidR="00252A34" w:rsidRPr="00F3075F" w:rsidRDefault="00252A34" w:rsidP="00252A34">
      <w:pPr>
        <w:spacing w:line="260" w:lineRule="exact"/>
        <w:rPr>
          <w:rFonts w:ascii="Arial" w:hAnsi="Arial" w:cs="Arial"/>
          <w:sz w:val="20"/>
          <w:szCs w:val="20"/>
        </w:rPr>
      </w:pPr>
      <w:r w:rsidRPr="00F3075F">
        <w:rPr>
          <w:rFonts w:ascii="Arial" w:hAnsi="Arial" w:cs="Arial"/>
          <w:sz w:val="20"/>
          <w:szCs w:val="20"/>
        </w:rPr>
        <w:t xml:space="preserve">Rok za izvedbo servisa je največ </w:t>
      </w:r>
      <w:r w:rsidR="00044983">
        <w:rPr>
          <w:rFonts w:ascii="Arial" w:hAnsi="Arial" w:cs="Arial"/>
          <w:sz w:val="20"/>
          <w:szCs w:val="20"/>
        </w:rPr>
        <w:t>14</w:t>
      </w:r>
      <w:r w:rsidRPr="00F3075F">
        <w:rPr>
          <w:rFonts w:ascii="Arial" w:hAnsi="Arial" w:cs="Arial"/>
          <w:sz w:val="20"/>
          <w:szCs w:val="20"/>
        </w:rPr>
        <w:t xml:space="preserve"> (</w:t>
      </w:r>
      <w:r w:rsidR="00A04105">
        <w:rPr>
          <w:rFonts w:ascii="Arial" w:hAnsi="Arial" w:cs="Arial"/>
          <w:sz w:val="20"/>
          <w:szCs w:val="20"/>
        </w:rPr>
        <w:t>štirinajst</w:t>
      </w:r>
      <w:r w:rsidRPr="00F3075F">
        <w:rPr>
          <w:rFonts w:ascii="Arial" w:hAnsi="Arial" w:cs="Arial"/>
          <w:sz w:val="20"/>
          <w:szCs w:val="20"/>
        </w:rPr>
        <w:t>) dni od pisne potrditve s strani naročnika, da se storitev lahko izvede.</w:t>
      </w:r>
    </w:p>
    <w:p w14:paraId="0FFE0002" w14:textId="77777777" w:rsidR="00252A34" w:rsidRPr="00F3075F" w:rsidRDefault="00252A34" w:rsidP="00252A34">
      <w:pPr>
        <w:spacing w:line="260" w:lineRule="exact"/>
        <w:rPr>
          <w:rFonts w:ascii="Arial" w:hAnsi="Arial" w:cs="Arial"/>
          <w:sz w:val="20"/>
          <w:szCs w:val="20"/>
        </w:rPr>
      </w:pPr>
    </w:p>
    <w:p w14:paraId="1E52FD6F" w14:textId="77777777" w:rsidR="00252A34" w:rsidRPr="00F3075F" w:rsidRDefault="00252A34" w:rsidP="00252A34">
      <w:pPr>
        <w:spacing w:line="260" w:lineRule="exact"/>
        <w:rPr>
          <w:rFonts w:ascii="Arial" w:hAnsi="Arial" w:cs="Arial"/>
          <w:sz w:val="20"/>
          <w:szCs w:val="20"/>
        </w:rPr>
      </w:pPr>
      <w:r w:rsidRPr="00F3075F">
        <w:rPr>
          <w:rFonts w:ascii="Arial" w:hAnsi="Arial" w:cs="Arial"/>
          <w:sz w:val="20"/>
          <w:szCs w:val="20"/>
        </w:rPr>
        <w:t xml:space="preserve">V izjemnih primerih, ko iz objektivnih razlogov ni mogoče izvesti servisa posamičnega naročila v zgoraj navedenem roku, lahko </w:t>
      </w:r>
      <w:r>
        <w:rPr>
          <w:rFonts w:ascii="Arial" w:hAnsi="Arial" w:cs="Arial"/>
          <w:sz w:val="20"/>
          <w:szCs w:val="20"/>
        </w:rPr>
        <w:t xml:space="preserve">izbrani ponudnik – </w:t>
      </w:r>
      <w:r w:rsidRPr="00F3075F">
        <w:rPr>
          <w:rFonts w:ascii="Arial" w:hAnsi="Arial" w:cs="Arial"/>
          <w:sz w:val="20"/>
          <w:szCs w:val="20"/>
        </w:rPr>
        <w:t>izvajalec</w:t>
      </w:r>
      <w:r>
        <w:rPr>
          <w:rFonts w:ascii="Arial" w:hAnsi="Arial" w:cs="Arial"/>
          <w:sz w:val="20"/>
          <w:szCs w:val="20"/>
        </w:rPr>
        <w:t xml:space="preserve"> </w:t>
      </w:r>
      <w:r w:rsidRPr="00F3075F">
        <w:rPr>
          <w:rFonts w:ascii="Arial" w:hAnsi="Arial" w:cs="Arial"/>
          <w:sz w:val="20"/>
          <w:szCs w:val="20"/>
        </w:rPr>
        <w:t>predlaga naročniku enkratno podaljšanje roka izvedbe servisa, naročnik pa mora daljši rok potrditi oziroma zavrniti.</w:t>
      </w:r>
    </w:p>
    <w:p w14:paraId="70D14158" w14:textId="77777777" w:rsidR="00252A34" w:rsidRPr="00F3075F" w:rsidRDefault="00252A34" w:rsidP="00252A34">
      <w:pPr>
        <w:spacing w:line="260" w:lineRule="exact"/>
        <w:rPr>
          <w:rFonts w:ascii="Arial" w:hAnsi="Arial" w:cs="Arial"/>
          <w:sz w:val="20"/>
          <w:szCs w:val="20"/>
        </w:rPr>
      </w:pPr>
    </w:p>
    <w:p w14:paraId="26C4CBC0" w14:textId="506C56BE" w:rsidR="00252A34" w:rsidRPr="00F3075F" w:rsidRDefault="00252A34" w:rsidP="00252A34">
      <w:pPr>
        <w:spacing w:line="260" w:lineRule="exact"/>
        <w:rPr>
          <w:rFonts w:ascii="Arial" w:hAnsi="Arial" w:cs="Arial"/>
          <w:sz w:val="20"/>
          <w:szCs w:val="20"/>
        </w:rPr>
      </w:pPr>
      <w:r w:rsidRPr="00F3075F">
        <w:rPr>
          <w:rFonts w:ascii="Arial" w:hAnsi="Arial" w:cs="Arial"/>
          <w:sz w:val="20"/>
          <w:szCs w:val="20"/>
        </w:rPr>
        <w:t>I</w:t>
      </w:r>
      <w:r>
        <w:rPr>
          <w:rFonts w:ascii="Arial" w:hAnsi="Arial" w:cs="Arial"/>
          <w:sz w:val="20"/>
          <w:szCs w:val="20"/>
        </w:rPr>
        <w:t>zbrani ponudnik – i</w:t>
      </w:r>
      <w:r w:rsidRPr="00F3075F">
        <w:rPr>
          <w:rFonts w:ascii="Arial" w:hAnsi="Arial" w:cs="Arial"/>
          <w:sz w:val="20"/>
          <w:szCs w:val="20"/>
        </w:rPr>
        <w:t>zvajalec je dolžan vsak delovni dan od 8.00 do 16.00 ure naročniku zagotavljati tehnično pomoč po telefonu ali po elektronski pošti</w:t>
      </w:r>
      <w:r w:rsidR="00DA240D">
        <w:rPr>
          <w:rFonts w:ascii="Arial" w:hAnsi="Arial" w:cs="Arial"/>
          <w:sz w:val="20"/>
          <w:szCs w:val="20"/>
        </w:rPr>
        <w:t>.</w:t>
      </w:r>
    </w:p>
    <w:p w14:paraId="66C9451D" w14:textId="77777777" w:rsidR="00252A34" w:rsidRPr="00F3075F" w:rsidRDefault="00252A34" w:rsidP="00252A34">
      <w:pPr>
        <w:spacing w:line="260" w:lineRule="exact"/>
        <w:rPr>
          <w:rFonts w:ascii="Arial" w:hAnsi="Arial" w:cs="Arial"/>
          <w:sz w:val="20"/>
          <w:szCs w:val="20"/>
        </w:rPr>
      </w:pPr>
      <w:r>
        <w:rPr>
          <w:rFonts w:ascii="Arial" w:hAnsi="Arial" w:cs="Arial"/>
          <w:sz w:val="20"/>
          <w:szCs w:val="20"/>
        </w:rPr>
        <w:t xml:space="preserve"> </w:t>
      </w:r>
    </w:p>
    <w:p w14:paraId="526D447F" w14:textId="77777777" w:rsidR="00252A34" w:rsidRPr="00F3075F" w:rsidRDefault="00252A34" w:rsidP="00252A34">
      <w:pPr>
        <w:spacing w:line="260" w:lineRule="exact"/>
        <w:rPr>
          <w:rFonts w:ascii="Arial" w:hAnsi="Arial" w:cs="Arial"/>
          <w:sz w:val="20"/>
          <w:szCs w:val="20"/>
        </w:rPr>
      </w:pPr>
      <w:r w:rsidRPr="00F3075F">
        <w:rPr>
          <w:rFonts w:ascii="Arial" w:hAnsi="Arial" w:cs="Arial"/>
          <w:sz w:val="20"/>
          <w:szCs w:val="20"/>
        </w:rPr>
        <w:t xml:space="preserve">Reklamacija naročnika zaradi očitnih napak, nastalih pri izvedbi storitve ali zaradi kakovostnih napak materiala se upošteva, če jo naročnik sporoči </w:t>
      </w:r>
      <w:r>
        <w:rPr>
          <w:rFonts w:ascii="Arial" w:hAnsi="Arial" w:cs="Arial"/>
          <w:sz w:val="20"/>
          <w:szCs w:val="20"/>
        </w:rPr>
        <w:t xml:space="preserve">izbranemu ponudniku – </w:t>
      </w:r>
      <w:r w:rsidRPr="00F3075F">
        <w:rPr>
          <w:rFonts w:ascii="Arial" w:hAnsi="Arial" w:cs="Arial"/>
          <w:sz w:val="20"/>
          <w:szCs w:val="20"/>
        </w:rPr>
        <w:t>izvajalcu</w:t>
      </w:r>
      <w:r>
        <w:rPr>
          <w:rFonts w:ascii="Arial" w:hAnsi="Arial" w:cs="Arial"/>
          <w:sz w:val="20"/>
          <w:szCs w:val="20"/>
        </w:rPr>
        <w:t xml:space="preserve"> </w:t>
      </w:r>
      <w:r w:rsidRPr="00F3075F">
        <w:rPr>
          <w:rFonts w:ascii="Arial" w:hAnsi="Arial" w:cs="Arial"/>
          <w:sz w:val="20"/>
          <w:szCs w:val="20"/>
        </w:rPr>
        <w:t>najkasneje v osmih dneh po opravljeni storitvi. I</w:t>
      </w:r>
      <w:r>
        <w:rPr>
          <w:rFonts w:ascii="Arial" w:hAnsi="Arial" w:cs="Arial"/>
          <w:sz w:val="20"/>
          <w:szCs w:val="20"/>
        </w:rPr>
        <w:t>zbrani ponudnik – i</w:t>
      </w:r>
      <w:r w:rsidRPr="00F3075F">
        <w:rPr>
          <w:rFonts w:ascii="Arial" w:hAnsi="Arial" w:cs="Arial"/>
          <w:sz w:val="20"/>
          <w:szCs w:val="20"/>
        </w:rPr>
        <w:t xml:space="preserve">zvajalec je dolžan napake odpraviti v roku petih dni. V primeru, da v tem roku </w:t>
      </w:r>
      <w:r>
        <w:rPr>
          <w:rFonts w:ascii="Arial" w:hAnsi="Arial" w:cs="Arial"/>
          <w:sz w:val="20"/>
          <w:szCs w:val="20"/>
        </w:rPr>
        <w:t>izbrani ponudnik – i</w:t>
      </w:r>
      <w:r w:rsidRPr="00F3075F">
        <w:rPr>
          <w:rFonts w:ascii="Arial" w:hAnsi="Arial" w:cs="Arial"/>
          <w:sz w:val="20"/>
          <w:szCs w:val="20"/>
        </w:rPr>
        <w:t>zvajalec ne odpravi očitnih ali kakovostnih napak, si naročnik pridržuje pravico do odstopa od pogodbe.</w:t>
      </w:r>
    </w:p>
    <w:p w14:paraId="14B324D6" w14:textId="535C6089" w:rsidR="00351FAB" w:rsidRPr="00A56A9B" w:rsidRDefault="00351FAB" w:rsidP="00A56A9B">
      <w:pPr>
        <w:spacing w:line="260" w:lineRule="exact"/>
        <w:rPr>
          <w:rFonts w:ascii="Arial" w:hAnsi="Arial" w:cs="Arial"/>
          <w:sz w:val="20"/>
          <w:szCs w:val="20"/>
        </w:rPr>
      </w:pPr>
    </w:p>
    <w:p w14:paraId="3798E8BB" w14:textId="77777777" w:rsidR="007744C3" w:rsidRPr="00476DF2" w:rsidRDefault="35EC8CDA" w:rsidP="00476DF2">
      <w:pPr>
        <w:pStyle w:val="Naslov1"/>
      </w:pPr>
      <w:bookmarkStart w:id="10" w:name="_Toc135396939"/>
      <w:r w:rsidRPr="00476DF2">
        <w:t>ROK IN NAČIN PREDLOŽITVE PONUDBE</w:t>
      </w:r>
      <w:bookmarkEnd w:id="10"/>
    </w:p>
    <w:p w14:paraId="00251040" w14:textId="77777777" w:rsidR="007744C3" w:rsidRPr="00A56A9B" w:rsidRDefault="007744C3" w:rsidP="00A56A9B">
      <w:pPr>
        <w:spacing w:line="260" w:lineRule="exact"/>
        <w:rPr>
          <w:rFonts w:ascii="Arial" w:hAnsi="Arial" w:cs="Arial"/>
          <w:sz w:val="20"/>
          <w:szCs w:val="20"/>
        </w:rPr>
      </w:pPr>
    </w:p>
    <w:p w14:paraId="28ED1136" w14:textId="77777777" w:rsidR="007744C3" w:rsidRPr="00476DF2" w:rsidRDefault="35EC8CDA" w:rsidP="00476DF2">
      <w:pPr>
        <w:pStyle w:val="Naslov2"/>
      </w:pPr>
      <w:bookmarkStart w:id="11" w:name="_Toc135396940"/>
      <w:r w:rsidRPr="00476DF2">
        <w:t>Predložitev ponudbe v sistemu e-JN</w:t>
      </w:r>
      <w:bookmarkEnd w:id="11"/>
    </w:p>
    <w:p w14:paraId="29BA13AB" w14:textId="77777777" w:rsidR="007744C3" w:rsidRPr="00A56A9B" w:rsidRDefault="007744C3" w:rsidP="00A56A9B">
      <w:pPr>
        <w:spacing w:line="260" w:lineRule="exact"/>
        <w:rPr>
          <w:rFonts w:ascii="Arial" w:eastAsia="Calibri" w:hAnsi="Arial" w:cs="Arial"/>
          <w:sz w:val="20"/>
          <w:szCs w:val="20"/>
          <w:lang w:eastAsia="en-US"/>
        </w:rPr>
      </w:pPr>
    </w:p>
    <w:p w14:paraId="039DB7D3" w14:textId="77777777" w:rsidR="00056E32" w:rsidRPr="00A56A9B" w:rsidRDefault="00056E32" w:rsidP="00A56A9B">
      <w:pPr>
        <w:spacing w:line="260" w:lineRule="exact"/>
        <w:rPr>
          <w:rFonts w:ascii="Arial" w:hAnsi="Arial" w:cs="Arial"/>
          <w:sz w:val="20"/>
          <w:szCs w:val="20"/>
        </w:rPr>
      </w:pPr>
      <w:r w:rsidRPr="00A56A9B">
        <w:rPr>
          <w:rFonts w:ascii="Arial" w:eastAsia="Calibri" w:hAnsi="Arial" w:cs="Arial"/>
          <w:sz w:val="20"/>
          <w:szCs w:val="20"/>
          <w:lang w:eastAsia="en-US"/>
        </w:rPr>
        <w:t xml:space="preserve">Ponudniki morajo ponudbe predložiti v informacijski sistem e-JN na spletnem naslovu </w:t>
      </w:r>
      <w:hyperlink r:id="rId8"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r w:rsidRPr="00A56A9B">
        <w:rPr>
          <w:rFonts w:ascii="Arial" w:hAnsi="Arial" w:cs="Arial"/>
          <w:sz w:val="20"/>
          <w:szCs w:val="20"/>
        </w:rPr>
        <w:t xml:space="preserve"> </w:t>
      </w:r>
    </w:p>
    <w:p w14:paraId="54A1C8C8" w14:textId="77777777" w:rsidR="00056E32" w:rsidRPr="00A56A9B" w:rsidRDefault="00056E32" w:rsidP="00A56A9B">
      <w:pPr>
        <w:spacing w:line="260" w:lineRule="exact"/>
        <w:rPr>
          <w:rFonts w:ascii="Arial" w:eastAsia="Calibri" w:hAnsi="Arial" w:cs="Arial"/>
          <w:sz w:val="20"/>
          <w:szCs w:val="20"/>
          <w:lang w:eastAsia="en-US"/>
        </w:rPr>
      </w:pPr>
    </w:p>
    <w:p w14:paraId="5DA08429" w14:textId="77777777" w:rsidR="00056E32" w:rsidRPr="00A56A9B" w:rsidRDefault="00056E32" w:rsidP="00A56A9B">
      <w:pPr>
        <w:spacing w:line="260" w:lineRule="exact"/>
        <w:rPr>
          <w:rFonts w:ascii="Arial" w:eastAsia="Calibri" w:hAnsi="Arial" w:cs="Arial"/>
          <w:sz w:val="20"/>
          <w:szCs w:val="20"/>
          <w:lang w:eastAsia="en-US"/>
        </w:rPr>
      </w:pPr>
      <w:r w:rsidRPr="00A56A9B">
        <w:rPr>
          <w:rFonts w:ascii="Arial" w:eastAsia="Calibri" w:hAnsi="Arial" w:cs="Arial"/>
          <w:sz w:val="20"/>
          <w:szCs w:val="20"/>
          <w:lang w:eastAsia="en-US"/>
        </w:rPr>
        <w:t xml:space="preserve">Ponudnik se mora pred oddajo ponudbe registrirati na spletnem naslovu </w:t>
      </w:r>
      <w:hyperlink r:id="rId10"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v skladu z Navodili za uporabo e-JN. Če je ponudnik že registriran v informacijski sistem e-JN, se v aplikacijo prijavi na istem naslovu.</w:t>
      </w:r>
    </w:p>
    <w:p w14:paraId="71FAFB1F" w14:textId="77777777" w:rsidR="00056E32" w:rsidRPr="00A56A9B" w:rsidRDefault="00056E32" w:rsidP="00A56A9B">
      <w:pPr>
        <w:spacing w:line="260" w:lineRule="exact"/>
        <w:rPr>
          <w:rFonts w:ascii="Arial" w:eastAsia="Calibri" w:hAnsi="Arial" w:cs="Arial"/>
          <w:sz w:val="20"/>
          <w:szCs w:val="20"/>
          <w:lang w:eastAsia="en-US"/>
        </w:rPr>
      </w:pPr>
    </w:p>
    <w:p w14:paraId="4480D97C" w14:textId="77777777" w:rsidR="00056E32" w:rsidRPr="00A56A9B" w:rsidRDefault="00056E32" w:rsidP="00A56A9B">
      <w:pPr>
        <w:spacing w:line="260" w:lineRule="exact"/>
        <w:rPr>
          <w:rFonts w:ascii="Arial" w:eastAsia="Calibri" w:hAnsi="Arial" w:cs="Arial"/>
          <w:sz w:val="20"/>
          <w:szCs w:val="20"/>
          <w:lang w:eastAsia="en-US"/>
        </w:rPr>
      </w:pPr>
      <w:r w:rsidRPr="00A56A9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E244264" w14:textId="77777777" w:rsidR="00056E32" w:rsidRPr="00A56A9B" w:rsidRDefault="00056E32" w:rsidP="00A56A9B">
      <w:pPr>
        <w:spacing w:line="260" w:lineRule="exact"/>
        <w:rPr>
          <w:rFonts w:ascii="Arial" w:eastAsia="Calibri" w:hAnsi="Arial" w:cs="Arial"/>
          <w:sz w:val="20"/>
          <w:szCs w:val="20"/>
          <w:lang w:eastAsia="en-US"/>
        </w:rPr>
      </w:pPr>
    </w:p>
    <w:p w14:paraId="7013AFB8" w14:textId="77777777" w:rsidR="00056E32" w:rsidRPr="00A56A9B" w:rsidRDefault="00056E32" w:rsidP="00A56A9B">
      <w:pPr>
        <w:spacing w:line="260" w:lineRule="exact"/>
        <w:rPr>
          <w:rFonts w:ascii="Arial" w:eastAsia="Calibri" w:hAnsi="Arial" w:cs="Arial"/>
          <w:sz w:val="20"/>
          <w:szCs w:val="20"/>
          <w:lang w:eastAsia="en-US"/>
        </w:rPr>
      </w:pPr>
      <w:r w:rsidRPr="00A56A9B">
        <w:rPr>
          <w:rFonts w:ascii="Arial" w:eastAsia="Calibri" w:hAnsi="Arial" w:cs="Arial"/>
          <w:b/>
          <w:sz w:val="20"/>
          <w:szCs w:val="20"/>
        </w:rPr>
        <w:t xml:space="preserve">Ponudba se šteje za pravočasno oddano, če jo naročnik prejme preko sistema e-JN </w:t>
      </w:r>
      <w:hyperlink r:id="rId11" w:history="1">
        <w:r w:rsidRPr="00A56A9B">
          <w:rPr>
            <w:rFonts w:ascii="Arial" w:eastAsia="Calibri" w:hAnsi="Arial" w:cs="Arial"/>
            <w:b/>
            <w:sz w:val="20"/>
            <w:szCs w:val="20"/>
            <w:u w:val="single"/>
          </w:rPr>
          <w:t>https://ejn.gov.si/eJN2</w:t>
        </w:r>
      </w:hyperlink>
      <w:r w:rsidRPr="00A56A9B">
        <w:rPr>
          <w:rFonts w:ascii="Arial" w:eastAsia="Calibri" w:hAnsi="Arial" w:cs="Arial"/>
          <w:b/>
          <w:sz w:val="20"/>
          <w:szCs w:val="20"/>
        </w:rPr>
        <w:t xml:space="preserve"> do roka za oddajo ponudb, navedenega v objavi javnega naročila na portalu javnih naročil</w:t>
      </w:r>
      <w:r w:rsidRPr="00A56A9B">
        <w:rPr>
          <w:rFonts w:ascii="Arial" w:hAnsi="Arial" w:cs="Arial"/>
          <w:b/>
          <w:sz w:val="20"/>
          <w:szCs w:val="20"/>
        </w:rPr>
        <w:t xml:space="preserve">. </w:t>
      </w:r>
      <w:r w:rsidRPr="00A56A9B">
        <w:rPr>
          <w:rFonts w:ascii="Arial" w:eastAsia="Calibri" w:hAnsi="Arial" w:cs="Arial"/>
          <w:sz w:val="20"/>
          <w:szCs w:val="20"/>
          <w:lang w:eastAsia="en-US"/>
        </w:rPr>
        <w:t>Za oddano ponudbo se šteje ponudba, ki je v informacijskem sistemu e-JN označena s statusom »ODDANO«.</w:t>
      </w:r>
    </w:p>
    <w:p w14:paraId="3E492B4B" w14:textId="77777777" w:rsidR="00056E32" w:rsidRPr="00A56A9B" w:rsidRDefault="00056E32" w:rsidP="00A56A9B">
      <w:pPr>
        <w:spacing w:line="260" w:lineRule="exact"/>
        <w:rPr>
          <w:rFonts w:ascii="Arial" w:eastAsia="Calibri" w:hAnsi="Arial" w:cs="Arial"/>
          <w:sz w:val="20"/>
          <w:szCs w:val="20"/>
          <w:lang w:eastAsia="en-US"/>
        </w:rPr>
      </w:pPr>
    </w:p>
    <w:p w14:paraId="180EA30E" w14:textId="77777777" w:rsidR="00056E32" w:rsidRPr="00A56A9B" w:rsidRDefault="00056E32" w:rsidP="00A56A9B">
      <w:pPr>
        <w:spacing w:line="260" w:lineRule="exact"/>
        <w:rPr>
          <w:rFonts w:ascii="Arial" w:eastAsia="Calibri" w:hAnsi="Arial" w:cs="Arial"/>
          <w:sz w:val="20"/>
          <w:szCs w:val="20"/>
          <w:lang w:eastAsia="en-US"/>
        </w:rPr>
      </w:pPr>
      <w:r w:rsidRPr="00A56A9B">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5CB1EA" w14:textId="77777777" w:rsidR="00056E32" w:rsidRPr="00A56A9B" w:rsidRDefault="00056E32" w:rsidP="00A56A9B">
      <w:pPr>
        <w:spacing w:line="260" w:lineRule="exact"/>
        <w:rPr>
          <w:rFonts w:ascii="Arial" w:eastAsia="Calibri" w:hAnsi="Arial" w:cs="Arial"/>
          <w:sz w:val="20"/>
          <w:szCs w:val="20"/>
          <w:lang w:eastAsia="en-US"/>
        </w:rPr>
      </w:pPr>
      <w:r w:rsidRPr="00A56A9B">
        <w:rPr>
          <w:rFonts w:ascii="Arial" w:eastAsia="Calibri" w:hAnsi="Arial" w:cs="Arial"/>
          <w:sz w:val="20"/>
          <w:szCs w:val="20"/>
          <w:lang w:eastAsia="en-US"/>
        </w:rPr>
        <w:t>Po preteku roka za predložitev ponudb ponudbe ne bo več mogoče oddati.</w:t>
      </w:r>
    </w:p>
    <w:p w14:paraId="23226687" w14:textId="77777777" w:rsidR="00056E32" w:rsidRPr="00A56A9B" w:rsidRDefault="00056E32" w:rsidP="00A56A9B">
      <w:pPr>
        <w:spacing w:line="260" w:lineRule="exact"/>
        <w:rPr>
          <w:rFonts w:ascii="Arial" w:eastAsia="Calibri" w:hAnsi="Arial" w:cs="Arial"/>
          <w:sz w:val="20"/>
          <w:szCs w:val="20"/>
          <w:lang w:eastAsia="en-US"/>
        </w:rPr>
      </w:pPr>
    </w:p>
    <w:p w14:paraId="79C42115" w14:textId="3B6BDC2F" w:rsidR="00056E32" w:rsidRDefault="00056E32" w:rsidP="00A56A9B">
      <w:pPr>
        <w:spacing w:line="260" w:lineRule="exact"/>
        <w:rPr>
          <w:rFonts w:ascii="Arial" w:eastAsia="Calibri" w:hAnsi="Arial" w:cs="Arial"/>
          <w:i/>
          <w:sz w:val="20"/>
          <w:szCs w:val="20"/>
          <w:lang w:eastAsia="en-US"/>
        </w:rPr>
      </w:pPr>
      <w:r w:rsidRPr="00A56A9B">
        <w:rPr>
          <w:rFonts w:ascii="Arial" w:eastAsia="Calibri" w:hAnsi="Arial" w:cs="Arial"/>
          <w:sz w:val="20"/>
          <w:szCs w:val="20"/>
          <w:lang w:eastAsia="en-US"/>
        </w:rPr>
        <w:t>Dostop do povezave za oddajo elektronske ponudbe v tem postopku javnega naročila se nahaja v objavi obvestila o javnem naročilu</w:t>
      </w:r>
      <w:r w:rsidRPr="00A56A9B">
        <w:rPr>
          <w:rFonts w:ascii="Arial" w:eastAsia="Calibri" w:hAnsi="Arial" w:cs="Arial"/>
          <w:i/>
          <w:sz w:val="20"/>
          <w:szCs w:val="20"/>
          <w:lang w:eastAsia="en-US"/>
        </w:rPr>
        <w:t>.</w:t>
      </w:r>
    </w:p>
    <w:p w14:paraId="230BE366" w14:textId="77777777" w:rsidR="00B565C7" w:rsidRPr="00A56A9B" w:rsidRDefault="00B565C7" w:rsidP="00A56A9B">
      <w:pPr>
        <w:spacing w:line="260" w:lineRule="exact"/>
        <w:rPr>
          <w:rFonts w:ascii="Arial" w:eastAsia="Calibri" w:hAnsi="Arial" w:cs="Arial"/>
          <w:i/>
          <w:sz w:val="20"/>
          <w:szCs w:val="20"/>
          <w:lang w:eastAsia="en-US"/>
        </w:rPr>
      </w:pPr>
    </w:p>
    <w:p w14:paraId="37656CCD" w14:textId="77777777" w:rsidR="007744C3" w:rsidRPr="00476DF2" w:rsidRDefault="35EC8CDA" w:rsidP="00476DF2">
      <w:pPr>
        <w:pStyle w:val="Naslov1"/>
      </w:pPr>
      <w:bookmarkStart w:id="12" w:name="_Toc135396941"/>
      <w:r w:rsidRPr="00476DF2">
        <w:t>ODPIRANJE PONUDB</w:t>
      </w:r>
      <w:bookmarkEnd w:id="12"/>
    </w:p>
    <w:p w14:paraId="490BCB77" w14:textId="77777777" w:rsidR="007744C3" w:rsidRPr="00A56A9B" w:rsidRDefault="007744C3" w:rsidP="00A56A9B">
      <w:pPr>
        <w:spacing w:line="260" w:lineRule="exact"/>
        <w:rPr>
          <w:rFonts w:ascii="Arial" w:hAnsi="Arial" w:cs="Arial"/>
          <w:sz w:val="20"/>
          <w:szCs w:val="20"/>
        </w:rPr>
      </w:pPr>
    </w:p>
    <w:p w14:paraId="051E8F87" w14:textId="77777777" w:rsidR="00056E32" w:rsidRPr="00A56A9B" w:rsidRDefault="00056E32" w:rsidP="00A56A9B">
      <w:pPr>
        <w:autoSpaceDE w:val="0"/>
        <w:autoSpaceDN w:val="0"/>
        <w:adjustRightInd w:val="0"/>
        <w:spacing w:line="260" w:lineRule="exact"/>
        <w:rPr>
          <w:rFonts w:ascii="Arial" w:hAnsi="Arial" w:cs="Arial"/>
          <w:sz w:val="20"/>
          <w:szCs w:val="20"/>
        </w:rPr>
      </w:pPr>
      <w:r w:rsidRPr="00A56A9B">
        <w:rPr>
          <w:rFonts w:ascii="Arial" w:hAnsi="Arial" w:cs="Arial"/>
          <w:b/>
          <w:sz w:val="20"/>
          <w:szCs w:val="20"/>
        </w:rPr>
        <w:t xml:space="preserve">Odpiranje ponudb bo potekalo avtomatično v sistemu e-JN, na datum in uro, ki je navedena v objavi javnega naročila na portalu javnih naročil, </w:t>
      </w:r>
      <w:r w:rsidRPr="00A56A9B">
        <w:rPr>
          <w:rFonts w:ascii="Arial" w:hAnsi="Arial" w:cs="Arial"/>
          <w:sz w:val="20"/>
          <w:szCs w:val="20"/>
        </w:rPr>
        <w:t xml:space="preserve">na spletnem naslovu </w:t>
      </w:r>
      <w:hyperlink r:id="rId12" w:history="1">
        <w:r w:rsidRPr="00A56A9B">
          <w:rPr>
            <w:rFonts w:ascii="Arial" w:eastAsia="Calibri" w:hAnsi="Arial" w:cs="Arial"/>
            <w:sz w:val="20"/>
            <w:szCs w:val="20"/>
            <w:u w:val="single"/>
          </w:rPr>
          <w:t>https://ejn.gov.si/eJN2</w:t>
        </w:r>
      </w:hyperlink>
      <w:r w:rsidRPr="00A56A9B">
        <w:rPr>
          <w:rFonts w:ascii="Arial" w:hAnsi="Arial" w:cs="Arial"/>
          <w:sz w:val="20"/>
          <w:szCs w:val="20"/>
        </w:rPr>
        <w:t>.</w:t>
      </w:r>
    </w:p>
    <w:p w14:paraId="0074DD2D" w14:textId="77777777" w:rsidR="00056E32" w:rsidRPr="00A56A9B" w:rsidRDefault="00056E32" w:rsidP="00A56A9B">
      <w:pPr>
        <w:spacing w:line="260" w:lineRule="exact"/>
        <w:rPr>
          <w:rFonts w:ascii="Arial" w:hAnsi="Arial" w:cs="Arial"/>
          <w:sz w:val="20"/>
          <w:szCs w:val="20"/>
        </w:rPr>
      </w:pPr>
    </w:p>
    <w:p w14:paraId="1E55C47E"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56A9B">
        <w:rPr>
          <w:rFonts w:ascii="Arial" w:hAnsi="Arial" w:cs="Arial"/>
          <w:sz w:val="20"/>
          <w:szCs w:val="20"/>
        </w:rPr>
        <w:t>pdf</w:t>
      </w:r>
      <w:proofErr w:type="spellEnd"/>
      <w:r w:rsidRPr="00A56A9B">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606218F8" w14:textId="77777777" w:rsidR="00056E32" w:rsidRPr="00A56A9B" w:rsidRDefault="00056E32" w:rsidP="00A56A9B">
      <w:pPr>
        <w:spacing w:line="260" w:lineRule="exact"/>
        <w:rPr>
          <w:rFonts w:ascii="Arial" w:hAnsi="Arial" w:cs="Arial"/>
          <w:sz w:val="20"/>
          <w:szCs w:val="20"/>
        </w:rPr>
      </w:pPr>
    </w:p>
    <w:p w14:paraId="503F1EF7" w14:textId="1F9C5EAC" w:rsidR="00F014A2" w:rsidRPr="00476DF2" w:rsidRDefault="25DD96B0" w:rsidP="00476DF2">
      <w:pPr>
        <w:pStyle w:val="Naslov1"/>
      </w:pPr>
      <w:bookmarkStart w:id="13" w:name="_Toc135396942"/>
      <w:r w:rsidRPr="00476DF2">
        <w:t>DODATNA OBVESTILA IN POJASNILA</w:t>
      </w:r>
      <w:bookmarkEnd w:id="13"/>
      <w:r w:rsidRPr="00476DF2">
        <w:t xml:space="preserve"> </w:t>
      </w:r>
    </w:p>
    <w:p w14:paraId="4CE8AFC5" w14:textId="77777777" w:rsidR="007319E2" w:rsidRPr="00A56A9B" w:rsidRDefault="007319E2" w:rsidP="00A56A9B">
      <w:pPr>
        <w:spacing w:line="260" w:lineRule="exact"/>
        <w:rPr>
          <w:rFonts w:ascii="Arial" w:hAnsi="Arial" w:cs="Arial"/>
          <w:sz w:val="20"/>
          <w:szCs w:val="20"/>
        </w:rPr>
      </w:pPr>
    </w:p>
    <w:p w14:paraId="74306D24"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Ponudniki lahko v pisni obliki zahtevajo dodatna pojasnila v zvezi z razpisno dokumentacijo oziroma  pripravo ponudbe. Vprašanja ponudniki pošljejo na portal javnih naročil.</w:t>
      </w:r>
    </w:p>
    <w:p w14:paraId="00D805C7" w14:textId="77777777" w:rsidR="00056E32" w:rsidRPr="00A56A9B" w:rsidRDefault="00056E32" w:rsidP="00A56A9B">
      <w:pPr>
        <w:spacing w:line="260" w:lineRule="exact"/>
        <w:rPr>
          <w:rFonts w:ascii="Arial" w:hAnsi="Arial" w:cs="Arial"/>
          <w:sz w:val="20"/>
          <w:szCs w:val="20"/>
        </w:rPr>
      </w:pPr>
    </w:p>
    <w:p w14:paraId="7A6254F8" w14:textId="77777777" w:rsidR="00056E32" w:rsidRPr="00A56A9B" w:rsidRDefault="00056E32" w:rsidP="00A56A9B">
      <w:pPr>
        <w:spacing w:line="260" w:lineRule="exact"/>
        <w:rPr>
          <w:rFonts w:ascii="Arial" w:hAnsi="Arial" w:cs="Arial"/>
          <w:b/>
          <w:bCs/>
          <w:sz w:val="20"/>
          <w:szCs w:val="20"/>
        </w:rPr>
      </w:pPr>
      <w:r w:rsidRPr="00A56A9B">
        <w:rPr>
          <w:rFonts w:ascii="Arial" w:hAnsi="Arial" w:cs="Arial"/>
          <w:sz w:val="20"/>
          <w:szCs w:val="20"/>
        </w:rPr>
        <w:t xml:space="preserve">Naročnik bo odgovore objavil na portalu javnih naročil, pod pogojem, da bo naročnik prejel zahtevo za dodatna pojasnila najkasneje </w:t>
      </w:r>
      <w:r w:rsidRPr="00A56A9B">
        <w:rPr>
          <w:rFonts w:ascii="Arial" w:hAnsi="Arial" w:cs="Arial"/>
          <w:b/>
          <w:sz w:val="20"/>
          <w:szCs w:val="20"/>
        </w:rPr>
        <w:t>do</w:t>
      </w:r>
      <w:r w:rsidRPr="00A56A9B">
        <w:rPr>
          <w:rFonts w:ascii="Arial" w:hAnsi="Arial" w:cs="Arial"/>
          <w:sz w:val="20"/>
          <w:szCs w:val="20"/>
        </w:rPr>
        <w:t xml:space="preserve"> </w:t>
      </w:r>
      <w:r w:rsidRPr="00A56A9B">
        <w:rPr>
          <w:rFonts w:ascii="Arial" w:hAnsi="Arial" w:cs="Arial"/>
          <w:b/>
          <w:bCs/>
          <w:sz w:val="20"/>
          <w:szCs w:val="20"/>
        </w:rPr>
        <w:t>roka navedenega v objavi javnega naročila na portalu javnih naročil.</w:t>
      </w:r>
    </w:p>
    <w:p w14:paraId="29629858" w14:textId="77777777" w:rsidR="00056E32" w:rsidRPr="00A56A9B" w:rsidRDefault="00056E32" w:rsidP="00A56A9B">
      <w:pPr>
        <w:spacing w:line="260" w:lineRule="exact"/>
        <w:rPr>
          <w:rFonts w:ascii="Arial" w:hAnsi="Arial" w:cs="Arial"/>
          <w:b/>
          <w:bCs/>
          <w:sz w:val="20"/>
          <w:szCs w:val="20"/>
        </w:rPr>
      </w:pPr>
    </w:p>
    <w:p w14:paraId="467B3CB6"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0D4FCAB" w14:textId="77777777" w:rsidR="00056E32" w:rsidRPr="00A56A9B" w:rsidRDefault="00056E32" w:rsidP="00A56A9B">
      <w:pPr>
        <w:spacing w:line="260" w:lineRule="exact"/>
        <w:rPr>
          <w:rFonts w:ascii="Arial" w:hAnsi="Arial" w:cs="Arial"/>
          <w:b/>
          <w:bCs/>
          <w:sz w:val="20"/>
          <w:szCs w:val="20"/>
        </w:rPr>
      </w:pPr>
    </w:p>
    <w:p w14:paraId="05EDEAD7"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Vsa dopolnilna dokumentacija (morebitna dodatna pojasnila v zvezi s pripravo ponudbe, spremembe ali dopolnitve razpisne dokumentacije) bo objavljena na portalu javnih naročil.</w:t>
      </w:r>
    </w:p>
    <w:p w14:paraId="1356EEDC" w14:textId="77777777" w:rsidR="00056E32" w:rsidRPr="00A56A9B" w:rsidRDefault="00056E32" w:rsidP="00A56A9B">
      <w:pPr>
        <w:spacing w:line="260" w:lineRule="exact"/>
        <w:rPr>
          <w:rFonts w:ascii="Arial" w:hAnsi="Arial" w:cs="Arial"/>
          <w:b/>
          <w:bCs/>
          <w:sz w:val="20"/>
          <w:szCs w:val="20"/>
        </w:rPr>
      </w:pPr>
    </w:p>
    <w:p w14:paraId="3C40D4EB" w14:textId="64ACDAAF" w:rsidR="00F014A2" w:rsidRPr="00E06E00" w:rsidRDefault="00056E32" w:rsidP="00A56A9B">
      <w:pPr>
        <w:spacing w:line="260" w:lineRule="exact"/>
        <w:rPr>
          <w:rFonts w:ascii="Arial" w:hAnsi="Arial" w:cs="Arial"/>
          <w:b/>
          <w:sz w:val="20"/>
          <w:szCs w:val="20"/>
        </w:rPr>
      </w:pPr>
      <w:r w:rsidRPr="00A56A9B">
        <w:rPr>
          <w:rFonts w:ascii="Arial" w:hAnsi="Arial" w:cs="Arial"/>
          <w:b/>
          <w:bCs/>
          <w:sz w:val="20"/>
          <w:szCs w:val="20"/>
        </w:rPr>
        <w:lastRenderedPageBreak/>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E34FF1C" w14:textId="77777777" w:rsidR="00F014A2" w:rsidRPr="00A56A9B" w:rsidRDefault="00F014A2" w:rsidP="00A56A9B">
      <w:pPr>
        <w:spacing w:line="260" w:lineRule="exact"/>
        <w:rPr>
          <w:rFonts w:ascii="Arial" w:hAnsi="Arial" w:cs="Arial"/>
          <w:sz w:val="20"/>
          <w:szCs w:val="20"/>
        </w:rPr>
      </w:pPr>
    </w:p>
    <w:p w14:paraId="722B9070" w14:textId="77777777" w:rsidR="002E1CE8" w:rsidRPr="00476DF2" w:rsidRDefault="2D1E90EB" w:rsidP="00476DF2">
      <w:pPr>
        <w:pStyle w:val="Naslov1"/>
      </w:pPr>
      <w:bookmarkStart w:id="14" w:name="_Toc135396943"/>
      <w:r w:rsidRPr="00476DF2">
        <w:t>PRAVNA PODLAGA ZA IZVEDBO JAVNEGA NAROČILA</w:t>
      </w:r>
      <w:bookmarkEnd w:id="14"/>
    </w:p>
    <w:p w14:paraId="0C510C88" w14:textId="77777777" w:rsidR="002E1CE8" w:rsidRPr="00A56A9B" w:rsidRDefault="002E1CE8" w:rsidP="00A56A9B">
      <w:pPr>
        <w:spacing w:line="260" w:lineRule="exact"/>
        <w:rPr>
          <w:rFonts w:ascii="Arial" w:hAnsi="Arial" w:cs="Arial"/>
          <w:sz w:val="20"/>
          <w:szCs w:val="20"/>
          <w:highlight w:val="cyan"/>
        </w:rPr>
      </w:pPr>
    </w:p>
    <w:p w14:paraId="1C5A69FE" w14:textId="025BFBA9" w:rsidR="001936C6" w:rsidRPr="00A56A9B" w:rsidRDefault="001936C6" w:rsidP="00A56A9B">
      <w:pPr>
        <w:spacing w:line="260" w:lineRule="exact"/>
        <w:rPr>
          <w:rFonts w:ascii="Arial" w:hAnsi="Arial" w:cs="Arial"/>
          <w:sz w:val="20"/>
          <w:szCs w:val="20"/>
        </w:rPr>
      </w:pPr>
      <w:r w:rsidRPr="00A56A9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530D26E3" w:rsidR="00400601" w:rsidRDefault="00400601" w:rsidP="00A56A9B">
      <w:pPr>
        <w:spacing w:line="260" w:lineRule="exact"/>
        <w:rPr>
          <w:rFonts w:ascii="Arial" w:hAnsi="Arial" w:cs="Arial"/>
          <w:sz w:val="20"/>
          <w:szCs w:val="20"/>
          <w:highlight w:val="cyan"/>
        </w:rPr>
      </w:pPr>
    </w:p>
    <w:p w14:paraId="7EFB2D5B" w14:textId="28B532B2" w:rsidR="008275FF" w:rsidRPr="00476DF2" w:rsidRDefault="1ADDB29E" w:rsidP="00476DF2">
      <w:pPr>
        <w:pStyle w:val="Naslov1"/>
      </w:pPr>
      <w:bookmarkStart w:id="15" w:name="_Toc135396944"/>
      <w:r w:rsidRPr="00476DF2">
        <w:t>UGOTAVLJANJE SPOSOBNOSTI PONUDNIKA</w:t>
      </w:r>
      <w:bookmarkEnd w:id="15"/>
    </w:p>
    <w:p w14:paraId="0507FF43" w14:textId="77777777" w:rsidR="008275FF" w:rsidRPr="00A56A9B" w:rsidRDefault="008275FF" w:rsidP="00A56A9B">
      <w:pPr>
        <w:spacing w:line="260" w:lineRule="exact"/>
        <w:rPr>
          <w:rFonts w:ascii="Arial" w:hAnsi="Arial" w:cs="Arial"/>
          <w:b/>
          <w:sz w:val="20"/>
          <w:szCs w:val="20"/>
        </w:rPr>
      </w:pPr>
    </w:p>
    <w:p w14:paraId="677DFEB9"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7A1DAB1" w14:textId="77777777" w:rsidR="00056E32" w:rsidRPr="00A56A9B" w:rsidRDefault="00056E32" w:rsidP="00A56A9B">
      <w:pPr>
        <w:spacing w:line="260" w:lineRule="exact"/>
        <w:rPr>
          <w:rFonts w:ascii="Arial" w:hAnsi="Arial" w:cs="Arial"/>
          <w:sz w:val="20"/>
          <w:szCs w:val="20"/>
        </w:rPr>
      </w:pPr>
    </w:p>
    <w:p w14:paraId="474FB030"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726ECE4" w14:textId="77777777" w:rsidR="00056E32" w:rsidRPr="00A56A9B" w:rsidRDefault="00056E32" w:rsidP="00A56A9B">
      <w:pPr>
        <w:spacing w:line="260" w:lineRule="exact"/>
        <w:rPr>
          <w:rFonts w:ascii="Arial" w:hAnsi="Arial" w:cs="Arial"/>
          <w:sz w:val="20"/>
          <w:szCs w:val="20"/>
        </w:rPr>
      </w:pPr>
    </w:p>
    <w:p w14:paraId="0B5ABD4D"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1CD79D" w14:textId="77777777" w:rsidR="00056E32" w:rsidRPr="00A56A9B" w:rsidRDefault="00056E32" w:rsidP="00A56A9B">
      <w:pPr>
        <w:spacing w:line="260" w:lineRule="exact"/>
        <w:rPr>
          <w:rFonts w:ascii="Arial" w:hAnsi="Arial" w:cs="Arial"/>
          <w:sz w:val="20"/>
          <w:szCs w:val="20"/>
        </w:rPr>
      </w:pPr>
    </w:p>
    <w:p w14:paraId="7488750E"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1FF7DD1" w14:textId="77777777" w:rsidR="00056E32" w:rsidRPr="00A56A9B" w:rsidRDefault="00056E32" w:rsidP="00A56A9B">
      <w:pPr>
        <w:spacing w:line="260" w:lineRule="exact"/>
        <w:rPr>
          <w:rFonts w:ascii="Arial" w:hAnsi="Arial" w:cs="Arial"/>
          <w:sz w:val="20"/>
          <w:szCs w:val="20"/>
        </w:rPr>
      </w:pPr>
    </w:p>
    <w:p w14:paraId="318A8BC6"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B210465" w14:textId="77777777" w:rsidR="00056E32" w:rsidRPr="00A56A9B" w:rsidRDefault="00056E32" w:rsidP="00A56A9B">
      <w:pPr>
        <w:spacing w:line="260" w:lineRule="exact"/>
        <w:rPr>
          <w:rFonts w:ascii="Arial" w:hAnsi="Arial" w:cs="Arial"/>
          <w:sz w:val="20"/>
          <w:szCs w:val="20"/>
        </w:rPr>
      </w:pPr>
    </w:p>
    <w:p w14:paraId="2CB26BE3" w14:textId="77777777" w:rsidR="00056E32" w:rsidRPr="00A008B3" w:rsidRDefault="00056E32" w:rsidP="00A56A9B">
      <w:pPr>
        <w:pStyle w:val="Odstavekseznama"/>
        <w:spacing w:line="260" w:lineRule="exact"/>
        <w:ind w:left="0"/>
        <w:contextualSpacing w:val="0"/>
        <w:rPr>
          <w:rFonts w:ascii="Arial" w:hAnsi="Arial" w:cs="Arial"/>
          <w:sz w:val="20"/>
          <w:szCs w:val="20"/>
        </w:rPr>
      </w:pPr>
      <w:r w:rsidRPr="00A008B3">
        <w:rPr>
          <w:rFonts w:ascii="Arial" w:hAnsi="Arial" w:cs="Arial"/>
          <w:sz w:val="20"/>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3E1AB18" w14:textId="77777777" w:rsidR="00056E32" w:rsidRPr="00A56A9B" w:rsidRDefault="00056E32" w:rsidP="00A56A9B">
      <w:pPr>
        <w:pStyle w:val="Odstavekseznama"/>
        <w:spacing w:line="260" w:lineRule="exact"/>
        <w:ind w:left="0"/>
        <w:contextualSpacing w:val="0"/>
        <w:rPr>
          <w:rFonts w:cs="Arial"/>
          <w:szCs w:val="20"/>
        </w:rPr>
      </w:pPr>
    </w:p>
    <w:p w14:paraId="136DAA70" w14:textId="7045E415" w:rsidR="00056E32" w:rsidRPr="005543BB" w:rsidRDefault="00056E32" w:rsidP="00A56A9B">
      <w:pPr>
        <w:pStyle w:val="Odstavekseznama"/>
        <w:spacing w:line="260" w:lineRule="exact"/>
        <w:ind w:left="0"/>
        <w:contextualSpacing w:val="0"/>
        <w:rPr>
          <w:rFonts w:ascii="Arial" w:hAnsi="Arial" w:cs="Arial"/>
          <w:sz w:val="20"/>
          <w:szCs w:val="20"/>
        </w:rPr>
      </w:pPr>
      <w:r w:rsidRPr="005543BB">
        <w:rPr>
          <w:rFonts w:ascii="Arial" w:hAnsi="Arial" w:cs="Arial"/>
          <w:sz w:val="20"/>
          <w:szCs w:val="20"/>
        </w:rPr>
        <w:lastRenderedPageBreak/>
        <w:t>Naročnik si</w:t>
      </w:r>
      <w:r w:rsidRPr="005543BB">
        <w:rPr>
          <w:rFonts w:ascii="Arial" w:hAnsi="Arial" w:cs="Arial"/>
          <w:color w:val="00B050"/>
          <w:sz w:val="20"/>
          <w:szCs w:val="20"/>
        </w:rPr>
        <w:t xml:space="preserve"> </w:t>
      </w:r>
      <w:r w:rsidRPr="005543BB">
        <w:rPr>
          <w:rFonts w:ascii="Arial" w:hAnsi="Arial" w:cs="Arial"/>
          <w:sz w:val="20"/>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00BA513C">
        <w:rPr>
          <w:rFonts w:ascii="Arial" w:hAnsi="Arial" w:cs="Arial"/>
          <w:sz w:val="20"/>
          <w:szCs w:val="20"/>
        </w:rPr>
        <w:t>Priloga</w:t>
      </w:r>
      <w:r w:rsidRPr="005543BB">
        <w:rPr>
          <w:rFonts w:ascii="Arial" w:hAnsi="Arial" w:cs="Arial"/>
          <w:sz w:val="20"/>
          <w:szCs w:val="20"/>
        </w:rPr>
        <w:t xml:space="preserve"> št. </w:t>
      </w:r>
      <w:r w:rsidR="00BA513C">
        <w:rPr>
          <w:rFonts w:ascii="Arial" w:hAnsi="Arial" w:cs="Arial"/>
          <w:sz w:val="20"/>
          <w:szCs w:val="20"/>
        </w:rPr>
        <w:t>5</w:t>
      </w:r>
      <w:r w:rsidRPr="005543BB">
        <w:rPr>
          <w:rFonts w:ascii="Arial" w:hAnsi="Arial" w:cs="Arial"/>
          <w:sz w:val="20"/>
          <w:szCs w:val="20"/>
        </w:rPr>
        <w:t xml:space="preserve">a), za predstavnike ponudnika pa Pooblastilo za pridobitev podatkov iz kazenske evidence za fizične osebe (glej </w:t>
      </w:r>
      <w:r w:rsidR="00BA513C">
        <w:rPr>
          <w:rFonts w:ascii="Arial" w:hAnsi="Arial" w:cs="Arial"/>
          <w:sz w:val="20"/>
          <w:szCs w:val="20"/>
        </w:rPr>
        <w:t>Priloga</w:t>
      </w:r>
      <w:r w:rsidRPr="005543BB">
        <w:rPr>
          <w:rFonts w:ascii="Arial" w:hAnsi="Arial" w:cs="Arial"/>
          <w:sz w:val="20"/>
          <w:szCs w:val="20"/>
        </w:rPr>
        <w:t xml:space="preserve"> št. </w:t>
      </w:r>
      <w:r w:rsidR="00BA513C">
        <w:rPr>
          <w:rFonts w:ascii="Arial" w:hAnsi="Arial" w:cs="Arial"/>
          <w:sz w:val="20"/>
          <w:szCs w:val="20"/>
        </w:rPr>
        <w:t>5</w:t>
      </w:r>
      <w:r w:rsidRPr="005543BB">
        <w:rPr>
          <w:rFonts w:ascii="Arial" w:hAnsi="Arial" w:cs="Arial"/>
          <w:sz w:val="20"/>
          <w:szCs w:val="20"/>
        </w:rPr>
        <w:t>). Pooblastila bo moral ponudnik predložiti na zahtevo naročnika, zaželeno pa je, da jih predloži že v ponudbi. Enako velja za morebitnega podizvajalca ali drug subjekt, na katerega kapacitete se ponudnik morebiti sklicuje.</w:t>
      </w:r>
    </w:p>
    <w:p w14:paraId="713041AF" w14:textId="77777777" w:rsidR="00056E32" w:rsidRPr="00A56A9B" w:rsidRDefault="00056E32" w:rsidP="00A56A9B">
      <w:pPr>
        <w:spacing w:line="260" w:lineRule="exact"/>
        <w:rPr>
          <w:rFonts w:ascii="Arial" w:hAnsi="Arial" w:cs="Arial"/>
          <w:sz w:val="20"/>
          <w:szCs w:val="20"/>
        </w:rPr>
      </w:pPr>
    </w:p>
    <w:p w14:paraId="6354BCD9"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4DDCEC9" w14:textId="77777777" w:rsidR="00056E32" w:rsidRPr="00A56A9B" w:rsidRDefault="00056E32" w:rsidP="00A56A9B">
      <w:pPr>
        <w:spacing w:line="260" w:lineRule="exact"/>
        <w:rPr>
          <w:rFonts w:ascii="Arial" w:hAnsi="Arial" w:cs="Arial"/>
          <w:sz w:val="20"/>
          <w:szCs w:val="20"/>
        </w:rPr>
      </w:pPr>
    </w:p>
    <w:p w14:paraId="61C7E938" w14:textId="439FAB54"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D4AF2B1"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Pod enakimi pogoji lahko skupina ponudnikov uporabi zmogljivosti sodelujočih v tej skupini ali drugih subjektov.</w:t>
      </w:r>
    </w:p>
    <w:p w14:paraId="4F4D58FA" w14:textId="77777777" w:rsidR="00056E32" w:rsidRPr="00A56A9B" w:rsidRDefault="00056E32" w:rsidP="00A56A9B">
      <w:pPr>
        <w:spacing w:line="260" w:lineRule="exact"/>
        <w:rPr>
          <w:rFonts w:ascii="Arial" w:hAnsi="Arial" w:cs="Arial"/>
          <w:sz w:val="20"/>
          <w:szCs w:val="20"/>
        </w:rPr>
      </w:pPr>
    </w:p>
    <w:p w14:paraId="655B3F24" w14:textId="5F7C9546" w:rsidR="00056E32" w:rsidRDefault="00056E32" w:rsidP="00A56A9B">
      <w:pPr>
        <w:spacing w:line="260" w:lineRule="exact"/>
        <w:rPr>
          <w:rFonts w:ascii="Arial" w:hAnsi="Arial" w:cs="Arial"/>
          <w:sz w:val="20"/>
          <w:szCs w:val="20"/>
        </w:rPr>
      </w:pPr>
      <w:r w:rsidRPr="00A56A9B">
        <w:rPr>
          <w:rFonts w:ascii="Arial" w:hAnsi="Arial" w:cs="Arial"/>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08B008C6" w14:textId="19219B67" w:rsidR="00942EB6" w:rsidRPr="001366CC" w:rsidRDefault="001366CC" w:rsidP="00A56A9B">
      <w:pPr>
        <w:spacing w:line="260" w:lineRule="exact"/>
        <w:rPr>
          <w:rFonts w:ascii="Arial" w:hAnsi="Arial" w:cs="Arial"/>
          <w:b/>
          <w:sz w:val="20"/>
          <w:szCs w:val="20"/>
        </w:rPr>
      </w:pPr>
      <w:r w:rsidRPr="001366CC">
        <w:rPr>
          <w:rFonts w:ascii="Arial" w:hAnsi="Arial" w:cs="Arial"/>
          <w:b/>
          <w:sz w:val="20"/>
          <w:szCs w:val="20"/>
        </w:rPr>
        <w:t>Nadomestni deli morajo v celoti izpolnjevati zahteve iz Uredbe o zelenem javnem naročanju (Uradni list RS, št. 51/17, 64/19 in 121/21).</w:t>
      </w:r>
    </w:p>
    <w:p w14:paraId="63909322" w14:textId="77777777" w:rsidR="001366CC" w:rsidRPr="00A56A9B" w:rsidRDefault="001366CC" w:rsidP="00A56A9B">
      <w:pPr>
        <w:spacing w:line="260" w:lineRule="exact"/>
        <w:rPr>
          <w:rFonts w:ascii="Arial" w:hAnsi="Arial" w:cs="Arial"/>
          <w:sz w:val="20"/>
          <w:szCs w:val="20"/>
        </w:rPr>
      </w:pPr>
    </w:p>
    <w:p w14:paraId="66F69620" w14:textId="77777777" w:rsidR="00F8689D" w:rsidRPr="00476DF2" w:rsidRDefault="25991E4D" w:rsidP="00476DF2">
      <w:pPr>
        <w:pStyle w:val="Naslov2"/>
      </w:pPr>
      <w:bookmarkStart w:id="16" w:name="_Toc135396945"/>
      <w:r w:rsidRPr="00476DF2">
        <w:t>Razlogi za izključitev</w:t>
      </w:r>
      <w:bookmarkEnd w:id="16"/>
    </w:p>
    <w:p w14:paraId="2EB3C071" w14:textId="77777777" w:rsidR="00467CAB" w:rsidRPr="00A56A9B" w:rsidRDefault="00467CAB" w:rsidP="00A56A9B">
      <w:pPr>
        <w:spacing w:line="260" w:lineRule="exact"/>
        <w:rPr>
          <w:rFonts w:ascii="Arial" w:hAnsi="Arial" w:cs="Arial"/>
          <w:color w:val="000000" w:themeColor="text1"/>
          <w:sz w:val="20"/>
          <w:szCs w:val="20"/>
        </w:rPr>
      </w:pPr>
    </w:p>
    <w:p w14:paraId="52A3B0DF" w14:textId="77777777" w:rsidR="00056E32" w:rsidRPr="00A56A9B" w:rsidRDefault="00056E32" w:rsidP="00A56A9B">
      <w:pPr>
        <w:spacing w:line="260" w:lineRule="exact"/>
        <w:rPr>
          <w:rFonts w:ascii="Arial" w:hAnsi="Arial" w:cs="Arial"/>
          <w:sz w:val="20"/>
          <w:szCs w:val="20"/>
        </w:rPr>
      </w:pPr>
      <w:r w:rsidRPr="00A56A9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56A9B">
        <w:rPr>
          <w:rFonts w:ascii="Arial" w:hAnsi="Arial" w:cs="Arial"/>
          <w:sz w:val="20"/>
          <w:szCs w:val="20"/>
        </w:rPr>
        <w:t>preveri preko dostopne evidence)</w:t>
      </w:r>
    </w:p>
    <w:p w14:paraId="6CC54AE1" w14:textId="77777777" w:rsidR="00056E32" w:rsidRPr="00A56A9B" w:rsidRDefault="00056E32" w:rsidP="00A56A9B">
      <w:pPr>
        <w:spacing w:line="260" w:lineRule="exact"/>
        <w:rPr>
          <w:rFonts w:ascii="Arial" w:hAnsi="Arial" w:cs="Arial"/>
          <w:sz w:val="20"/>
          <w:szCs w:val="20"/>
        </w:rPr>
      </w:pPr>
    </w:p>
    <w:p w14:paraId="67D67AD8" w14:textId="0985EDC4" w:rsidR="00056E32" w:rsidRPr="005543BB" w:rsidRDefault="0062387B" w:rsidP="005543BB">
      <w:pPr>
        <w:rPr>
          <w:rFonts w:ascii="Arial" w:hAnsi="Arial" w:cs="Arial"/>
          <w:sz w:val="20"/>
          <w:szCs w:val="20"/>
        </w:rPr>
      </w:pPr>
      <w:r w:rsidRPr="0062387B">
        <w:rPr>
          <w:rFonts w:ascii="Arial" w:hAnsi="Arial" w:cs="Arial"/>
          <w:b/>
          <w:sz w:val="20"/>
          <w:szCs w:val="20"/>
        </w:rPr>
        <w:t xml:space="preserve">8.1.1 </w:t>
      </w:r>
      <w:r w:rsidR="00056E32" w:rsidRPr="005543BB">
        <w:rPr>
          <w:rFonts w:ascii="Arial" w:hAnsi="Arial" w:cs="Arial"/>
          <w:sz w:val="20"/>
          <w:szCs w:val="20"/>
        </w:rPr>
        <w:t xml:space="preserve">Ponudnik niti njegovi predstavniki (to so osebe, ki so člani </w:t>
      </w:r>
      <w:r w:rsidR="00056E32" w:rsidRPr="005543BB">
        <w:rPr>
          <w:rFonts w:ascii="Arial" w:hAnsi="Arial" w:cs="Arial"/>
          <w:sz w:val="20"/>
          <w:szCs w:val="20"/>
          <w:shd w:val="clear" w:color="auto" w:fill="FFFFFF"/>
        </w:rPr>
        <w:t>upravnega, vodstvenega ali nadzornega organa ponudnika ali ki imajo pooblastila za njegovo zastopanje ali odločanje ali nadzor v njem)</w:t>
      </w:r>
      <w:r w:rsidR="00056E32" w:rsidRPr="005543BB">
        <w:rPr>
          <w:rFonts w:ascii="Arial" w:hAnsi="Arial" w:cs="Arial"/>
          <w:sz w:val="20"/>
          <w:szCs w:val="20"/>
        </w:rPr>
        <w:t xml:space="preserve"> niso bili pravnomočno obsojeni zaradi kaznivih dejanj, ki so opredeljena v Kazenskem zakoniku in navedena v </w:t>
      </w:r>
      <w:r w:rsidR="00056E32" w:rsidRPr="005543BB">
        <w:rPr>
          <w:rFonts w:ascii="Arial" w:hAnsi="Arial" w:cs="Arial"/>
          <w:sz w:val="20"/>
          <w:szCs w:val="20"/>
        </w:rPr>
        <w:lastRenderedPageBreak/>
        <w:t>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2A3399E5" w14:textId="77777777" w:rsidR="00056E32" w:rsidRPr="00EE6F52" w:rsidRDefault="00056E32" w:rsidP="005543BB">
      <w:pPr>
        <w:spacing w:line="240" w:lineRule="atLeast"/>
        <w:rPr>
          <w:rFonts w:ascii="Arial" w:hAnsi="Arial" w:cs="Arial"/>
          <w:sz w:val="20"/>
          <w:szCs w:val="20"/>
        </w:rPr>
      </w:pPr>
    </w:p>
    <w:p w14:paraId="18A3AF79" w14:textId="77777777" w:rsidR="00056E32" w:rsidRPr="00A2527F" w:rsidRDefault="00056E32" w:rsidP="005543BB">
      <w:pPr>
        <w:spacing w:line="240" w:lineRule="atLeast"/>
        <w:rPr>
          <w:rFonts w:ascii="Arial" w:hAnsi="Arial" w:cs="Arial"/>
          <w:sz w:val="20"/>
          <w:szCs w:val="20"/>
        </w:rPr>
      </w:pPr>
      <w:r w:rsidRPr="00A2527F">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A8F8128" w14:textId="77777777" w:rsidR="00056E32" w:rsidRPr="00F71D39" w:rsidRDefault="00056E32" w:rsidP="005543BB">
      <w:pPr>
        <w:spacing w:line="240" w:lineRule="atLeast"/>
        <w:rPr>
          <w:rFonts w:ascii="Arial" w:hAnsi="Arial" w:cs="Arial"/>
          <w:sz w:val="20"/>
          <w:szCs w:val="20"/>
        </w:rPr>
      </w:pPr>
    </w:p>
    <w:p w14:paraId="4E5AD151" w14:textId="3C503837" w:rsidR="00056E32" w:rsidRPr="00F71D39" w:rsidRDefault="0062387B" w:rsidP="005543BB">
      <w:pPr>
        <w:rPr>
          <w:rFonts w:cs="Arial"/>
          <w:color w:val="000000" w:themeColor="text1"/>
          <w:szCs w:val="20"/>
        </w:rPr>
      </w:pPr>
      <w:bookmarkStart w:id="17" w:name="_Toc98745773"/>
      <w:bookmarkStart w:id="18" w:name="_Toc109984093"/>
      <w:bookmarkStart w:id="19" w:name="_Toc113880442"/>
      <w:bookmarkStart w:id="20" w:name="_Toc114034787"/>
      <w:r w:rsidRPr="0062387B">
        <w:rPr>
          <w:rFonts w:ascii="Arial" w:hAnsi="Arial" w:cs="Arial"/>
          <w:b/>
          <w:sz w:val="20"/>
          <w:szCs w:val="20"/>
        </w:rPr>
        <w:t>8.1.2</w:t>
      </w:r>
      <w:r>
        <w:rPr>
          <w:rFonts w:ascii="Arial" w:hAnsi="Arial" w:cs="Arial"/>
          <w:sz w:val="20"/>
          <w:szCs w:val="20"/>
        </w:rPr>
        <w:t xml:space="preserve"> </w:t>
      </w:r>
      <w:r w:rsidR="4CFFC904" w:rsidRPr="005543BB">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4CFFC904" w:rsidRPr="005543BB">
        <w:rPr>
          <w:rFonts w:ascii="Arial" w:hAnsi="Arial" w:cs="Arial"/>
          <w:color w:val="000000" w:themeColor="text1"/>
          <w:sz w:val="20"/>
          <w:szCs w:val="20"/>
        </w:rPr>
        <w:t>oddaje ponudbe ni imel predloženih vseh obračunov davčnih odtegljajev za dohodke iz delovnega razmerja za obdobje zadnjih petih let do dne oddaje ponudbe.</w:t>
      </w:r>
      <w:bookmarkEnd w:id="17"/>
      <w:bookmarkEnd w:id="18"/>
      <w:bookmarkEnd w:id="19"/>
      <w:bookmarkEnd w:id="20"/>
    </w:p>
    <w:p w14:paraId="0D1CFEF3" w14:textId="77777777" w:rsidR="00056E32" w:rsidRPr="00EE6F52" w:rsidRDefault="00056E32" w:rsidP="005543BB">
      <w:pPr>
        <w:spacing w:line="240" w:lineRule="atLeast"/>
        <w:rPr>
          <w:rFonts w:ascii="Arial" w:hAnsi="Arial" w:cs="Arial"/>
          <w:sz w:val="20"/>
          <w:szCs w:val="20"/>
          <w:lang w:val="x-none"/>
        </w:rPr>
      </w:pPr>
    </w:p>
    <w:p w14:paraId="2C6D60AF" w14:textId="7AAD06F5" w:rsidR="00056E32" w:rsidRPr="00F71D39" w:rsidRDefault="0062387B" w:rsidP="005543BB">
      <w:pPr>
        <w:rPr>
          <w:rFonts w:cs="Arial"/>
          <w:szCs w:val="20"/>
        </w:rPr>
      </w:pPr>
      <w:bookmarkStart w:id="21" w:name="_Toc98745774"/>
      <w:bookmarkStart w:id="22" w:name="_Toc109984094"/>
      <w:bookmarkStart w:id="23" w:name="_Toc113880443"/>
      <w:bookmarkStart w:id="24" w:name="_Toc114034788"/>
      <w:r w:rsidRPr="0062387B">
        <w:rPr>
          <w:rFonts w:ascii="Arial" w:hAnsi="Arial" w:cs="Arial"/>
          <w:b/>
          <w:sz w:val="20"/>
          <w:szCs w:val="20"/>
        </w:rPr>
        <w:t xml:space="preserve">8.1.3 </w:t>
      </w:r>
      <w:r w:rsidR="4CFFC904" w:rsidRPr="005543BB">
        <w:rPr>
          <w:rFonts w:ascii="Arial" w:hAnsi="Arial" w:cs="Arial"/>
          <w:sz w:val="20"/>
          <w:szCs w:val="20"/>
        </w:rPr>
        <w:t>Ponudnik  na dan, ko poteče rok za oddajo ponudb ni izločen iz postopkov oddaje javnih naročil zaradi uvrstitve v evidenco gospodarskih subjektov z izrečenimi stranskimi sankcijami izločitve iz postopkov javnega naročanja.</w:t>
      </w:r>
      <w:bookmarkEnd w:id="21"/>
      <w:bookmarkEnd w:id="22"/>
      <w:bookmarkEnd w:id="23"/>
      <w:bookmarkEnd w:id="24"/>
    </w:p>
    <w:p w14:paraId="7B22DA16" w14:textId="77777777" w:rsidR="00056E32" w:rsidRPr="00EE6F52" w:rsidRDefault="00056E32" w:rsidP="005543BB">
      <w:pPr>
        <w:spacing w:line="240" w:lineRule="atLeast"/>
        <w:rPr>
          <w:rFonts w:ascii="Arial" w:hAnsi="Arial" w:cs="Arial"/>
          <w:sz w:val="20"/>
          <w:szCs w:val="20"/>
          <w:lang w:val="x-none"/>
        </w:rPr>
      </w:pPr>
    </w:p>
    <w:p w14:paraId="1B288B1E" w14:textId="1F80EA36" w:rsidR="00832FB4" w:rsidRPr="005543BB" w:rsidRDefault="0062387B" w:rsidP="005543BB">
      <w:pPr>
        <w:rPr>
          <w:rFonts w:cs="Arial"/>
          <w:sz w:val="20"/>
          <w:szCs w:val="20"/>
          <w:shd w:val="clear" w:color="auto" w:fill="FFFFFF"/>
        </w:rPr>
      </w:pPr>
      <w:bookmarkStart w:id="25" w:name="_Toc98745775"/>
      <w:bookmarkStart w:id="26" w:name="_Toc109984095"/>
      <w:bookmarkStart w:id="27" w:name="_Toc113880444"/>
      <w:bookmarkStart w:id="28" w:name="_Toc114034789"/>
      <w:r w:rsidRPr="0062387B">
        <w:rPr>
          <w:rFonts w:ascii="Arial" w:hAnsi="Arial" w:cs="Arial"/>
          <w:b/>
          <w:color w:val="000000" w:themeColor="text1"/>
          <w:sz w:val="20"/>
          <w:szCs w:val="20"/>
        </w:rPr>
        <w:t>8.1.4</w:t>
      </w:r>
      <w:r>
        <w:rPr>
          <w:rFonts w:ascii="Arial" w:hAnsi="Arial" w:cs="Arial"/>
          <w:color w:val="000000" w:themeColor="text1"/>
          <w:sz w:val="20"/>
          <w:szCs w:val="20"/>
        </w:rPr>
        <w:t xml:space="preserve"> </w:t>
      </w:r>
      <w:r w:rsidR="4CFFC904" w:rsidRPr="005543BB">
        <w:rPr>
          <w:rFonts w:ascii="Arial" w:hAnsi="Arial" w:cs="Arial"/>
          <w:color w:val="000000" w:themeColor="text1"/>
          <w:sz w:val="20"/>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5"/>
      <w:r w:rsidR="0EE88FE3" w:rsidRPr="005543BB">
        <w:rPr>
          <w:rFonts w:ascii="Arial" w:hAnsi="Arial" w:cs="Arial"/>
          <w:sz w:val="20"/>
          <w:szCs w:val="20"/>
        </w:rPr>
        <w:t>(v skladu z Odločbo Ustavnega sodišča RS št. U-I-180/19-23 z dne 5.5.2022 in ob smiselni uporabi devetega odstavka 75. člena ZJN-3) sprejel zadostne ukrepe, s katerimi lahko dokaže svojo zanesljivost kljub obstoju predmetnega razloga za izključitev.</w:t>
      </w:r>
      <w:bookmarkEnd w:id="26"/>
      <w:bookmarkEnd w:id="27"/>
      <w:bookmarkEnd w:id="28"/>
    </w:p>
    <w:p w14:paraId="67191E0E" w14:textId="6552237E" w:rsidR="00056E32" w:rsidRPr="00F71D39" w:rsidRDefault="00056E32" w:rsidP="005543BB">
      <w:pPr>
        <w:rPr>
          <w:rFonts w:cs="Arial"/>
          <w:color w:val="000000" w:themeColor="text1"/>
          <w:szCs w:val="20"/>
        </w:rPr>
      </w:pPr>
    </w:p>
    <w:p w14:paraId="49A2E823" w14:textId="0732DFF1" w:rsidR="00056E32" w:rsidRPr="00F71D39" w:rsidRDefault="0062387B" w:rsidP="005543BB">
      <w:pPr>
        <w:rPr>
          <w:rFonts w:cs="Arial"/>
          <w:szCs w:val="20"/>
        </w:rPr>
      </w:pPr>
      <w:bookmarkStart w:id="29" w:name="_Toc98745776"/>
      <w:bookmarkStart w:id="30" w:name="_Toc109984096"/>
      <w:bookmarkStart w:id="31" w:name="_Toc113880445"/>
      <w:bookmarkStart w:id="32" w:name="_Toc114034790"/>
      <w:r w:rsidRPr="0062387B">
        <w:rPr>
          <w:rFonts w:ascii="Arial" w:hAnsi="Arial" w:cs="Arial"/>
          <w:b/>
          <w:color w:val="000000" w:themeColor="text1"/>
          <w:sz w:val="20"/>
          <w:szCs w:val="20"/>
        </w:rPr>
        <w:t xml:space="preserve">8.1.5 </w:t>
      </w:r>
      <w:r w:rsidR="4CFFC904" w:rsidRPr="005543BB">
        <w:rPr>
          <w:rFonts w:ascii="Arial" w:hAnsi="Arial" w:cs="Arial"/>
          <w:color w:val="000000" w:themeColor="text1"/>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4CFFC904" w:rsidRPr="005543BB">
        <w:rPr>
          <w:rFonts w:ascii="Arial" w:hAnsi="Arial" w:cs="Arial"/>
          <w:color w:val="000000" w:themeColor="text1"/>
          <w:sz w:val="20"/>
          <w:szCs w:val="20"/>
        </w:rPr>
        <w:t>ZIntPK</w:t>
      </w:r>
      <w:proofErr w:type="spellEnd"/>
      <w:r w:rsidR="4CFFC904" w:rsidRPr="005543BB">
        <w:rPr>
          <w:rFonts w:ascii="Arial" w:hAnsi="Arial" w:cs="Arial"/>
          <w:color w:val="000000" w:themeColor="text1"/>
          <w:sz w:val="20"/>
          <w:szCs w:val="20"/>
        </w:rPr>
        <w:t>) in mu ni na podlagi tega člena prepovedano poslovanje z naročnikom</w:t>
      </w:r>
      <w:r w:rsidR="4CFFC904" w:rsidRPr="005543BB">
        <w:rPr>
          <w:rFonts w:ascii="Arial" w:hAnsi="Arial" w:cs="Arial"/>
          <w:sz w:val="20"/>
          <w:szCs w:val="20"/>
        </w:rPr>
        <w:t>.</w:t>
      </w:r>
      <w:bookmarkEnd w:id="29"/>
      <w:bookmarkEnd w:id="30"/>
      <w:bookmarkEnd w:id="31"/>
      <w:bookmarkEnd w:id="32"/>
      <w:r w:rsidR="4CFFC904" w:rsidRPr="005543BB">
        <w:rPr>
          <w:rFonts w:ascii="Arial" w:hAnsi="Arial" w:cs="Arial"/>
          <w:sz w:val="20"/>
          <w:szCs w:val="20"/>
        </w:rPr>
        <w:t xml:space="preserve"> </w:t>
      </w:r>
    </w:p>
    <w:p w14:paraId="26F9D6B2" w14:textId="5B9C6B2B" w:rsidR="00400601" w:rsidRDefault="00400601" w:rsidP="00A56A9B">
      <w:pPr>
        <w:pStyle w:val="Odstavekseznama"/>
        <w:spacing w:line="260" w:lineRule="exact"/>
        <w:rPr>
          <w:rFonts w:cs="Arial"/>
          <w:szCs w:val="20"/>
          <w:lang w:val="x-none"/>
        </w:rPr>
      </w:pPr>
    </w:p>
    <w:p w14:paraId="159C4D83" w14:textId="1E50FE7F" w:rsidR="00D94145" w:rsidRPr="00476DF2" w:rsidRDefault="0D405F4A" w:rsidP="005543BB">
      <w:pPr>
        <w:pStyle w:val="Naslov2"/>
      </w:pPr>
      <w:bookmarkStart w:id="33" w:name="_Toc81398070"/>
      <w:bookmarkStart w:id="34" w:name="_Toc82678860"/>
      <w:bookmarkStart w:id="35" w:name="_Toc109984097"/>
      <w:bookmarkStart w:id="36" w:name="_Toc135396946"/>
      <w:r w:rsidRPr="00476DF2">
        <w:t>Pogoji za sodelovanje</w:t>
      </w:r>
      <w:bookmarkEnd w:id="33"/>
      <w:bookmarkEnd w:id="34"/>
      <w:bookmarkEnd w:id="35"/>
      <w:bookmarkEnd w:id="36"/>
    </w:p>
    <w:p w14:paraId="28565616" w14:textId="77777777" w:rsidR="007463B3" w:rsidRPr="00A56A9B" w:rsidRDefault="007463B3" w:rsidP="00A56A9B">
      <w:pPr>
        <w:spacing w:line="260" w:lineRule="exact"/>
        <w:rPr>
          <w:rFonts w:ascii="Arial" w:hAnsi="Arial" w:cs="Arial"/>
          <w:sz w:val="20"/>
          <w:szCs w:val="20"/>
        </w:rPr>
      </w:pPr>
    </w:p>
    <w:p w14:paraId="13314603" w14:textId="67489787" w:rsidR="007463B3" w:rsidRDefault="007463B3" w:rsidP="00A56A9B">
      <w:pPr>
        <w:spacing w:line="260" w:lineRule="exact"/>
        <w:rPr>
          <w:rFonts w:ascii="Arial" w:hAnsi="Arial" w:cs="Arial"/>
          <w:sz w:val="20"/>
          <w:szCs w:val="20"/>
        </w:rPr>
      </w:pPr>
      <w:r w:rsidRPr="00A56A9B">
        <w:rPr>
          <w:rFonts w:ascii="Arial" w:hAnsi="Arial" w:cs="Arial"/>
          <w:sz w:val="20"/>
          <w:szCs w:val="20"/>
        </w:rPr>
        <w:t>Ponudnik mora izpolnjevati vse v tej točki navedene pogoje.</w:t>
      </w:r>
      <w:r w:rsidR="009C1557" w:rsidRPr="00A56A9B">
        <w:rPr>
          <w:rFonts w:ascii="Arial" w:hAnsi="Arial" w:cs="Arial"/>
          <w:sz w:val="20"/>
          <w:szCs w:val="20"/>
        </w:rPr>
        <w:t xml:space="preserve"> Kot dokazilo o izpolnjevanju zahtev iz </w:t>
      </w:r>
      <w:r w:rsidR="00392072" w:rsidRPr="00A56A9B">
        <w:rPr>
          <w:rFonts w:ascii="Arial" w:hAnsi="Arial" w:cs="Arial"/>
          <w:sz w:val="20"/>
          <w:szCs w:val="20"/>
        </w:rPr>
        <w:t xml:space="preserve">te točke </w:t>
      </w:r>
      <w:r w:rsidR="009C1557" w:rsidRPr="00A56A9B">
        <w:rPr>
          <w:rFonts w:ascii="Arial" w:hAnsi="Arial" w:cs="Arial"/>
          <w:sz w:val="20"/>
          <w:szCs w:val="20"/>
        </w:rPr>
        <w:t xml:space="preserve">mora ponudnik v ponudbi predložiti </w:t>
      </w:r>
      <w:r w:rsidR="00E75677" w:rsidRPr="00A56A9B">
        <w:rPr>
          <w:rFonts w:ascii="Arial" w:hAnsi="Arial" w:cs="Arial"/>
          <w:sz w:val="20"/>
          <w:szCs w:val="20"/>
        </w:rPr>
        <w:t xml:space="preserve">obrazec </w:t>
      </w:r>
      <w:r w:rsidR="009C1557" w:rsidRPr="00A56A9B">
        <w:rPr>
          <w:rFonts w:ascii="Arial" w:hAnsi="Arial" w:cs="Arial"/>
          <w:sz w:val="20"/>
          <w:szCs w:val="20"/>
        </w:rPr>
        <w:t>ESPD ter druga dokazila (dok</w:t>
      </w:r>
      <w:r w:rsidR="00354295" w:rsidRPr="00A56A9B">
        <w:rPr>
          <w:rFonts w:ascii="Arial" w:hAnsi="Arial" w:cs="Arial"/>
          <w:sz w:val="20"/>
          <w:szCs w:val="20"/>
        </w:rPr>
        <w:t>umente ali izjave ponudnika), če</w:t>
      </w:r>
      <w:r w:rsidR="009C1557" w:rsidRPr="00A56A9B">
        <w:rPr>
          <w:rFonts w:ascii="Arial" w:hAnsi="Arial" w:cs="Arial"/>
          <w:sz w:val="20"/>
          <w:szCs w:val="20"/>
        </w:rPr>
        <w:t xml:space="preserve"> so navedena pod posamezno zahtevo.</w:t>
      </w:r>
    </w:p>
    <w:p w14:paraId="66EA1472" w14:textId="34E65DF7" w:rsidR="00DA240D" w:rsidRDefault="00DA240D" w:rsidP="00A56A9B">
      <w:pPr>
        <w:spacing w:line="260" w:lineRule="exact"/>
        <w:rPr>
          <w:rFonts w:ascii="Arial" w:hAnsi="Arial" w:cs="Arial"/>
          <w:sz w:val="20"/>
          <w:szCs w:val="20"/>
        </w:rPr>
      </w:pPr>
    </w:p>
    <w:p w14:paraId="1244F67D" w14:textId="4C41E377" w:rsidR="00733EF9" w:rsidRPr="00771B29" w:rsidRDefault="511C6C8D" w:rsidP="00771B29">
      <w:pPr>
        <w:pStyle w:val="Naslov3"/>
      </w:pPr>
      <w:bookmarkStart w:id="37" w:name="_Toc81485016"/>
      <w:bookmarkStart w:id="38" w:name="_Toc81996793"/>
      <w:bookmarkStart w:id="39" w:name="_Toc82678861"/>
      <w:bookmarkStart w:id="40" w:name="_Toc83798907"/>
      <w:bookmarkStart w:id="41" w:name="_Toc98316082"/>
      <w:bookmarkStart w:id="42" w:name="_Toc98745778"/>
      <w:bookmarkStart w:id="43" w:name="_Toc135396947"/>
      <w:r w:rsidRPr="00771B29">
        <w:t>Ustreznost za opravljanje poklicne dejavnosti:</w:t>
      </w:r>
      <w:bookmarkEnd w:id="37"/>
      <w:bookmarkEnd w:id="38"/>
      <w:bookmarkEnd w:id="39"/>
      <w:bookmarkEnd w:id="40"/>
      <w:bookmarkEnd w:id="41"/>
      <w:bookmarkEnd w:id="42"/>
      <w:bookmarkEnd w:id="43"/>
    </w:p>
    <w:p w14:paraId="7AB0DCB1" w14:textId="77777777" w:rsidR="00733EF9" w:rsidRPr="00A56A9B" w:rsidRDefault="00733EF9" w:rsidP="00A56A9B">
      <w:pPr>
        <w:spacing w:line="260" w:lineRule="exact"/>
        <w:rPr>
          <w:rFonts w:ascii="Arial" w:hAnsi="Arial" w:cs="Arial"/>
          <w:b/>
          <w:sz w:val="20"/>
          <w:szCs w:val="20"/>
        </w:rPr>
      </w:pPr>
    </w:p>
    <w:p w14:paraId="6E0F76D9" w14:textId="77777777" w:rsidR="00733EF9" w:rsidRPr="00A56A9B" w:rsidRDefault="00733EF9" w:rsidP="00A56A9B">
      <w:pPr>
        <w:numPr>
          <w:ilvl w:val="0"/>
          <w:numId w:val="9"/>
        </w:numPr>
        <w:spacing w:line="260" w:lineRule="exact"/>
        <w:ind w:left="709" w:hanging="425"/>
        <w:rPr>
          <w:rFonts w:ascii="Arial" w:hAnsi="Arial" w:cs="Arial"/>
          <w:sz w:val="20"/>
          <w:szCs w:val="20"/>
        </w:rPr>
      </w:pPr>
      <w:r w:rsidRPr="00A56A9B">
        <w:rPr>
          <w:rFonts w:ascii="Arial" w:hAnsi="Arial" w:cs="Arial"/>
          <w:sz w:val="20"/>
          <w:szCs w:val="20"/>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A56A9B" w:rsidRDefault="00733EF9" w:rsidP="00A56A9B">
      <w:pPr>
        <w:spacing w:line="260" w:lineRule="exact"/>
        <w:ind w:left="720"/>
        <w:rPr>
          <w:rFonts w:ascii="Arial" w:hAnsi="Arial" w:cs="Arial"/>
          <w:sz w:val="20"/>
          <w:szCs w:val="20"/>
        </w:rPr>
      </w:pPr>
    </w:p>
    <w:p w14:paraId="16B48EC4" w14:textId="77777777" w:rsidR="00733EF9" w:rsidRPr="00A56A9B" w:rsidRDefault="00733EF9" w:rsidP="00A56A9B">
      <w:pPr>
        <w:numPr>
          <w:ilvl w:val="0"/>
          <w:numId w:val="9"/>
        </w:numPr>
        <w:spacing w:line="260" w:lineRule="exact"/>
        <w:ind w:hanging="436"/>
        <w:rPr>
          <w:rFonts w:ascii="Arial" w:hAnsi="Arial" w:cs="Arial"/>
          <w:sz w:val="20"/>
          <w:szCs w:val="20"/>
        </w:rPr>
      </w:pPr>
      <w:r w:rsidRPr="00A56A9B">
        <w:rPr>
          <w:rFonts w:ascii="Arial" w:hAnsi="Arial" w:cs="Arial"/>
          <w:sz w:val="20"/>
          <w:szCs w:val="20"/>
        </w:rPr>
        <w:t>Ponudnik ima v statutu ali družbeni pogodbi vpisano/-e dejavnost/-i, ki jo/-jih bo izvajal v okviru predmeta javnega naročila.</w:t>
      </w:r>
    </w:p>
    <w:p w14:paraId="3E9D1249" w14:textId="77777777" w:rsidR="0036293B" w:rsidRPr="00A56A9B" w:rsidRDefault="0036293B" w:rsidP="00E06E00">
      <w:pPr>
        <w:spacing w:line="260" w:lineRule="exact"/>
        <w:rPr>
          <w:rFonts w:ascii="Arial" w:hAnsi="Arial" w:cs="Arial"/>
          <w:sz w:val="20"/>
          <w:szCs w:val="20"/>
          <w:lang w:eastAsia="en-US"/>
        </w:rPr>
      </w:pPr>
    </w:p>
    <w:p w14:paraId="4CA63682" w14:textId="77777777" w:rsidR="00733EF9" w:rsidRPr="00A56A9B" w:rsidRDefault="00733EF9" w:rsidP="00A56A9B">
      <w:pPr>
        <w:spacing w:line="260" w:lineRule="exact"/>
        <w:ind w:left="720"/>
        <w:rPr>
          <w:rFonts w:ascii="Arial" w:hAnsi="Arial" w:cs="Arial"/>
          <w:sz w:val="20"/>
          <w:szCs w:val="20"/>
        </w:rPr>
      </w:pPr>
      <w:r w:rsidRPr="00A56A9B">
        <w:rPr>
          <w:rFonts w:ascii="Arial" w:hAnsi="Arial" w:cs="Arial"/>
          <w:sz w:val="20"/>
          <w:szCs w:val="20"/>
        </w:rPr>
        <w:t>DOKAZILO:</w:t>
      </w:r>
    </w:p>
    <w:p w14:paraId="1F860294" w14:textId="4EE6F2EB" w:rsidR="00733EF9" w:rsidRPr="00A56A9B" w:rsidRDefault="00733EF9" w:rsidP="00A56A9B">
      <w:pPr>
        <w:spacing w:line="260" w:lineRule="exact"/>
        <w:ind w:left="720"/>
        <w:rPr>
          <w:rFonts w:ascii="Arial" w:hAnsi="Arial" w:cs="Arial"/>
          <w:sz w:val="20"/>
          <w:szCs w:val="20"/>
        </w:rPr>
      </w:pPr>
      <w:r w:rsidRPr="00A56A9B">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A56A9B" w:rsidRDefault="00733EF9" w:rsidP="00A56A9B">
      <w:pPr>
        <w:spacing w:line="260" w:lineRule="exact"/>
        <w:ind w:left="720"/>
        <w:rPr>
          <w:rFonts w:ascii="Arial" w:hAnsi="Arial" w:cs="Arial"/>
          <w:sz w:val="20"/>
          <w:szCs w:val="20"/>
        </w:rPr>
      </w:pPr>
    </w:p>
    <w:p w14:paraId="731DAA13" w14:textId="77777777" w:rsidR="00733EF9" w:rsidRPr="00A56A9B" w:rsidRDefault="00733EF9" w:rsidP="00A56A9B">
      <w:pPr>
        <w:spacing w:line="260" w:lineRule="exact"/>
        <w:ind w:left="720"/>
        <w:rPr>
          <w:rFonts w:ascii="Arial" w:hAnsi="Arial" w:cs="Arial"/>
          <w:sz w:val="20"/>
          <w:szCs w:val="20"/>
        </w:rPr>
      </w:pPr>
      <w:r w:rsidRPr="00A56A9B">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907DD5" w:rsidRDefault="00733EF9" w:rsidP="00A56A9B">
      <w:pPr>
        <w:spacing w:line="260" w:lineRule="exact"/>
        <w:rPr>
          <w:rFonts w:ascii="Arial" w:hAnsi="Arial" w:cs="Arial"/>
          <w:color w:val="FF0000"/>
          <w:sz w:val="20"/>
          <w:szCs w:val="20"/>
        </w:rPr>
      </w:pPr>
    </w:p>
    <w:p w14:paraId="711178E9" w14:textId="6E955B7D" w:rsidR="0036293B" w:rsidRPr="00771B29" w:rsidRDefault="16583D17" w:rsidP="00771B29">
      <w:pPr>
        <w:pStyle w:val="Naslov3"/>
      </w:pPr>
      <w:bookmarkStart w:id="44" w:name="_Toc135396948"/>
      <w:r w:rsidRPr="00771B29">
        <w:t>Tehnična in strokovna sposobnost:</w:t>
      </w:r>
      <w:bookmarkEnd w:id="44"/>
    </w:p>
    <w:p w14:paraId="5685F4C9" w14:textId="77777777" w:rsidR="0027705C" w:rsidRPr="00D80F78" w:rsidRDefault="0027705C" w:rsidP="00A56A9B">
      <w:pPr>
        <w:spacing w:line="260" w:lineRule="exact"/>
        <w:rPr>
          <w:rFonts w:ascii="Arial" w:hAnsi="Arial" w:cs="Arial"/>
          <w:b/>
          <w:sz w:val="20"/>
          <w:szCs w:val="20"/>
        </w:rPr>
      </w:pPr>
    </w:p>
    <w:p w14:paraId="4A19CDC0" w14:textId="18E0DA6E" w:rsidR="0036293B" w:rsidRPr="00F71D39" w:rsidRDefault="16583D17" w:rsidP="005543BB">
      <w:pPr>
        <w:rPr>
          <w:rFonts w:cs="Arial"/>
          <w:szCs w:val="20"/>
        </w:rPr>
      </w:pPr>
      <w:bookmarkStart w:id="45" w:name="_Toc98316083"/>
      <w:bookmarkStart w:id="46" w:name="_Toc98745779"/>
      <w:bookmarkStart w:id="47" w:name="_Toc109984099"/>
      <w:bookmarkStart w:id="48" w:name="_Toc113880449"/>
      <w:bookmarkStart w:id="49" w:name="_Toc114034794"/>
      <w:r w:rsidRPr="005543BB">
        <w:rPr>
          <w:rFonts w:ascii="Arial" w:hAnsi="Arial" w:cs="Arial"/>
          <w:sz w:val="20"/>
          <w:szCs w:val="20"/>
        </w:rPr>
        <w:t>Ponudnik zagotavlja, da so osebe, ki bodo izvajale servisiranje, strokovno usposobljene za servisiran</w:t>
      </w:r>
      <w:r w:rsidR="67CD4F82" w:rsidRPr="005543BB">
        <w:rPr>
          <w:rFonts w:ascii="Arial" w:hAnsi="Arial" w:cs="Arial"/>
          <w:sz w:val="20"/>
          <w:szCs w:val="20"/>
        </w:rPr>
        <w:t>je opreme</w:t>
      </w:r>
      <w:r w:rsidRPr="005543BB">
        <w:rPr>
          <w:rFonts w:ascii="Arial" w:hAnsi="Arial" w:cs="Arial"/>
          <w:sz w:val="20"/>
          <w:szCs w:val="20"/>
        </w:rPr>
        <w:t xml:space="preserve"> in imajo ustrezna pisna dokazila (npr. certifikat), izdana s strani proizvajalca ponujene opreme.</w:t>
      </w:r>
      <w:bookmarkEnd w:id="45"/>
      <w:bookmarkEnd w:id="46"/>
      <w:r w:rsidRPr="005543BB">
        <w:rPr>
          <w:rFonts w:ascii="Arial" w:hAnsi="Arial" w:cs="Arial"/>
          <w:sz w:val="20"/>
          <w:szCs w:val="20"/>
        </w:rPr>
        <w:t xml:space="preserve"> </w:t>
      </w:r>
      <w:r w:rsidR="783DBED3" w:rsidRPr="005543BB">
        <w:rPr>
          <w:rFonts w:ascii="Arial" w:hAnsi="Arial" w:cs="Arial"/>
          <w:sz w:val="20"/>
          <w:szCs w:val="20"/>
        </w:rPr>
        <w:t xml:space="preserve">Ponudnik mora zagotavljati vsaj </w:t>
      </w:r>
      <w:r w:rsidR="43000E9E" w:rsidRPr="005543BB">
        <w:rPr>
          <w:rFonts w:ascii="Arial" w:hAnsi="Arial" w:cs="Arial"/>
          <w:sz w:val="20"/>
          <w:szCs w:val="20"/>
        </w:rPr>
        <w:t>tri</w:t>
      </w:r>
      <w:r w:rsidR="783DBED3" w:rsidRPr="005543BB">
        <w:rPr>
          <w:rFonts w:ascii="Arial" w:hAnsi="Arial" w:cs="Arial"/>
          <w:sz w:val="20"/>
          <w:szCs w:val="20"/>
        </w:rPr>
        <w:t xml:space="preserve"> tak</w:t>
      </w:r>
      <w:r w:rsidR="43000E9E" w:rsidRPr="005543BB">
        <w:rPr>
          <w:rFonts w:ascii="Arial" w:hAnsi="Arial" w:cs="Arial"/>
          <w:sz w:val="20"/>
          <w:szCs w:val="20"/>
        </w:rPr>
        <w:t>šne</w:t>
      </w:r>
      <w:r w:rsidR="783DBED3" w:rsidRPr="005543BB">
        <w:rPr>
          <w:rFonts w:ascii="Arial" w:hAnsi="Arial" w:cs="Arial"/>
          <w:sz w:val="20"/>
          <w:szCs w:val="20"/>
        </w:rPr>
        <w:t xml:space="preserve"> oseb</w:t>
      </w:r>
      <w:r w:rsidR="43000E9E" w:rsidRPr="005543BB">
        <w:rPr>
          <w:rFonts w:ascii="Arial" w:hAnsi="Arial" w:cs="Arial"/>
          <w:sz w:val="20"/>
          <w:szCs w:val="20"/>
        </w:rPr>
        <w:t>e</w:t>
      </w:r>
      <w:r w:rsidR="783DBED3" w:rsidRPr="005543BB">
        <w:rPr>
          <w:rFonts w:ascii="Arial" w:hAnsi="Arial" w:cs="Arial"/>
          <w:sz w:val="20"/>
          <w:szCs w:val="20"/>
        </w:rPr>
        <w:t>.</w:t>
      </w:r>
      <w:bookmarkEnd w:id="47"/>
      <w:bookmarkEnd w:id="48"/>
      <w:bookmarkEnd w:id="49"/>
      <w:r w:rsidRPr="005543BB">
        <w:rPr>
          <w:rFonts w:ascii="Arial" w:hAnsi="Arial" w:cs="Arial"/>
          <w:sz w:val="20"/>
          <w:szCs w:val="20"/>
        </w:rPr>
        <w:t xml:space="preserve"> </w:t>
      </w:r>
    </w:p>
    <w:p w14:paraId="5AF72C98" w14:textId="77777777" w:rsidR="0036293B" w:rsidRPr="00D80F78" w:rsidRDefault="0036293B" w:rsidP="00A56A9B">
      <w:pPr>
        <w:spacing w:line="260" w:lineRule="exact"/>
        <w:rPr>
          <w:rFonts w:ascii="Arial" w:hAnsi="Arial" w:cs="Arial"/>
          <w:sz w:val="20"/>
          <w:szCs w:val="20"/>
        </w:rPr>
      </w:pPr>
    </w:p>
    <w:p w14:paraId="5776A7FF" w14:textId="77777777" w:rsidR="0036293B" w:rsidRPr="00D80F78" w:rsidRDefault="0036293B" w:rsidP="00A56A9B">
      <w:pPr>
        <w:spacing w:line="260" w:lineRule="exact"/>
        <w:ind w:left="708"/>
        <w:rPr>
          <w:rFonts w:ascii="Arial" w:hAnsi="Arial" w:cs="Arial"/>
          <w:sz w:val="20"/>
          <w:szCs w:val="20"/>
        </w:rPr>
      </w:pPr>
      <w:r w:rsidRPr="00D80F78">
        <w:rPr>
          <w:rFonts w:ascii="Arial" w:hAnsi="Arial" w:cs="Arial"/>
          <w:sz w:val="20"/>
          <w:szCs w:val="20"/>
        </w:rPr>
        <w:t>DOKAZILA:</w:t>
      </w:r>
    </w:p>
    <w:p w14:paraId="7E17C73C" w14:textId="795155CE" w:rsidR="0036293B" w:rsidRPr="00D80F78" w:rsidRDefault="0036293B" w:rsidP="00A56A9B">
      <w:pPr>
        <w:numPr>
          <w:ilvl w:val="0"/>
          <w:numId w:val="1"/>
        </w:numPr>
        <w:spacing w:line="260" w:lineRule="exact"/>
        <w:rPr>
          <w:rFonts w:ascii="Arial" w:hAnsi="Arial" w:cs="Arial"/>
          <w:sz w:val="20"/>
          <w:szCs w:val="20"/>
        </w:rPr>
      </w:pPr>
      <w:r w:rsidRPr="00D80F78">
        <w:rPr>
          <w:rFonts w:ascii="Arial" w:hAnsi="Arial" w:cs="Arial"/>
          <w:sz w:val="20"/>
          <w:szCs w:val="20"/>
        </w:rPr>
        <w:t xml:space="preserve">Podatki o kadrih - Priloga št. </w:t>
      </w:r>
      <w:r w:rsidR="00CB18C4">
        <w:rPr>
          <w:rFonts w:ascii="Arial" w:hAnsi="Arial" w:cs="Arial"/>
          <w:sz w:val="20"/>
          <w:szCs w:val="20"/>
        </w:rPr>
        <w:t>2</w:t>
      </w:r>
      <w:r w:rsidRPr="00D80F78">
        <w:rPr>
          <w:rFonts w:ascii="Arial" w:hAnsi="Arial" w:cs="Arial"/>
          <w:sz w:val="20"/>
          <w:szCs w:val="20"/>
        </w:rPr>
        <w:t xml:space="preserve"> in</w:t>
      </w:r>
    </w:p>
    <w:p w14:paraId="714354AF" w14:textId="32FA654C" w:rsidR="0036293B" w:rsidRPr="00D80F78" w:rsidRDefault="0036293B" w:rsidP="00A56A9B">
      <w:pPr>
        <w:numPr>
          <w:ilvl w:val="0"/>
          <w:numId w:val="1"/>
        </w:numPr>
        <w:spacing w:line="260" w:lineRule="exact"/>
        <w:rPr>
          <w:rFonts w:ascii="Arial" w:hAnsi="Arial" w:cs="Arial"/>
          <w:sz w:val="20"/>
          <w:szCs w:val="20"/>
        </w:rPr>
      </w:pPr>
      <w:r w:rsidRPr="00D80F78">
        <w:rPr>
          <w:rFonts w:ascii="Arial" w:hAnsi="Arial" w:cs="Arial"/>
          <w:sz w:val="20"/>
          <w:szCs w:val="20"/>
        </w:rPr>
        <w:t>Pisna dokazila (</w:t>
      </w:r>
      <w:proofErr w:type="spellStart"/>
      <w:r w:rsidRPr="00D80F78">
        <w:rPr>
          <w:rFonts w:ascii="Arial" w:hAnsi="Arial" w:cs="Arial"/>
          <w:sz w:val="20"/>
          <w:szCs w:val="20"/>
        </w:rPr>
        <w:t>npr.certifikati</w:t>
      </w:r>
      <w:proofErr w:type="spellEnd"/>
      <w:r w:rsidRPr="00D80F78">
        <w:rPr>
          <w:rFonts w:ascii="Arial" w:hAnsi="Arial" w:cs="Arial"/>
          <w:sz w:val="20"/>
          <w:szCs w:val="20"/>
        </w:rPr>
        <w:t xml:space="preserve">) o strokovni usposobljenosti izdana s strani proizvajalca ponujene opreme, za ves kader, ki ga ponudnik navede v Prilogi št. </w:t>
      </w:r>
      <w:r w:rsidR="00CB18C4">
        <w:rPr>
          <w:rFonts w:ascii="Arial" w:hAnsi="Arial" w:cs="Arial"/>
          <w:sz w:val="20"/>
          <w:szCs w:val="20"/>
        </w:rPr>
        <w:t>2</w:t>
      </w:r>
      <w:r w:rsidRPr="00D80F78">
        <w:rPr>
          <w:rFonts w:ascii="Arial" w:hAnsi="Arial" w:cs="Arial"/>
          <w:sz w:val="20"/>
          <w:szCs w:val="20"/>
        </w:rPr>
        <w:t>.</w:t>
      </w:r>
    </w:p>
    <w:p w14:paraId="64682DFF" w14:textId="77777777" w:rsidR="004A46C8" w:rsidRPr="00D80F78" w:rsidRDefault="004A46C8" w:rsidP="00A56A9B">
      <w:pPr>
        <w:spacing w:line="260" w:lineRule="exact"/>
        <w:rPr>
          <w:rFonts w:ascii="Arial" w:hAnsi="Arial" w:cs="Arial"/>
          <w:sz w:val="20"/>
          <w:szCs w:val="20"/>
        </w:rPr>
      </w:pPr>
    </w:p>
    <w:p w14:paraId="3F49BC4E" w14:textId="77777777" w:rsidR="00D305B0" w:rsidRPr="00D80F78" w:rsidRDefault="00D305B0" w:rsidP="00D305B0">
      <w:pPr>
        <w:spacing w:line="260" w:lineRule="exact"/>
        <w:rPr>
          <w:rFonts w:ascii="Arial" w:hAnsi="Arial" w:cs="Arial"/>
          <w:sz w:val="20"/>
          <w:szCs w:val="20"/>
        </w:rPr>
      </w:pPr>
      <w:r w:rsidRPr="00D80F78">
        <w:rPr>
          <w:rFonts w:ascii="Arial" w:hAnsi="Arial" w:cs="Arial"/>
          <w:sz w:val="20"/>
          <w:szCs w:val="20"/>
        </w:rPr>
        <w:t>OPOMBA ZA TOČKO 8.2.2:</w:t>
      </w:r>
    </w:p>
    <w:p w14:paraId="0AC9E2D7" w14:textId="7D49DA2C" w:rsidR="00D305B0" w:rsidRPr="00D80F78" w:rsidRDefault="00D305B0" w:rsidP="00D305B0">
      <w:pPr>
        <w:spacing w:line="260" w:lineRule="exact"/>
        <w:rPr>
          <w:rFonts w:ascii="Arial" w:hAnsi="Arial" w:cs="Arial"/>
          <w:sz w:val="20"/>
          <w:szCs w:val="20"/>
        </w:rPr>
      </w:pPr>
      <w:proofErr w:type="spellStart"/>
      <w:r w:rsidRPr="00D80F78">
        <w:rPr>
          <w:rFonts w:ascii="Arial" w:hAnsi="Arial" w:cs="Arial"/>
          <w:sz w:val="20"/>
          <w:szCs w:val="20"/>
        </w:rPr>
        <w:t>Zažel</w:t>
      </w:r>
      <w:r w:rsidR="00A50364" w:rsidRPr="00D80F78">
        <w:rPr>
          <w:rFonts w:ascii="Arial" w:hAnsi="Arial" w:cs="Arial"/>
          <w:sz w:val="20"/>
          <w:szCs w:val="20"/>
        </w:rPr>
        <w:t>j</w:t>
      </w:r>
      <w:r w:rsidRPr="00D80F78">
        <w:rPr>
          <w:rFonts w:ascii="Arial" w:hAnsi="Arial" w:cs="Arial"/>
          <w:sz w:val="20"/>
          <w:szCs w:val="20"/>
        </w:rPr>
        <w:t>eno</w:t>
      </w:r>
      <w:proofErr w:type="spellEnd"/>
      <w:r w:rsidRPr="00D80F78">
        <w:rPr>
          <w:rFonts w:ascii="Arial" w:hAnsi="Arial" w:cs="Arial"/>
          <w:sz w:val="20"/>
          <w:szCs w:val="20"/>
        </w:rPr>
        <w:t xml:space="preserve"> je, da ponudnik dokazila</w:t>
      </w:r>
      <w:r w:rsidR="00DF31DC" w:rsidRPr="00D80F78">
        <w:rPr>
          <w:rFonts w:ascii="Arial" w:hAnsi="Arial" w:cs="Arial"/>
          <w:sz w:val="20"/>
          <w:szCs w:val="20"/>
        </w:rPr>
        <w:t xml:space="preserve"> pod 2. alinejo</w:t>
      </w:r>
      <w:r w:rsidRPr="00D80F78">
        <w:rPr>
          <w:rFonts w:ascii="Arial" w:hAnsi="Arial" w:cs="Arial"/>
          <w:sz w:val="20"/>
          <w:szCs w:val="20"/>
        </w:rPr>
        <w:t xml:space="preserve"> priloži že v ponudbi. V primeru, da dokazil ne bo priložil, jih bo moral priložiti na zahtevo naročnika, vendar bo moral izkazovati stanje ob oddaji ponudbe.</w:t>
      </w:r>
    </w:p>
    <w:p w14:paraId="1C43F3EB" w14:textId="77777777" w:rsidR="004A56FD" w:rsidRDefault="004A56FD" w:rsidP="00A56A9B">
      <w:pPr>
        <w:spacing w:line="260" w:lineRule="exact"/>
        <w:rPr>
          <w:rFonts w:ascii="Arial" w:hAnsi="Arial" w:cs="Arial"/>
          <w:sz w:val="20"/>
          <w:szCs w:val="20"/>
        </w:rPr>
      </w:pPr>
    </w:p>
    <w:p w14:paraId="13061F3D" w14:textId="0237B7DD" w:rsidR="004A56FD" w:rsidRDefault="004A56FD" w:rsidP="00A56A9B">
      <w:pPr>
        <w:spacing w:line="260" w:lineRule="exact"/>
        <w:rPr>
          <w:rFonts w:ascii="Arial" w:hAnsi="Arial" w:cs="Arial"/>
          <w:sz w:val="20"/>
          <w:szCs w:val="20"/>
        </w:rPr>
      </w:pPr>
      <w:r w:rsidRPr="004A56FD">
        <w:rPr>
          <w:rFonts w:ascii="Arial" w:hAnsi="Arial" w:cs="Arial"/>
          <w:sz w:val="20"/>
          <w:szCs w:val="20"/>
        </w:rPr>
        <w:t>Kot pogoj se bodo upoštevalo najmanj 1 izvedeno podobno vzdrževanja v zadnjih treh (3) letih, v vrednosti najmanj 50.000,00 EUR (z DDV). V kolikor ponudnik ne navede referenc ali reference niso pravilne bo ponudnik izločen iz nadaljnjega ocenjevanja.</w:t>
      </w:r>
    </w:p>
    <w:p w14:paraId="2F3C8CD2" w14:textId="77777777" w:rsidR="004A56FD" w:rsidRPr="00D80F78" w:rsidRDefault="004A56FD" w:rsidP="004A56FD">
      <w:pPr>
        <w:spacing w:line="260" w:lineRule="exact"/>
        <w:ind w:left="708"/>
        <w:rPr>
          <w:rFonts w:ascii="Arial" w:hAnsi="Arial" w:cs="Arial"/>
          <w:sz w:val="20"/>
          <w:szCs w:val="20"/>
        </w:rPr>
      </w:pPr>
      <w:r w:rsidRPr="00D80F78">
        <w:rPr>
          <w:rFonts w:ascii="Arial" w:hAnsi="Arial" w:cs="Arial"/>
          <w:sz w:val="20"/>
          <w:szCs w:val="20"/>
        </w:rPr>
        <w:t>DOKAZILA:</w:t>
      </w:r>
    </w:p>
    <w:p w14:paraId="40F3298F" w14:textId="2E953A1B" w:rsidR="004A56FD" w:rsidRDefault="004A56FD" w:rsidP="004A56FD">
      <w:pPr>
        <w:numPr>
          <w:ilvl w:val="0"/>
          <w:numId w:val="1"/>
        </w:numPr>
        <w:spacing w:line="260" w:lineRule="exact"/>
        <w:rPr>
          <w:rFonts w:ascii="Arial" w:hAnsi="Arial" w:cs="Arial"/>
          <w:sz w:val="20"/>
          <w:szCs w:val="20"/>
        </w:rPr>
      </w:pPr>
      <w:r>
        <w:rPr>
          <w:rFonts w:ascii="Arial" w:hAnsi="Arial" w:cs="Arial"/>
          <w:sz w:val="20"/>
          <w:szCs w:val="20"/>
        </w:rPr>
        <w:t>Izjava o referencah</w:t>
      </w:r>
      <w:r w:rsidRPr="00D80F78">
        <w:rPr>
          <w:rFonts w:ascii="Arial" w:hAnsi="Arial" w:cs="Arial"/>
          <w:sz w:val="20"/>
          <w:szCs w:val="20"/>
        </w:rPr>
        <w:t xml:space="preserve"> - Priloga št. </w:t>
      </w:r>
      <w:r>
        <w:rPr>
          <w:rFonts w:ascii="Arial" w:hAnsi="Arial" w:cs="Arial"/>
          <w:sz w:val="20"/>
          <w:szCs w:val="20"/>
        </w:rPr>
        <w:t>7</w:t>
      </w:r>
      <w:r w:rsidRPr="00D80F78">
        <w:rPr>
          <w:rFonts w:ascii="Arial" w:hAnsi="Arial" w:cs="Arial"/>
          <w:sz w:val="20"/>
          <w:szCs w:val="20"/>
        </w:rPr>
        <w:t xml:space="preserve"> </w:t>
      </w:r>
    </w:p>
    <w:p w14:paraId="2DE2E6B8" w14:textId="74B9E134" w:rsidR="001366CC" w:rsidRDefault="001366CC" w:rsidP="001366CC">
      <w:pPr>
        <w:spacing w:line="260" w:lineRule="exact"/>
        <w:rPr>
          <w:rFonts w:ascii="Arial" w:hAnsi="Arial" w:cs="Arial"/>
          <w:sz w:val="20"/>
          <w:szCs w:val="20"/>
        </w:rPr>
      </w:pPr>
    </w:p>
    <w:p w14:paraId="46A12606" w14:textId="77777777" w:rsidR="004A56FD" w:rsidRDefault="004A56FD" w:rsidP="00A56A9B">
      <w:pPr>
        <w:spacing w:line="260" w:lineRule="exact"/>
        <w:rPr>
          <w:rFonts w:ascii="Arial" w:hAnsi="Arial" w:cs="Arial"/>
          <w:sz w:val="20"/>
          <w:szCs w:val="20"/>
        </w:rPr>
      </w:pPr>
    </w:p>
    <w:p w14:paraId="30B38D3E" w14:textId="77777777" w:rsidR="00D305B0" w:rsidRPr="00A56A9B" w:rsidRDefault="00D305B0" w:rsidP="00A56A9B">
      <w:pPr>
        <w:spacing w:line="260" w:lineRule="exact"/>
        <w:rPr>
          <w:rFonts w:ascii="Arial" w:hAnsi="Arial" w:cs="Arial"/>
          <w:sz w:val="20"/>
          <w:szCs w:val="20"/>
        </w:rPr>
      </w:pPr>
    </w:p>
    <w:p w14:paraId="7A324624" w14:textId="360FD13A" w:rsidR="00066512" w:rsidRPr="00476DF2" w:rsidRDefault="0164D2AD" w:rsidP="0023260A">
      <w:pPr>
        <w:pStyle w:val="Naslov1"/>
      </w:pPr>
      <w:bookmarkStart w:id="50" w:name="_Toc135396949"/>
      <w:r w:rsidRPr="00476DF2">
        <w:t>MERILO</w:t>
      </w:r>
      <w:bookmarkEnd w:id="50"/>
      <w:r w:rsidR="76D17D9C" w:rsidRPr="00476DF2">
        <w:t xml:space="preserve"> </w:t>
      </w:r>
    </w:p>
    <w:p w14:paraId="793C8CA5" w14:textId="77777777" w:rsidR="008D537A" w:rsidRPr="00A56A9B" w:rsidRDefault="008D537A" w:rsidP="00A56A9B">
      <w:pPr>
        <w:spacing w:line="260" w:lineRule="exact"/>
        <w:rPr>
          <w:rFonts w:ascii="Arial" w:hAnsi="Arial" w:cs="Arial"/>
          <w:sz w:val="20"/>
          <w:szCs w:val="20"/>
        </w:rPr>
      </w:pPr>
    </w:p>
    <w:p w14:paraId="15C53269" w14:textId="0E3559CE" w:rsidR="00907DD5"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791E">
        <w:rPr>
          <w:rFonts w:ascii="Arial" w:hAnsi="Arial" w:cs="Arial"/>
          <w:sz w:val="20"/>
        </w:rPr>
        <w:t xml:space="preserve">Merilo za izbor ponudbe in oddajo javnega naročila je ekonomsko najugodnejša ponudba, pri čemer se ponudbe oceni na podlagi spodaj navedenih in opredeljenih meril:  </w:t>
      </w:r>
    </w:p>
    <w:p w14:paraId="1C17F69B" w14:textId="77777777" w:rsidR="000A7269" w:rsidRPr="000A7269" w:rsidRDefault="000A7269" w:rsidP="000A7269">
      <w:pPr>
        <w:rPr>
          <w:rFonts w:ascii="Arial" w:hAnsi="Arial" w:cs="Arial"/>
          <w:sz w:val="20"/>
          <w:szCs w:val="20"/>
        </w:rPr>
      </w:pPr>
      <w:r w:rsidRPr="000A7269">
        <w:rPr>
          <w:rFonts w:ascii="Arial" w:hAnsi="Arial" w:cs="Arial"/>
          <w:sz w:val="20"/>
          <w:szCs w:val="20"/>
        </w:rPr>
        <w:t>Skupno največje možno število točk znaša 100 točk.</w:t>
      </w:r>
    </w:p>
    <w:p w14:paraId="5E5C6A6E" w14:textId="77777777" w:rsidR="000A7269" w:rsidRPr="000A7269" w:rsidRDefault="000A7269" w:rsidP="000A7269">
      <w:pPr>
        <w:rPr>
          <w:rFonts w:ascii="Arial" w:hAnsi="Arial" w:cs="Arial"/>
          <w:sz w:val="20"/>
          <w:szCs w:val="20"/>
        </w:rPr>
      </w:pPr>
    </w:p>
    <w:p w14:paraId="1A6BDACD" w14:textId="5CEF835A" w:rsidR="000A7269" w:rsidRPr="000A7269" w:rsidRDefault="000A7269" w:rsidP="000A7269">
      <w:pPr>
        <w:rPr>
          <w:rFonts w:ascii="Arial" w:hAnsi="Arial" w:cs="Arial"/>
          <w:sz w:val="20"/>
          <w:szCs w:val="20"/>
        </w:rPr>
      </w:pPr>
      <w:r w:rsidRPr="000A7269">
        <w:rPr>
          <w:rFonts w:ascii="Arial" w:hAnsi="Arial" w:cs="Arial"/>
          <w:sz w:val="20"/>
          <w:szCs w:val="20"/>
        </w:rPr>
        <w:t>Skupno število točk: T</w:t>
      </w:r>
      <w:r w:rsidRPr="000A7269">
        <w:rPr>
          <w:rFonts w:ascii="Arial" w:hAnsi="Arial" w:cs="Arial"/>
          <w:sz w:val="20"/>
          <w:szCs w:val="20"/>
          <w:vertAlign w:val="subscript"/>
        </w:rPr>
        <w:t>X</w:t>
      </w:r>
      <w:r w:rsidRPr="000A7269">
        <w:rPr>
          <w:rFonts w:ascii="Arial" w:hAnsi="Arial" w:cs="Arial"/>
          <w:sz w:val="20"/>
          <w:szCs w:val="20"/>
        </w:rPr>
        <w:t xml:space="preserve"> = T</w:t>
      </w:r>
      <w:r w:rsidRPr="000A7269">
        <w:rPr>
          <w:rFonts w:ascii="Arial" w:hAnsi="Arial" w:cs="Arial"/>
          <w:sz w:val="20"/>
          <w:szCs w:val="20"/>
          <w:vertAlign w:val="subscript"/>
        </w:rPr>
        <w:t>X1</w:t>
      </w:r>
      <w:r w:rsidRPr="000A7269">
        <w:rPr>
          <w:rFonts w:ascii="Arial" w:hAnsi="Arial" w:cs="Arial"/>
          <w:sz w:val="20"/>
          <w:szCs w:val="20"/>
        </w:rPr>
        <w:t xml:space="preserve"> + T</w:t>
      </w:r>
      <w:r w:rsidRPr="000A7269">
        <w:rPr>
          <w:rFonts w:ascii="Arial" w:hAnsi="Arial" w:cs="Arial"/>
          <w:sz w:val="20"/>
          <w:szCs w:val="20"/>
          <w:vertAlign w:val="subscript"/>
        </w:rPr>
        <w:t>X2</w:t>
      </w:r>
    </w:p>
    <w:p w14:paraId="36B59FF9" w14:textId="77777777" w:rsidR="000A7269" w:rsidRPr="000A7269" w:rsidRDefault="000A7269" w:rsidP="000A7269">
      <w:pPr>
        <w:rPr>
          <w:rFonts w:ascii="Arial" w:hAnsi="Arial" w:cs="Arial"/>
          <w:sz w:val="20"/>
          <w:szCs w:val="20"/>
        </w:rPr>
      </w:pPr>
    </w:p>
    <w:p w14:paraId="70C6E174" w14:textId="6236A901" w:rsidR="000A7269" w:rsidRPr="000A7269" w:rsidRDefault="000A7269" w:rsidP="000A7269">
      <w:pPr>
        <w:rPr>
          <w:rFonts w:ascii="Arial" w:hAnsi="Arial" w:cs="Arial"/>
          <w:b/>
          <w:sz w:val="20"/>
          <w:szCs w:val="20"/>
        </w:rPr>
      </w:pPr>
      <w:r w:rsidRPr="000A7269">
        <w:rPr>
          <w:rFonts w:ascii="Arial" w:hAnsi="Arial" w:cs="Arial"/>
          <w:b/>
          <w:sz w:val="20"/>
          <w:szCs w:val="20"/>
        </w:rPr>
        <w:t xml:space="preserve">Ponudbena cena popravila opreme, ki ni v garanciji: do </w:t>
      </w:r>
      <w:r w:rsidR="000079C4">
        <w:rPr>
          <w:rFonts w:ascii="Arial" w:hAnsi="Arial" w:cs="Arial"/>
          <w:b/>
          <w:sz w:val="20"/>
          <w:szCs w:val="20"/>
        </w:rPr>
        <w:t>8</w:t>
      </w:r>
      <w:r w:rsidR="00670732">
        <w:rPr>
          <w:rFonts w:ascii="Arial" w:hAnsi="Arial" w:cs="Arial"/>
          <w:b/>
          <w:sz w:val="20"/>
          <w:szCs w:val="20"/>
        </w:rPr>
        <w:t>0</w:t>
      </w:r>
      <w:r w:rsidRPr="000A7269">
        <w:rPr>
          <w:rFonts w:ascii="Arial" w:hAnsi="Arial" w:cs="Arial"/>
          <w:b/>
          <w:sz w:val="20"/>
          <w:szCs w:val="20"/>
        </w:rPr>
        <w:t xml:space="preserve"> točk (cena ure v EUR)</w:t>
      </w:r>
    </w:p>
    <w:p w14:paraId="142B10DC" w14:textId="23ADEBAA" w:rsidR="00453D62" w:rsidRDefault="000A7269" w:rsidP="000A7269">
      <w:pPr>
        <w:rPr>
          <w:rFonts w:ascii="Arial" w:hAnsi="Arial" w:cs="Arial"/>
          <w:sz w:val="20"/>
          <w:szCs w:val="20"/>
        </w:rPr>
      </w:pPr>
      <w:r w:rsidRPr="000A7269">
        <w:rPr>
          <w:rFonts w:ascii="Arial" w:hAnsi="Arial" w:cs="Arial"/>
          <w:sz w:val="20"/>
          <w:szCs w:val="20"/>
        </w:rPr>
        <w:t xml:space="preserve">Osnova je najnižja ponudbena cena, ki prinaša </w:t>
      </w:r>
      <w:r w:rsidR="000079C4">
        <w:rPr>
          <w:rFonts w:ascii="Arial" w:hAnsi="Arial" w:cs="Arial"/>
          <w:sz w:val="20"/>
          <w:szCs w:val="20"/>
        </w:rPr>
        <w:t>8</w:t>
      </w:r>
      <w:r w:rsidR="00670732">
        <w:rPr>
          <w:rFonts w:ascii="Arial" w:hAnsi="Arial" w:cs="Arial"/>
          <w:sz w:val="20"/>
          <w:szCs w:val="20"/>
        </w:rPr>
        <w:t>0</w:t>
      </w:r>
      <w:r w:rsidRPr="000A7269">
        <w:rPr>
          <w:rFonts w:ascii="Arial" w:hAnsi="Arial" w:cs="Arial"/>
          <w:sz w:val="20"/>
          <w:szCs w:val="20"/>
        </w:rPr>
        <w:t xml:space="preserve"> točk. Pravilna ponudba z najnižjo ceno dobi maksimalno število točk: </w:t>
      </w:r>
      <w:r w:rsidR="000079C4">
        <w:rPr>
          <w:rFonts w:ascii="Arial" w:hAnsi="Arial" w:cs="Arial"/>
          <w:sz w:val="20"/>
          <w:szCs w:val="20"/>
        </w:rPr>
        <w:t>80</w:t>
      </w:r>
      <w:r w:rsidR="000079C4" w:rsidRPr="000A7269">
        <w:rPr>
          <w:rFonts w:ascii="Arial" w:hAnsi="Arial" w:cs="Arial"/>
          <w:sz w:val="20"/>
          <w:szCs w:val="20"/>
        </w:rPr>
        <w:t xml:space="preserve"> </w:t>
      </w:r>
      <w:r w:rsidRPr="000A7269">
        <w:rPr>
          <w:rFonts w:ascii="Arial" w:hAnsi="Arial" w:cs="Arial"/>
          <w:sz w:val="20"/>
          <w:szCs w:val="20"/>
        </w:rPr>
        <w:t xml:space="preserve">točk. </w:t>
      </w:r>
    </w:p>
    <w:p w14:paraId="568BDD7F" w14:textId="15301038" w:rsidR="00453D62" w:rsidRDefault="00453D62" w:rsidP="000A7269">
      <w:pPr>
        <w:rPr>
          <w:rFonts w:ascii="Arial" w:hAnsi="Arial" w:cs="Arial"/>
          <w:sz w:val="20"/>
          <w:szCs w:val="20"/>
        </w:rPr>
      </w:pPr>
      <w:r w:rsidRPr="00453D62">
        <w:rPr>
          <w:rFonts w:ascii="Arial" w:hAnsi="Arial" w:cs="Arial"/>
          <w:sz w:val="20"/>
          <w:szCs w:val="20"/>
        </w:rPr>
        <w:t xml:space="preserve">Za ponudbo z najnižjo ceno </w:t>
      </w:r>
      <w:r>
        <w:rPr>
          <w:rFonts w:ascii="Arial" w:hAnsi="Arial" w:cs="Arial"/>
          <w:sz w:val="20"/>
          <w:szCs w:val="20"/>
        </w:rPr>
        <w:t xml:space="preserve">se </w:t>
      </w:r>
      <w:r w:rsidRPr="00453D62">
        <w:rPr>
          <w:rFonts w:ascii="Arial" w:hAnsi="Arial" w:cs="Arial"/>
          <w:sz w:val="20"/>
          <w:szCs w:val="20"/>
        </w:rPr>
        <w:t>bo dodeli</w:t>
      </w:r>
      <w:r>
        <w:rPr>
          <w:rFonts w:ascii="Arial" w:hAnsi="Arial" w:cs="Arial"/>
          <w:sz w:val="20"/>
          <w:szCs w:val="20"/>
        </w:rPr>
        <w:t>lo</w:t>
      </w:r>
      <w:r w:rsidRPr="00453D62">
        <w:rPr>
          <w:rFonts w:ascii="Arial" w:hAnsi="Arial" w:cs="Arial"/>
          <w:sz w:val="20"/>
          <w:szCs w:val="20"/>
        </w:rPr>
        <w:t xml:space="preserve"> najvišje število točk. Ostale ponudbe bodo pridobile ustrezno število točk glede na razmerje med svojo ceno in najnižjo ponujeno ceno.</w:t>
      </w:r>
    </w:p>
    <w:p w14:paraId="18C422B8" w14:textId="53329506" w:rsidR="000A7269" w:rsidRPr="000A7269" w:rsidRDefault="000A7269" w:rsidP="000A7269">
      <w:pPr>
        <w:rPr>
          <w:rFonts w:ascii="Arial" w:hAnsi="Arial" w:cs="Arial"/>
          <w:sz w:val="20"/>
          <w:szCs w:val="20"/>
        </w:rPr>
      </w:pPr>
      <w:r w:rsidRPr="000A7269">
        <w:rPr>
          <w:rFonts w:ascii="Arial" w:hAnsi="Arial" w:cs="Arial"/>
          <w:sz w:val="20"/>
          <w:szCs w:val="20"/>
        </w:rPr>
        <w:t>Pri določitvi najnižje cene se upoštevajo samo dopustne ponudbe. Ostale dopustne ponudbe dobe število točk, ki ustreza sorazmernemu odstopanju njihovih ponudbenih vrednosti od po skupni vrednosti najnižje ponudbe, kar se izračuna po formuli:</w:t>
      </w:r>
    </w:p>
    <w:p w14:paraId="37749ED2" w14:textId="77777777" w:rsidR="000A7269" w:rsidRPr="000A7269" w:rsidRDefault="000A7269" w:rsidP="000A7269">
      <w:pPr>
        <w:rPr>
          <w:rFonts w:ascii="Arial" w:hAnsi="Arial" w:cs="Arial"/>
          <w:sz w:val="20"/>
          <w:szCs w:val="20"/>
        </w:rPr>
      </w:pPr>
    </w:p>
    <w:p w14:paraId="599A7131" w14:textId="5C0BCEC7" w:rsidR="00453D62" w:rsidRPr="002D7D12" w:rsidRDefault="00006A03" w:rsidP="00453D62">
      <m:oMathPara>
        <m:oMath>
          <m:r>
            <w:rPr>
              <w:rFonts w:ascii="Cambria Math" w:hAnsi="Cambria Math"/>
            </w:rPr>
            <m:t>T</m:t>
          </m:r>
          <m:sSub>
            <m:sSubPr>
              <m:ctrlPr>
                <w:rPr>
                  <w:rFonts w:ascii="Cambria Math" w:hAnsi="Cambria Math"/>
                  <w:i/>
                  <w:smallCaps/>
                </w:rPr>
              </m:ctrlPr>
            </m:sSubPr>
            <m:e>
              <m:r>
                <w:rPr>
                  <w:rFonts w:ascii="Cambria Math" w:hAnsi="Cambria Math"/>
                  <w:smallCaps/>
                </w:rPr>
                <m:t>x</m:t>
              </m:r>
            </m:e>
            <m:sub>
              <m:r>
                <w:rPr>
                  <w:rFonts w:ascii="Cambria Math" w:hAnsi="Cambria Math"/>
                  <w:smallCaps/>
                </w:rPr>
                <m:t>1</m:t>
              </m:r>
            </m:sub>
          </m:sSub>
          <m:r>
            <w:rPr>
              <w:rFonts w:ascii="Cambria Math" w:hAnsi="Cambria Math"/>
            </w:rPr>
            <m:t>=80 x</m:t>
          </m:r>
          <m:r>
            <m:rPr>
              <m:sty m:val="p"/>
            </m:rPr>
            <w:rPr>
              <w:rFonts w:ascii="Cambria Math" w:hAnsi="Cambria Math"/>
            </w:rPr>
            <m:t xml:space="preserve"> </m:t>
          </m:r>
          <m:f>
            <m:fPr>
              <m:ctrlPr>
                <w:rPr>
                  <w:rFonts w:ascii="Cambria Math" w:hAnsi="Cambria Math"/>
                  <w:lang w:eastAsia="en-US"/>
                </w:rPr>
              </m:ctrlPr>
            </m:fPr>
            <m:num>
              <m:r>
                <m:rPr>
                  <m:sty m:val="p"/>
                </m:rPr>
                <w:rPr>
                  <w:rFonts w:ascii="Cambria Math" w:hAnsi="Cambria Math"/>
                </w:rPr>
                <m:t>Cmin</m:t>
              </m:r>
            </m:num>
            <m:den>
              <m:r>
                <m:rPr>
                  <m:sty m:val="p"/>
                </m:rPr>
                <w:rPr>
                  <w:rFonts w:ascii="Cambria Math" w:hAnsi="Cambria Math"/>
                </w:rPr>
                <m:t>C</m:t>
              </m:r>
              <m:r>
                <m:rPr>
                  <m:sty m:val="p"/>
                </m:rPr>
                <w:rPr>
                  <w:rFonts w:ascii="Cambria Math" w:hAnsi="Cambria Math"/>
                  <w:lang w:eastAsia="en-US"/>
                </w:rPr>
                <m:t>x</m:t>
              </m:r>
            </m:den>
          </m:f>
        </m:oMath>
      </m:oMathPara>
    </w:p>
    <w:p w14:paraId="16951FBE" w14:textId="77777777" w:rsidR="00453D62" w:rsidRPr="000A7269" w:rsidRDefault="00453D62" w:rsidP="000A7269">
      <w:pPr>
        <w:rPr>
          <w:rFonts w:ascii="Arial" w:hAnsi="Arial" w:cs="Arial"/>
          <w:sz w:val="20"/>
          <w:szCs w:val="20"/>
        </w:rPr>
      </w:pPr>
    </w:p>
    <w:p w14:paraId="1470B172" w14:textId="77777777" w:rsidR="000A7269" w:rsidRPr="000A7269" w:rsidRDefault="000A7269" w:rsidP="000A7269">
      <w:pPr>
        <w:rPr>
          <w:rFonts w:ascii="Arial" w:hAnsi="Arial" w:cs="Arial"/>
          <w:sz w:val="20"/>
          <w:szCs w:val="20"/>
        </w:rPr>
      </w:pPr>
      <w:r w:rsidRPr="000A7269">
        <w:rPr>
          <w:rFonts w:ascii="Arial" w:hAnsi="Arial" w:cs="Arial"/>
          <w:sz w:val="20"/>
          <w:szCs w:val="20"/>
        </w:rPr>
        <w:t>kjer pomeni:</w:t>
      </w:r>
    </w:p>
    <w:p w14:paraId="42542926" w14:textId="77777777" w:rsidR="000A7269" w:rsidRPr="000A7269" w:rsidRDefault="000A7269" w:rsidP="000A7269">
      <w:pPr>
        <w:rPr>
          <w:rFonts w:ascii="Arial" w:hAnsi="Arial" w:cs="Arial"/>
          <w:sz w:val="20"/>
          <w:szCs w:val="20"/>
        </w:rPr>
      </w:pPr>
      <w:r w:rsidRPr="000A7269">
        <w:rPr>
          <w:rFonts w:ascii="Arial" w:hAnsi="Arial" w:cs="Arial"/>
          <w:sz w:val="20"/>
          <w:szCs w:val="20"/>
        </w:rPr>
        <w:t>- Tx</w:t>
      </w:r>
      <w:r w:rsidRPr="000A7269">
        <w:rPr>
          <w:rFonts w:ascii="Arial" w:hAnsi="Arial" w:cs="Arial"/>
          <w:sz w:val="20"/>
          <w:szCs w:val="20"/>
          <w:vertAlign w:val="subscript"/>
        </w:rPr>
        <w:t>1</w:t>
      </w:r>
      <w:r w:rsidRPr="000A7269">
        <w:rPr>
          <w:rFonts w:ascii="Arial" w:hAnsi="Arial" w:cs="Arial"/>
          <w:sz w:val="20"/>
          <w:szCs w:val="20"/>
        </w:rPr>
        <w:t xml:space="preserve"> - število točk vrednotene ponudbe,</w:t>
      </w:r>
    </w:p>
    <w:p w14:paraId="31BB5C44" w14:textId="5E01895F" w:rsidR="000A7269" w:rsidRPr="000A7269" w:rsidRDefault="000A7269" w:rsidP="000A7269">
      <w:pPr>
        <w:rPr>
          <w:rFonts w:ascii="Arial" w:hAnsi="Arial" w:cs="Arial"/>
          <w:sz w:val="20"/>
          <w:szCs w:val="20"/>
        </w:rPr>
      </w:pPr>
      <w:r w:rsidRPr="000A7269">
        <w:rPr>
          <w:rFonts w:ascii="Arial" w:hAnsi="Arial" w:cs="Arial"/>
          <w:sz w:val="20"/>
          <w:szCs w:val="20"/>
        </w:rPr>
        <w:t xml:space="preserve">- </w:t>
      </w:r>
      <w:r w:rsidR="000079C4">
        <w:rPr>
          <w:rFonts w:ascii="Arial" w:hAnsi="Arial" w:cs="Arial"/>
          <w:sz w:val="20"/>
          <w:szCs w:val="20"/>
        </w:rPr>
        <w:t>8</w:t>
      </w:r>
      <w:r w:rsidR="00670732">
        <w:rPr>
          <w:rFonts w:ascii="Arial" w:hAnsi="Arial" w:cs="Arial"/>
          <w:sz w:val="20"/>
          <w:szCs w:val="20"/>
        </w:rPr>
        <w:t>0</w:t>
      </w:r>
      <w:r w:rsidRPr="000A7269">
        <w:rPr>
          <w:rFonts w:ascii="Arial" w:hAnsi="Arial" w:cs="Arial"/>
          <w:sz w:val="20"/>
          <w:szCs w:val="20"/>
        </w:rPr>
        <w:t xml:space="preserve"> - najvišje možno število točk,</w:t>
      </w:r>
    </w:p>
    <w:p w14:paraId="7BCF5EC9" w14:textId="77777777" w:rsidR="000A7269" w:rsidRPr="000A7269" w:rsidRDefault="000A7269" w:rsidP="000A7269">
      <w:pPr>
        <w:rPr>
          <w:rFonts w:ascii="Arial" w:hAnsi="Arial" w:cs="Arial"/>
          <w:sz w:val="20"/>
          <w:szCs w:val="20"/>
        </w:rPr>
      </w:pPr>
      <w:r w:rsidRPr="000A7269">
        <w:rPr>
          <w:rFonts w:ascii="Arial" w:hAnsi="Arial" w:cs="Arial"/>
          <w:sz w:val="20"/>
          <w:szCs w:val="20"/>
        </w:rPr>
        <w:t xml:space="preserve">- </w:t>
      </w:r>
      <w:proofErr w:type="spellStart"/>
      <w:r w:rsidRPr="000A7269">
        <w:rPr>
          <w:rFonts w:ascii="Arial" w:hAnsi="Arial" w:cs="Arial"/>
          <w:sz w:val="20"/>
          <w:szCs w:val="20"/>
        </w:rPr>
        <w:t>Cmin</w:t>
      </w:r>
      <w:proofErr w:type="spellEnd"/>
      <w:r w:rsidRPr="000A7269">
        <w:rPr>
          <w:rFonts w:ascii="Arial" w:hAnsi="Arial" w:cs="Arial"/>
          <w:sz w:val="20"/>
          <w:szCs w:val="20"/>
        </w:rPr>
        <w:t xml:space="preserve"> - najnižja ponudbena cena (vrednost) izmed vseh vrednotenih ponudb,</w:t>
      </w:r>
    </w:p>
    <w:p w14:paraId="5D744D2A" w14:textId="77777777" w:rsidR="000A7269" w:rsidRPr="000A7269" w:rsidRDefault="000A7269" w:rsidP="000A7269">
      <w:pPr>
        <w:rPr>
          <w:rFonts w:ascii="Arial" w:hAnsi="Arial" w:cs="Arial"/>
          <w:sz w:val="20"/>
          <w:szCs w:val="20"/>
        </w:rPr>
      </w:pPr>
      <w:r w:rsidRPr="000A7269">
        <w:rPr>
          <w:rFonts w:ascii="Arial" w:hAnsi="Arial" w:cs="Arial"/>
          <w:sz w:val="20"/>
          <w:szCs w:val="20"/>
        </w:rPr>
        <w:t xml:space="preserve">- </w:t>
      </w:r>
      <w:proofErr w:type="spellStart"/>
      <w:r w:rsidRPr="000A7269">
        <w:rPr>
          <w:rFonts w:ascii="Arial" w:hAnsi="Arial" w:cs="Arial"/>
          <w:sz w:val="20"/>
          <w:szCs w:val="20"/>
        </w:rPr>
        <w:t>Cx</w:t>
      </w:r>
      <w:proofErr w:type="spellEnd"/>
      <w:r w:rsidRPr="000A7269">
        <w:rPr>
          <w:rFonts w:ascii="Arial" w:hAnsi="Arial" w:cs="Arial"/>
          <w:sz w:val="20"/>
          <w:szCs w:val="20"/>
        </w:rPr>
        <w:t xml:space="preserve"> - skupna cena (vrednost) vrednotene ponudbe.</w:t>
      </w:r>
    </w:p>
    <w:p w14:paraId="51C11FBF" w14:textId="77777777" w:rsidR="000A7269" w:rsidRPr="000A7269" w:rsidRDefault="000A7269" w:rsidP="000A7269">
      <w:pPr>
        <w:rPr>
          <w:rFonts w:ascii="Arial" w:hAnsi="Arial" w:cs="Arial"/>
          <w:sz w:val="20"/>
          <w:szCs w:val="20"/>
        </w:rPr>
      </w:pPr>
    </w:p>
    <w:p w14:paraId="78EBB3E8" w14:textId="77777777" w:rsidR="000A7269" w:rsidRPr="000A7269" w:rsidRDefault="000A7269" w:rsidP="000A7269">
      <w:pPr>
        <w:rPr>
          <w:rFonts w:ascii="Arial" w:hAnsi="Arial" w:cs="Arial"/>
          <w:sz w:val="20"/>
          <w:szCs w:val="20"/>
        </w:rPr>
      </w:pPr>
    </w:p>
    <w:p w14:paraId="17BC6E6F" w14:textId="77777777" w:rsidR="00237811" w:rsidRDefault="00237811" w:rsidP="00237811">
      <w:pPr>
        <w:rPr>
          <w:rFonts w:ascii="Arial" w:hAnsi="Arial" w:cs="Arial"/>
          <w:sz w:val="20"/>
          <w:szCs w:val="20"/>
          <w:u w:val="single"/>
        </w:rPr>
      </w:pPr>
    </w:p>
    <w:p w14:paraId="49C0B36D" w14:textId="3546205F" w:rsidR="00237811" w:rsidRPr="000A7269" w:rsidRDefault="00237811" w:rsidP="00237811">
      <w:pPr>
        <w:rPr>
          <w:rFonts w:ascii="Arial" w:hAnsi="Arial" w:cs="Arial"/>
          <w:b/>
          <w:sz w:val="20"/>
          <w:szCs w:val="20"/>
        </w:rPr>
      </w:pPr>
      <w:r>
        <w:rPr>
          <w:rFonts w:ascii="Arial" w:hAnsi="Arial" w:cs="Arial"/>
          <w:b/>
          <w:sz w:val="20"/>
          <w:szCs w:val="20"/>
        </w:rPr>
        <w:t>Garancija na opravljeno storitev</w:t>
      </w:r>
      <w:r w:rsidR="00CB18C4">
        <w:rPr>
          <w:rFonts w:ascii="Arial" w:hAnsi="Arial" w:cs="Arial"/>
          <w:b/>
          <w:sz w:val="20"/>
          <w:szCs w:val="20"/>
        </w:rPr>
        <w:t xml:space="preserve"> (v mesecih)</w:t>
      </w:r>
      <w:r w:rsidRPr="000A7269">
        <w:rPr>
          <w:rFonts w:ascii="Arial" w:hAnsi="Arial" w:cs="Arial"/>
          <w:b/>
          <w:sz w:val="20"/>
          <w:szCs w:val="20"/>
        </w:rPr>
        <w:t xml:space="preserve">: do </w:t>
      </w:r>
      <w:r w:rsidR="00CB18C4">
        <w:rPr>
          <w:rFonts w:ascii="Arial" w:hAnsi="Arial" w:cs="Arial"/>
          <w:b/>
          <w:sz w:val="20"/>
          <w:szCs w:val="20"/>
        </w:rPr>
        <w:t>2</w:t>
      </w:r>
      <w:r w:rsidRPr="000A7269">
        <w:rPr>
          <w:rFonts w:ascii="Arial" w:hAnsi="Arial" w:cs="Arial"/>
          <w:b/>
          <w:sz w:val="20"/>
          <w:szCs w:val="20"/>
        </w:rPr>
        <w:t>0 točk</w:t>
      </w:r>
    </w:p>
    <w:p w14:paraId="280BC594" w14:textId="54FA0984" w:rsidR="00237811" w:rsidRDefault="00237811" w:rsidP="00237811">
      <w:pPr>
        <w:rPr>
          <w:rFonts w:ascii="Arial" w:hAnsi="Arial" w:cs="Arial"/>
          <w:sz w:val="20"/>
          <w:szCs w:val="20"/>
        </w:rPr>
      </w:pPr>
      <w:r w:rsidRPr="00237811">
        <w:rPr>
          <w:rFonts w:ascii="Arial" w:hAnsi="Arial" w:cs="Arial"/>
          <w:sz w:val="20"/>
          <w:szCs w:val="20"/>
        </w:rPr>
        <w:t>Garancija na storitev bo ocenjena glede na ponujeno garancijsko dobo. Ponudniki, ki bodo ponudili daljšo garancijsko dobo bodo pridobili več točk.</w:t>
      </w:r>
      <w:r w:rsidR="00EE5AF9">
        <w:rPr>
          <w:rFonts w:ascii="Arial" w:hAnsi="Arial" w:cs="Arial"/>
          <w:sz w:val="20"/>
          <w:szCs w:val="20"/>
        </w:rPr>
        <w:t xml:space="preserve"> Minimalna </w:t>
      </w:r>
      <w:r w:rsidR="004D2F6D">
        <w:rPr>
          <w:rFonts w:ascii="Arial" w:hAnsi="Arial" w:cs="Arial"/>
          <w:sz w:val="20"/>
          <w:szCs w:val="20"/>
        </w:rPr>
        <w:t>ponujena garancija</w:t>
      </w:r>
      <w:r w:rsidR="009A6372">
        <w:rPr>
          <w:rFonts w:ascii="Arial" w:hAnsi="Arial" w:cs="Arial"/>
          <w:sz w:val="20"/>
          <w:szCs w:val="20"/>
        </w:rPr>
        <w:t xml:space="preserve"> na opravljeno storitev je 3 mesece.</w:t>
      </w:r>
    </w:p>
    <w:p w14:paraId="00B8544C" w14:textId="2190CBF0" w:rsidR="00237811" w:rsidRPr="000A7269" w:rsidRDefault="00237811" w:rsidP="00237811">
      <w:pPr>
        <w:rPr>
          <w:rFonts w:ascii="Arial" w:hAnsi="Arial" w:cs="Arial"/>
          <w:sz w:val="20"/>
          <w:szCs w:val="20"/>
        </w:rPr>
      </w:pPr>
      <w:r w:rsidRPr="000A7269">
        <w:rPr>
          <w:rFonts w:ascii="Arial" w:hAnsi="Arial" w:cs="Arial"/>
          <w:sz w:val="20"/>
          <w:szCs w:val="20"/>
        </w:rPr>
        <w:t xml:space="preserve">Pravilna ponudba z </w:t>
      </w:r>
      <w:r>
        <w:rPr>
          <w:rFonts w:ascii="Arial" w:hAnsi="Arial" w:cs="Arial"/>
          <w:sz w:val="20"/>
          <w:szCs w:val="20"/>
        </w:rPr>
        <w:t xml:space="preserve">najdaljšo dobo garancije na opravljeno popravilo </w:t>
      </w:r>
      <w:r w:rsidRPr="000A7269">
        <w:rPr>
          <w:rFonts w:ascii="Arial" w:hAnsi="Arial" w:cs="Arial"/>
          <w:sz w:val="20"/>
          <w:szCs w:val="20"/>
        </w:rPr>
        <w:t xml:space="preserve">dobi maksimalno število točk: </w:t>
      </w:r>
      <w:r w:rsidR="00CB18C4">
        <w:rPr>
          <w:rFonts w:ascii="Arial" w:hAnsi="Arial" w:cs="Arial"/>
          <w:sz w:val="20"/>
          <w:szCs w:val="20"/>
        </w:rPr>
        <w:t>2</w:t>
      </w:r>
      <w:r w:rsidRPr="000A7269">
        <w:rPr>
          <w:rFonts w:ascii="Arial" w:hAnsi="Arial" w:cs="Arial"/>
          <w:sz w:val="20"/>
          <w:szCs w:val="20"/>
        </w:rPr>
        <w:t>0 točk. Pri določitvi se upoštevajo samo pravilne ponudbe. Ostale pravilne ponudbe dobe število točk, ki ustreza sorazmernemu odstopanju njihovih ponudbenih vrednosti od po skupni vrednosti najnižje ponudbe, kar se izračuna po formuli:</w:t>
      </w:r>
    </w:p>
    <w:p w14:paraId="3A86A26E" w14:textId="77777777" w:rsidR="00237811" w:rsidRPr="000A7269" w:rsidRDefault="00237811" w:rsidP="00237811">
      <w:pPr>
        <w:rPr>
          <w:rFonts w:ascii="Arial" w:hAnsi="Arial" w:cs="Arial"/>
          <w:sz w:val="20"/>
          <w:szCs w:val="20"/>
        </w:rPr>
      </w:pPr>
    </w:p>
    <w:p w14:paraId="061B3D9E" w14:textId="1D3DB1FF" w:rsidR="00237811" w:rsidRPr="0022427A" w:rsidRDefault="00006A03" w:rsidP="00237811">
      <m:oMathPara>
        <m:oMath>
          <m:r>
            <w:rPr>
              <w:rFonts w:ascii="Cambria Math" w:hAnsi="Cambria Math"/>
            </w:rPr>
            <w:lastRenderedPageBreak/>
            <m:t>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=20 x</m:t>
          </m:r>
          <m:r>
            <m:rPr>
              <m:sty m:val="p"/>
            </m:rPr>
            <w:rPr>
              <w:rFonts w:ascii="Cambria Math" w:hAnsi="Cambria Math"/>
            </w:rPr>
            <m:t xml:space="preserve"> </m:t>
          </m:r>
          <m:f>
            <m:fPr>
              <m:ctrlPr>
                <w:rPr>
                  <w:rFonts w:ascii="Cambria Math" w:hAnsi="Cambria Math"/>
                  <w:lang w:eastAsia="en-US"/>
                </w:rPr>
              </m:ctrlPr>
            </m:fPr>
            <m:num>
              <m:r>
                <m:rPr>
                  <m:sty m:val="p"/>
                </m:rPr>
                <w:rPr>
                  <w:rFonts w:ascii="Cambria Math" w:hAnsi="Cambria Math"/>
                </w:rPr>
                <m:t>GA</m:t>
              </m:r>
              <m:r>
                <m:rPr>
                  <m:sty m:val="p"/>
                </m:rPr>
                <w:rPr>
                  <w:rFonts w:ascii="Cambria Math" w:hAnsi="Cambria Math"/>
                  <w:lang w:eastAsia="en-US"/>
                </w:rPr>
                <m:t>x</m:t>
              </m:r>
            </m:num>
            <m:den>
              <m:r>
                <m:rPr>
                  <m:sty m:val="p"/>
                </m:rPr>
                <w:rPr>
                  <w:rFonts w:ascii="Cambria Math" w:hAnsi="Cambria Math"/>
                </w:rPr>
                <m:t>GAmax</m:t>
              </m:r>
            </m:den>
          </m:f>
        </m:oMath>
      </m:oMathPara>
    </w:p>
    <w:p w14:paraId="5E179CC1" w14:textId="77777777" w:rsidR="00237811" w:rsidRPr="000A7269" w:rsidRDefault="00237811" w:rsidP="00237811">
      <w:pPr>
        <w:rPr>
          <w:rFonts w:ascii="Arial" w:hAnsi="Arial" w:cs="Arial"/>
          <w:sz w:val="20"/>
          <w:szCs w:val="20"/>
          <w:u w:val="single"/>
        </w:rPr>
      </w:pPr>
    </w:p>
    <w:p w14:paraId="4AE58775" w14:textId="77777777" w:rsidR="00237811" w:rsidRPr="000A7269" w:rsidRDefault="00237811" w:rsidP="00237811">
      <w:pPr>
        <w:rPr>
          <w:rFonts w:ascii="Arial" w:hAnsi="Arial" w:cs="Arial"/>
          <w:sz w:val="20"/>
          <w:szCs w:val="20"/>
        </w:rPr>
      </w:pPr>
      <w:r w:rsidRPr="000A7269">
        <w:rPr>
          <w:rFonts w:ascii="Arial" w:hAnsi="Arial" w:cs="Arial"/>
          <w:sz w:val="20"/>
          <w:szCs w:val="20"/>
        </w:rPr>
        <w:t>kjer pomeni:</w:t>
      </w:r>
    </w:p>
    <w:p w14:paraId="628A6A32" w14:textId="24CA7040" w:rsidR="00237811" w:rsidRPr="000A7269" w:rsidRDefault="00237811" w:rsidP="00237811">
      <w:pPr>
        <w:rPr>
          <w:rFonts w:ascii="Arial" w:hAnsi="Arial" w:cs="Arial"/>
          <w:sz w:val="20"/>
          <w:szCs w:val="20"/>
        </w:rPr>
      </w:pPr>
      <w:r w:rsidRPr="000A7269">
        <w:rPr>
          <w:rFonts w:ascii="Arial" w:hAnsi="Arial" w:cs="Arial"/>
          <w:sz w:val="20"/>
          <w:szCs w:val="20"/>
        </w:rPr>
        <w:t>- Tx</w:t>
      </w:r>
      <w:r w:rsidR="00B55ACF">
        <w:rPr>
          <w:rFonts w:ascii="Arial" w:hAnsi="Arial" w:cs="Arial"/>
          <w:sz w:val="20"/>
          <w:szCs w:val="20"/>
          <w:vertAlign w:val="subscript"/>
        </w:rPr>
        <w:t>2</w:t>
      </w:r>
      <w:r w:rsidRPr="000A7269">
        <w:rPr>
          <w:rFonts w:ascii="Arial" w:hAnsi="Arial" w:cs="Arial"/>
          <w:sz w:val="20"/>
          <w:szCs w:val="20"/>
        </w:rPr>
        <w:t xml:space="preserve"> - število točk vrednotene ponudbe,</w:t>
      </w:r>
    </w:p>
    <w:p w14:paraId="7318E012" w14:textId="023C4B82" w:rsidR="00237811" w:rsidRPr="000A7269" w:rsidRDefault="00237811" w:rsidP="00237811">
      <w:pPr>
        <w:rPr>
          <w:rFonts w:ascii="Arial" w:hAnsi="Arial" w:cs="Arial"/>
          <w:sz w:val="20"/>
          <w:szCs w:val="20"/>
        </w:rPr>
      </w:pPr>
      <w:r w:rsidRPr="000A7269">
        <w:rPr>
          <w:rFonts w:ascii="Arial" w:hAnsi="Arial" w:cs="Arial"/>
          <w:sz w:val="20"/>
          <w:szCs w:val="20"/>
        </w:rPr>
        <w:t xml:space="preserve">- </w:t>
      </w:r>
      <w:r w:rsidR="00CB18C4">
        <w:rPr>
          <w:rFonts w:ascii="Arial" w:hAnsi="Arial" w:cs="Arial"/>
          <w:sz w:val="20"/>
          <w:szCs w:val="20"/>
        </w:rPr>
        <w:t>2</w:t>
      </w:r>
      <w:r w:rsidRPr="000A7269">
        <w:rPr>
          <w:rFonts w:ascii="Arial" w:hAnsi="Arial" w:cs="Arial"/>
          <w:sz w:val="20"/>
          <w:szCs w:val="20"/>
        </w:rPr>
        <w:t>0 - najvišje možno število točk,</w:t>
      </w:r>
    </w:p>
    <w:p w14:paraId="1C58FF90" w14:textId="0A16985E" w:rsidR="00237811" w:rsidRPr="000A7269" w:rsidRDefault="00237811" w:rsidP="00237811">
      <w:pPr>
        <w:rPr>
          <w:rFonts w:ascii="Arial" w:hAnsi="Arial" w:cs="Arial"/>
          <w:sz w:val="20"/>
          <w:szCs w:val="20"/>
        </w:rPr>
      </w:pPr>
      <w:r w:rsidRPr="000A7269">
        <w:rPr>
          <w:rFonts w:ascii="Arial" w:hAnsi="Arial" w:cs="Arial"/>
          <w:sz w:val="20"/>
          <w:szCs w:val="20"/>
        </w:rPr>
        <w:t xml:space="preserve">- </w:t>
      </w:r>
      <w:proofErr w:type="spellStart"/>
      <w:r w:rsidR="0074228B">
        <w:rPr>
          <w:rFonts w:ascii="Arial" w:hAnsi="Arial" w:cs="Arial"/>
          <w:sz w:val="20"/>
          <w:szCs w:val="20"/>
        </w:rPr>
        <w:t>GA</w:t>
      </w:r>
      <w:r w:rsidRPr="000A7269">
        <w:rPr>
          <w:rFonts w:ascii="Arial" w:hAnsi="Arial" w:cs="Arial"/>
          <w:sz w:val="20"/>
          <w:szCs w:val="20"/>
        </w:rPr>
        <w:t>m</w:t>
      </w:r>
      <w:r w:rsidR="000A1EAA">
        <w:rPr>
          <w:rFonts w:ascii="Arial" w:hAnsi="Arial" w:cs="Arial"/>
          <w:sz w:val="20"/>
          <w:szCs w:val="20"/>
        </w:rPr>
        <w:t>ax</w:t>
      </w:r>
      <w:proofErr w:type="spellEnd"/>
      <w:r w:rsidRPr="000A7269">
        <w:rPr>
          <w:rFonts w:ascii="Arial" w:hAnsi="Arial" w:cs="Arial"/>
          <w:sz w:val="20"/>
          <w:szCs w:val="20"/>
        </w:rPr>
        <w:t xml:space="preserve"> </w:t>
      </w:r>
      <w:r>
        <w:rPr>
          <w:rFonts w:ascii="Arial" w:hAnsi="Arial" w:cs="Arial"/>
          <w:sz w:val="20"/>
          <w:szCs w:val="20"/>
        </w:rPr>
        <w:t>–</w:t>
      </w:r>
      <w:r w:rsidRPr="000A7269">
        <w:rPr>
          <w:rFonts w:ascii="Arial" w:hAnsi="Arial" w:cs="Arial"/>
          <w:sz w:val="20"/>
          <w:szCs w:val="20"/>
        </w:rPr>
        <w:t xml:space="preserve"> </w:t>
      </w:r>
      <w:r w:rsidR="0074228B">
        <w:rPr>
          <w:rFonts w:ascii="Arial" w:hAnsi="Arial" w:cs="Arial"/>
          <w:sz w:val="20"/>
          <w:szCs w:val="20"/>
        </w:rPr>
        <w:t>najvišje ponujena garancijska doba</w:t>
      </w:r>
      <w:r w:rsidRPr="000A7269">
        <w:rPr>
          <w:rFonts w:ascii="Arial" w:hAnsi="Arial" w:cs="Arial"/>
          <w:sz w:val="20"/>
          <w:szCs w:val="20"/>
        </w:rPr>
        <w:t xml:space="preserve"> izmed vseh vrednotenih ponudb,</w:t>
      </w:r>
    </w:p>
    <w:p w14:paraId="1D50F5E1" w14:textId="31A390B7" w:rsidR="00237811" w:rsidRDefault="00237811" w:rsidP="00237811">
      <w:pPr>
        <w:rPr>
          <w:rFonts w:ascii="Arial" w:hAnsi="Arial" w:cs="Arial"/>
          <w:sz w:val="20"/>
          <w:szCs w:val="20"/>
        </w:rPr>
      </w:pPr>
      <w:r w:rsidRPr="000A7269">
        <w:rPr>
          <w:rFonts w:ascii="Arial" w:hAnsi="Arial" w:cs="Arial"/>
          <w:sz w:val="20"/>
          <w:szCs w:val="20"/>
        </w:rPr>
        <w:t xml:space="preserve">- </w:t>
      </w:r>
      <w:proofErr w:type="spellStart"/>
      <w:r w:rsidR="0074228B">
        <w:rPr>
          <w:rFonts w:ascii="Arial" w:hAnsi="Arial" w:cs="Arial"/>
          <w:sz w:val="20"/>
          <w:szCs w:val="20"/>
        </w:rPr>
        <w:t>GA</w:t>
      </w:r>
      <w:r w:rsidRPr="000A7269">
        <w:rPr>
          <w:rFonts w:ascii="Arial" w:hAnsi="Arial" w:cs="Arial"/>
          <w:sz w:val="20"/>
          <w:szCs w:val="20"/>
        </w:rPr>
        <w:t>x</w:t>
      </w:r>
      <w:proofErr w:type="spellEnd"/>
      <w:r w:rsidRPr="000A7269">
        <w:rPr>
          <w:rFonts w:ascii="Arial" w:hAnsi="Arial" w:cs="Arial"/>
          <w:sz w:val="20"/>
          <w:szCs w:val="20"/>
        </w:rPr>
        <w:t xml:space="preserve"> </w:t>
      </w:r>
      <w:r>
        <w:rPr>
          <w:rFonts w:ascii="Arial" w:hAnsi="Arial" w:cs="Arial"/>
          <w:sz w:val="20"/>
          <w:szCs w:val="20"/>
        </w:rPr>
        <w:t>–</w:t>
      </w:r>
      <w:r w:rsidRPr="000A7269">
        <w:rPr>
          <w:rFonts w:ascii="Arial" w:hAnsi="Arial" w:cs="Arial"/>
          <w:sz w:val="20"/>
          <w:szCs w:val="20"/>
        </w:rPr>
        <w:t xml:space="preserve"> </w:t>
      </w:r>
      <w:r w:rsidR="0074228B">
        <w:rPr>
          <w:rFonts w:ascii="Arial" w:hAnsi="Arial" w:cs="Arial"/>
          <w:sz w:val="20"/>
          <w:szCs w:val="20"/>
        </w:rPr>
        <w:t>garancijska doba</w:t>
      </w:r>
      <w:r>
        <w:rPr>
          <w:rFonts w:ascii="Arial" w:hAnsi="Arial" w:cs="Arial"/>
          <w:sz w:val="20"/>
          <w:szCs w:val="20"/>
        </w:rPr>
        <w:t xml:space="preserve"> </w:t>
      </w:r>
      <w:r w:rsidRPr="000A7269">
        <w:rPr>
          <w:rFonts w:ascii="Arial" w:hAnsi="Arial" w:cs="Arial"/>
          <w:sz w:val="20"/>
          <w:szCs w:val="20"/>
        </w:rPr>
        <w:t>vrednotene ponudbe.</w:t>
      </w:r>
    </w:p>
    <w:p w14:paraId="29B5B9A4" w14:textId="755C8943" w:rsidR="00237811" w:rsidRPr="00A008B3" w:rsidRDefault="00A008B3" w:rsidP="000A7269">
      <w:pPr>
        <w:rPr>
          <w:rFonts w:ascii="Arial" w:hAnsi="Arial" w:cs="Arial"/>
          <w:b/>
          <w:sz w:val="20"/>
          <w:szCs w:val="20"/>
          <w:u w:val="single"/>
        </w:rPr>
      </w:pPr>
      <w:r w:rsidRPr="00A008B3">
        <w:rPr>
          <w:rFonts w:ascii="Arial" w:hAnsi="Arial" w:cs="Arial"/>
          <w:b/>
          <w:sz w:val="20"/>
          <w:szCs w:val="20"/>
          <w:u w:val="single"/>
        </w:rPr>
        <w:t>Minimalni ponujen garancijski rok je 3 mesece.</w:t>
      </w:r>
    </w:p>
    <w:p w14:paraId="0701C708" w14:textId="77777777" w:rsidR="00237811" w:rsidRDefault="00237811" w:rsidP="000A7269">
      <w:pPr>
        <w:rPr>
          <w:rFonts w:ascii="Arial" w:hAnsi="Arial" w:cs="Arial"/>
          <w:sz w:val="20"/>
          <w:szCs w:val="20"/>
          <w:u w:val="single"/>
        </w:rPr>
      </w:pPr>
    </w:p>
    <w:p w14:paraId="547AEC75" w14:textId="6C15BE2D" w:rsidR="00006A03" w:rsidRPr="000A7269" w:rsidRDefault="000A7269" w:rsidP="000A7269">
      <w:pPr>
        <w:rPr>
          <w:rFonts w:ascii="Arial" w:hAnsi="Arial" w:cs="Arial"/>
          <w:sz w:val="20"/>
          <w:szCs w:val="20"/>
          <w:u w:val="single"/>
        </w:rPr>
      </w:pPr>
      <w:r w:rsidRPr="000A7269">
        <w:rPr>
          <w:rFonts w:ascii="Arial" w:hAnsi="Arial" w:cs="Arial"/>
          <w:sz w:val="20"/>
          <w:szCs w:val="20"/>
          <w:u w:val="single"/>
        </w:rPr>
        <w:t>V kolikor ponudnik vpiše ceno nič (0) EUR, se šteje, da ponuja postavko brezplačno</w:t>
      </w:r>
      <w:r w:rsidR="004916B8">
        <w:rPr>
          <w:rFonts w:ascii="Arial" w:hAnsi="Arial" w:cs="Arial"/>
          <w:sz w:val="20"/>
          <w:szCs w:val="20"/>
          <w:u w:val="single"/>
        </w:rPr>
        <w:t>, taka ponudba pa dobi vse</w:t>
      </w:r>
      <w:r w:rsidR="00006A03">
        <w:rPr>
          <w:rFonts w:ascii="Arial" w:hAnsi="Arial" w:cs="Arial"/>
          <w:sz w:val="20"/>
          <w:szCs w:val="20"/>
          <w:u w:val="single"/>
        </w:rPr>
        <w:t xml:space="preserve"> toč</w:t>
      </w:r>
      <w:r w:rsidR="007905D5">
        <w:rPr>
          <w:rFonts w:ascii="Arial" w:hAnsi="Arial" w:cs="Arial"/>
          <w:sz w:val="20"/>
          <w:szCs w:val="20"/>
          <w:u w:val="single"/>
        </w:rPr>
        <w:t>k</w:t>
      </w:r>
      <w:r w:rsidR="00006A03">
        <w:rPr>
          <w:rFonts w:ascii="Arial" w:hAnsi="Arial" w:cs="Arial"/>
          <w:sz w:val="20"/>
          <w:szCs w:val="20"/>
          <w:u w:val="single"/>
        </w:rPr>
        <w:t>e pri postavki.</w:t>
      </w:r>
    </w:p>
    <w:p w14:paraId="1BCF232E" w14:textId="77777777" w:rsidR="000A7269" w:rsidRDefault="000A7269" w:rsidP="000A7269">
      <w:pPr>
        <w:rPr>
          <w:rFonts w:ascii="Arial" w:hAnsi="Arial" w:cs="Arial"/>
          <w:sz w:val="20"/>
          <w:szCs w:val="20"/>
          <w:u w:val="single"/>
        </w:rPr>
      </w:pPr>
    </w:p>
    <w:p w14:paraId="7713C6BD" w14:textId="5D5B8A22" w:rsidR="000A7269" w:rsidRPr="000A7269" w:rsidRDefault="000A7269" w:rsidP="0074228B">
      <w:pPr>
        <w:rPr>
          <w:rFonts w:ascii="Arial" w:hAnsi="Arial" w:cs="Arial"/>
          <w:b/>
          <w:sz w:val="20"/>
          <w:szCs w:val="20"/>
        </w:rPr>
      </w:pPr>
      <w:r w:rsidRPr="000A7269">
        <w:rPr>
          <w:rFonts w:ascii="Arial" w:hAnsi="Arial" w:cs="Arial"/>
          <w:b/>
          <w:sz w:val="20"/>
          <w:szCs w:val="20"/>
          <w:u w:val="single"/>
        </w:rPr>
        <w:t>Zahtevan je tudi pogoj:</w:t>
      </w:r>
    </w:p>
    <w:p w14:paraId="4CBC4489" w14:textId="77777777" w:rsidR="000A7269" w:rsidRPr="000A7269" w:rsidRDefault="000A7269" w:rsidP="0074228B">
      <w:pPr>
        <w:numPr>
          <w:ilvl w:val="0"/>
          <w:numId w:val="24"/>
        </w:numPr>
        <w:suppressAutoHyphens/>
        <w:spacing w:line="240" w:lineRule="auto"/>
        <w:rPr>
          <w:rFonts w:ascii="Arial" w:hAnsi="Arial" w:cs="Arial"/>
          <w:b/>
          <w:sz w:val="20"/>
          <w:szCs w:val="20"/>
        </w:rPr>
      </w:pPr>
      <w:r w:rsidRPr="000A7269">
        <w:rPr>
          <w:rFonts w:ascii="Arial" w:hAnsi="Arial" w:cs="Arial"/>
          <w:b/>
          <w:sz w:val="20"/>
          <w:szCs w:val="20"/>
        </w:rPr>
        <w:t>Prijavljanje napak preko spleta in spremljanje napredka popravila preko spletnega portala izvajalca.</w:t>
      </w:r>
    </w:p>
    <w:p w14:paraId="6D9E099E" w14:textId="77777777" w:rsidR="000A7269" w:rsidRPr="000A7269" w:rsidRDefault="000A7269" w:rsidP="0074228B">
      <w:pPr>
        <w:ind w:left="720"/>
        <w:rPr>
          <w:rFonts w:ascii="Arial" w:hAnsi="Arial" w:cs="Arial"/>
          <w:b/>
          <w:sz w:val="20"/>
          <w:szCs w:val="20"/>
          <w:u w:val="single"/>
        </w:rPr>
      </w:pPr>
    </w:p>
    <w:p w14:paraId="62E3E809" w14:textId="77777777" w:rsidR="000A7269" w:rsidRPr="000A7269" w:rsidRDefault="000A7269" w:rsidP="0074228B">
      <w:pPr>
        <w:rPr>
          <w:rFonts w:ascii="Arial" w:hAnsi="Arial" w:cs="Arial"/>
          <w:b/>
          <w:sz w:val="20"/>
          <w:szCs w:val="20"/>
        </w:rPr>
      </w:pPr>
      <w:r w:rsidRPr="000A7269">
        <w:rPr>
          <w:rFonts w:ascii="Arial" w:hAnsi="Arial" w:cs="Arial"/>
          <w:b/>
          <w:sz w:val="20"/>
          <w:szCs w:val="20"/>
          <w:u w:val="single"/>
        </w:rPr>
        <w:t>Če ponudnik ne bo zagotavljal prijavljanja napak preko spleta in spremljanje napredka popravila preko spletnega portala izvajalca, bo izločen iz nadaljnjega ocenjevanja.</w:t>
      </w:r>
    </w:p>
    <w:p w14:paraId="7C277A80" w14:textId="77777777" w:rsidR="000A7269" w:rsidRPr="000A7269" w:rsidRDefault="000A7269" w:rsidP="000A7269">
      <w:pPr>
        <w:autoSpaceDE w:val="0"/>
        <w:rPr>
          <w:rFonts w:ascii="Arial" w:hAnsi="Arial" w:cs="Arial"/>
          <w:sz w:val="20"/>
          <w:szCs w:val="20"/>
        </w:rPr>
      </w:pPr>
    </w:p>
    <w:p w14:paraId="11938953" w14:textId="56962790" w:rsidR="000A7269" w:rsidRPr="000A7269" w:rsidRDefault="000A7269" w:rsidP="000A7269">
      <w:pPr>
        <w:rPr>
          <w:rFonts w:ascii="Arial" w:hAnsi="Arial" w:cs="Arial"/>
          <w:sz w:val="20"/>
          <w:szCs w:val="20"/>
        </w:rPr>
      </w:pPr>
      <w:r w:rsidRPr="000A7269">
        <w:rPr>
          <w:rFonts w:ascii="Arial" w:hAnsi="Arial" w:cs="Arial"/>
          <w:sz w:val="20"/>
          <w:szCs w:val="20"/>
        </w:rPr>
        <w:t>Ponudnik mora zagotoviti vse rezervne dele in potrošni material, potreben za izvajanje storitev.  Cene rezervnih delov in potrošnega materiala so oblikovane po tržnih cenah iz ponudnikovega rednega cenika.</w:t>
      </w:r>
      <w:r w:rsidR="0074228B">
        <w:rPr>
          <w:rFonts w:ascii="Arial" w:hAnsi="Arial" w:cs="Arial"/>
          <w:sz w:val="20"/>
          <w:szCs w:val="20"/>
        </w:rPr>
        <w:t xml:space="preserve"> </w:t>
      </w:r>
      <w:r w:rsidR="0074228B" w:rsidRPr="0074228B">
        <w:rPr>
          <w:rFonts w:ascii="Arial" w:hAnsi="Arial" w:cs="Arial"/>
          <w:sz w:val="20"/>
          <w:szCs w:val="20"/>
        </w:rPr>
        <w:t xml:space="preserve">Ponudniki, </w:t>
      </w:r>
      <w:r w:rsidR="0074228B">
        <w:rPr>
          <w:rFonts w:ascii="Arial" w:hAnsi="Arial" w:cs="Arial"/>
          <w:sz w:val="20"/>
          <w:szCs w:val="20"/>
        </w:rPr>
        <w:t>morajo</w:t>
      </w:r>
      <w:r w:rsidR="0074228B" w:rsidRPr="0074228B">
        <w:rPr>
          <w:rFonts w:ascii="Arial" w:hAnsi="Arial" w:cs="Arial"/>
          <w:sz w:val="20"/>
          <w:szCs w:val="20"/>
        </w:rPr>
        <w:t xml:space="preserve"> uporabljali originalne nadomestne dele</w:t>
      </w:r>
      <w:r w:rsidR="0074228B">
        <w:rPr>
          <w:rFonts w:ascii="Arial" w:hAnsi="Arial" w:cs="Arial"/>
          <w:sz w:val="20"/>
          <w:szCs w:val="20"/>
        </w:rPr>
        <w:t>.</w:t>
      </w:r>
    </w:p>
    <w:p w14:paraId="6407F344" w14:textId="77777777" w:rsidR="000A7269" w:rsidRPr="000A7269" w:rsidRDefault="000A7269" w:rsidP="000A7269">
      <w:pPr>
        <w:rPr>
          <w:rFonts w:ascii="Arial" w:hAnsi="Arial" w:cs="Arial"/>
          <w:sz w:val="20"/>
          <w:szCs w:val="20"/>
          <w:u w:val="single"/>
        </w:rPr>
      </w:pPr>
    </w:p>
    <w:p w14:paraId="200C67CC" w14:textId="77777777" w:rsidR="000A7269" w:rsidRPr="000A7269" w:rsidRDefault="000A7269" w:rsidP="000A7269">
      <w:pPr>
        <w:rPr>
          <w:rFonts w:ascii="Arial" w:hAnsi="Arial" w:cs="Arial"/>
          <w:sz w:val="20"/>
          <w:szCs w:val="20"/>
        </w:rPr>
      </w:pPr>
      <w:r w:rsidRPr="000A7269">
        <w:rPr>
          <w:rFonts w:ascii="Arial" w:hAnsi="Arial" w:cs="Arial"/>
          <w:sz w:val="20"/>
          <w:szCs w:val="20"/>
        </w:rPr>
        <w:t>V primeru trajanja popravila več kot 8 dni mora ponudnik zagotoviti na zahtevo naročnika vsaj enakovredno ali boljšo nadomestno opremo.</w:t>
      </w:r>
    </w:p>
    <w:p w14:paraId="16F6CCC3" w14:textId="77777777" w:rsidR="000A7269" w:rsidRPr="00A008B3" w:rsidRDefault="000A7269" w:rsidP="000A7269">
      <w:pPr>
        <w:rPr>
          <w:rFonts w:ascii="Arial" w:hAnsi="Arial" w:cs="Arial"/>
          <w:sz w:val="20"/>
          <w:szCs w:val="20"/>
        </w:rPr>
      </w:pPr>
    </w:p>
    <w:p w14:paraId="151A0B8A" w14:textId="77777777" w:rsidR="000A7269" w:rsidRPr="00A008B3" w:rsidRDefault="000A7269" w:rsidP="000A7269">
      <w:pPr>
        <w:widowControl w:val="0"/>
        <w:numPr>
          <w:ilvl w:val="0"/>
          <w:numId w:val="21"/>
        </w:numPr>
        <w:tabs>
          <w:tab w:val="left" w:pos="859"/>
        </w:tabs>
        <w:suppressAutoHyphens/>
        <w:autoSpaceDE w:val="0"/>
        <w:spacing w:line="240" w:lineRule="auto"/>
        <w:rPr>
          <w:rFonts w:ascii="Arial" w:hAnsi="Arial" w:cs="Arial"/>
          <w:b/>
          <w:sz w:val="20"/>
          <w:szCs w:val="20"/>
        </w:rPr>
      </w:pPr>
      <w:r w:rsidRPr="00A008B3">
        <w:rPr>
          <w:rFonts w:ascii="Arial" w:hAnsi="Arial" w:cs="Arial"/>
          <w:b/>
          <w:bCs/>
          <w:sz w:val="20"/>
          <w:szCs w:val="20"/>
        </w:rPr>
        <w:t>Kriterij ponudbene cene:</w:t>
      </w:r>
    </w:p>
    <w:p w14:paraId="2339778A" w14:textId="77777777" w:rsidR="000A7269" w:rsidRPr="00A008B3" w:rsidRDefault="000A7269" w:rsidP="000A7269">
      <w:pPr>
        <w:pStyle w:val="Odstavekseznama"/>
        <w:widowControl w:val="0"/>
        <w:numPr>
          <w:ilvl w:val="0"/>
          <w:numId w:val="23"/>
        </w:numPr>
        <w:tabs>
          <w:tab w:val="left" w:pos="360"/>
        </w:tabs>
        <w:suppressAutoHyphens/>
        <w:autoSpaceDE w:val="0"/>
        <w:spacing w:line="240" w:lineRule="auto"/>
        <w:rPr>
          <w:rFonts w:ascii="Arial" w:hAnsi="Arial" w:cs="Arial"/>
          <w:b/>
          <w:sz w:val="20"/>
          <w:szCs w:val="20"/>
        </w:rPr>
      </w:pPr>
      <w:r w:rsidRPr="00A008B3">
        <w:rPr>
          <w:rFonts w:ascii="Arial" w:hAnsi="Arial" w:cs="Arial"/>
          <w:b/>
          <w:sz w:val="20"/>
          <w:szCs w:val="20"/>
        </w:rPr>
        <w:t>Ponudbena cena mora biti v evrih brez DDV.</w:t>
      </w:r>
    </w:p>
    <w:p w14:paraId="6EABAAC4" w14:textId="23EC2DD0" w:rsidR="000A7269" w:rsidRPr="00A008B3" w:rsidRDefault="5ABCE545" w:rsidP="005543BB">
      <w:pPr>
        <w:pStyle w:val="Odstavekseznama"/>
        <w:numPr>
          <w:ilvl w:val="0"/>
          <w:numId w:val="23"/>
        </w:numPr>
        <w:rPr>
          <w:sz w:val="20"/>
          <w:szCs w:val="20"/>
        </w:rPr>
      </w:pPr>
      <w:r w:rsidRPr="005543BB">
        <w:rPr>
          <w:rFonts w:ascii="Arial" w:hAnsi="Arial" w:cs="Arial"/>
          <w:b/>
          <w:sz w:val="20"/>
          <w:szCs w:val="20"/>
        </w:rPr>
        <w:t>Vsebovati mora vse stroške, popuste in rabate tudi potne stroške na naslov naročnika.</w:t>
      </w:r>
    </w:p>
    <w:p w14:paraId="4AC325E7" w14:textId="77777777" w:rsidR="000A7269" w:rsidRPr="000A7269" w:rsidRDefault="000A7269" w:rsidP="000A7269">
      <w:pPr>
        <w:pStyle w:val="Odstavekseznama"/>
        <w:widowControl w:val="0"/>
        <w:tabs>
          <w:tab w:val="left" w:pos="360"/>
        </w:tabs>
        <w:autoSpaceDE w:val="0"/>
        <w:rPr>
          <w:rFonts w:cs="Arial"/>
          <w:b/>
          <w:szCs w:val="20"/>
        </w:rPr>
      </w:pPr>
    </w:p>
    <w:p w14:paraId="3B91DCC5" w14:textId="77777777" w:rsidR="000A7269" w:rsidRPr="000A7269" w:rsidRDefault="000A7269" w:rsidP="000A7269">
      <w:pPr>
        <w:pStyle w:val="Glava"/>
        <w:tabs>
          <w:tab w:val="left" w:pos="360"/>
        </w:tabs>
        <w:rPr>
          <w:rFonts w:ascii="Arial" w:hAnsi="Arial" w:cs="Arial"/>
          <w:sz w:val="20"/>
          <w:szCs w:val="20"/>
        </w:rPr>
      </w:pPr>
      <w:r w:rsidRPr="000A7269">
        <w:rPr>
          <w:rFonts w:ascii="Arial" w:hAnsi="Arial" w:cs="Arial"/>
          <w:b/>
          <w:sz w:val="20"/>
          <w:szCs w:val="20"/>
          <w:lang w:val="sl-SI"/>
        </w:rPr>
        <w:t>V kolikor bo več ponudnikov imelo isto število točk bo izbran tisti ponudnik, ki prvi odda ponudbo (upošteva se datum in ura prejetja ponudbe v E-JN).</w:t>
      </w:r>
    </w:p>
    <w:p w14:paraId="5B2026DD" w14:textId="4BCEAB66" w:rsidR="000B6AA6"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2923814" w14:textId="77777777" w:rsidR="00942EB6" w:rsidRPr="00A56A9B" w:rsidRDefault="00942EB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5396ADD1" w:rsidR="00066512" w:rsidRPr="00476DF2" w:rsidRDefault="0164D2AD" w:rsidP="00476DF2">
      <w:pPr>
        <w:pStyle w:val="Naslov1"/>
      </w:pPr>
      <w:bookmarkStart w:id="51" w:name="_Toc135396950"/>
      <w:r w:rsidRPr="00476DF2">
        <w:t>IZDELAVA PONUDBE</w:t>
      </w:r>
      <w:bookmarkEnd w:id="51"/>
    </w:p>
    <w:p w14:paraId="67A01488" w14:textId="77777777" w:rsidR="00066512" w:rsidRPr="00A56A9B" w:rsidRDefault="00066512" w:rsidP="00A56A9B">
      <w:pPr>
        <w:spacing w:line="260" w:lineRule="exact"/>
        <w:rPr>
          <w:rFonts w:ascii="Arial" w:hAnsi="Arial" w:cs="Arial"/>
          <w:b/>
          <w:sz w:val="20"/>
          <w:szCs w:val="20"/>
        </w:rPr>
      </w:pPr>
    </w:p>
    <w:p w14:paraId="034090A2" w14:textId="1E8DE4CB" w:rsidR="00EF24D4" w:rsidRPr="00476DF2" w:rsidRDefault="4F5C1413" w:rsidP="00476DF2">
      <w:pPr>
        <w:pStyle w:val="Naslov2"/>
      </w:pPr>
      <w:bookmarkStart w:id="52" w:name="_Toc135396951"/>
      <w:r w:rsidRPr="00476DF2">
        <w:lastRenderedPageBreak/>
        <w:t>Priprava in oddaja ponudbe v sistem e-JN</w:t>
      </w:r>
      <w:bookmarkEnd w:id="52"/>
    </w:p>
    <w:p w14:paraId="5EF9478E" w14:textId="77777777" w:rsidR="00EF24D4" w:rsidRPr="00A56A9B" w:rsidRDefault="00EF24D4" w:rsidP="00A56A9B">
      <w:pPr>
        <w:spacing w:line="260" w:lineRule="exact"/>
        <w:rPr>
          <w:rFonts w:ascii="Arial" w:hAnsi="Arial" w:cs="Arial"/>
          <w:b/>
          <w:sz w:val="20"/>
          <w:szCs w:val="20"/>
        </w:rPr>
      </w:pPr>
    </w:p>
    <w:p w14:paraId="08E8BC87" w14:textId="77777777" w:rsidR="00711D17" w:rsidRPr="00A008B3" w:rsidRDefault="00711D17" w:rsidP="00711D17">
      <w:pPr>
        <w:pStyle w:val="Odstavekseznama"/>
        <w:spacing w:line="260" w:lineRule="exact"/>
        <w:ind w:left="0"/>
        <w:contextualSpacing w:val="0"/>
        <w:rPr>
          <w:rFonts w:ascii="Arial" w:hAnsi="Arial" w:cs="Arial"/>
          <w:color w:val="000000" w:themeColor="text1"/>
          <w:sz w:val="20"/>
          <w:szCs w:val="20"/>
        </w:rPr>
      </w:pPr>
      <w:r w:rsidRPr="00A008B3">
        <w:rPr>
          <w:rFonts w:ascii="Arial" w:hAnsi="Arial" w:cs="Arial"/>
          <w:color w:val="000000" w:themeColor="text1"/>
          <w:sz w:val="20"/>
          <w:szCs w:val="20"/>
        </w:rPr>
        <w:t>Ponudnik vpiše zahtevane podatke v obrazce, ki so sestavni del razpisne dokumentacije ali v obrazce, ki jih izdela ponudnik sam, ki pa vsebinsko ne smejo odstopati od priloženih obrazcev.</w:t>
      </w:r>
    </w:p>
    <w:p w14:paraId="639546A8" w14:textId="77777777" w:rsidR="00711D17" w:rsidRPr="00ED4593" w:rsidRDefault="00711D17" w:rsidP="00711D1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0C47D09" w14:textId="77777777" w:rsidR="00711D17" w:rsidRPr="00ED4593" w:rsidRDefault="00711D17" w:rsidP="00711D1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3CFDB296" w14:textId="77777777" w:rsidR="00711D17" w:rsidRPr="00ED4593" w:rsidRDefault="00711D17" w:rsidP="00711D1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BB9091E" w14:textId="77777777" w:rsidR="00711D17" w:rsidRPr="00ED4593" w:rsidRDefault="00711D17" w:rsidP="00711D17">
      <w:pPr>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49FC1EE" w14:textId="77777777" w:rsidR="00711D17" w:rsidRPr="00ED4593" w:rsidRDefault="00711D17" w:rsidP="00711D17">
      <w:pPr>
        <w:spacing w:line="260" w:lineRule="exact"/>
        <w:rPr>
          <w:rFonts w:ascii="Arial" w:eastAsia="Calibri" w:hAnsi="Arial"/>
          <w:color w:val="000000" w:themeColor="text1"/>
          <w:sz w:val="20"/>
          <w:lang w:eastAsia="en-US"/>
        </w:rPr>
      </w:pPr>
    </w:p>
    <w:p w14:paraId="6FDF8F04" w14:textId="77777777" w:rsidR="00711D17" w:rsidRPr="00ED4593" w:rsidRDefault="00711D17" w:rsidP="00711D17">
      <w:pPr>
        <w:spacing w:line="260" w:lineRule="exact"/>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E7E7833" w14:textId="77777777" w:rsidR="00711D17" w:rsidRPr="00ED4593" w:rsidRDefault="00711D17" w:rsidP="00711D17">
      <w:pPr>
        <w:spacing w:line="260" w:lineRule="exact"/>
        <w:rPr>
          <w:rFonts w:ascii="Arial" w:eastAsia="Calibri" w:hAnsi="Arial" w:cs="Arial"/>
          <w:color w:val="000000" w:themeColor="text1"/>
          <w:sz w:val="20"/>
          <w:szCs w:val="20"/>
          <w:lang w:eastAsia="en-US"/>
        </w:rPr>
      </w:pPr>
    </w:p>
    <w:p w14:paraId="04D61E2A" w14:textId="20F91F7C" w:rsidR="00711D17" w:rsidRPr="006A1F8B" w:rsidRDefault="00711D17" w:rsidP="00711D17">
      <w:pPr>
        <w:spacing w:line="260" w:lineRule="exact"/>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»Ponudbenega predračuna« (Priloga št.</w:t>
      </w:r>
      <w:r w:rsidR="00942EB6">
        <w:rPr>
          <w:rFonts w:ascii="Arial" w:eastAsia="Calibri" w:hAnsi="Arial"/>
          <w:b/>
          <w:color w:val="000000" w:themeColor="text1"/>
          <w:sz w:val="20"/>
          <w:lang w:eastAsia="en-US"/>
        </w:rPr>
        <w:t xml:space="preserve"> </w:t>
      </w:r>
      <w:r w:rsidRPr="006A1F8B">
        <w:rPr>
          <w:rFonts w:ascii="Arial" w:eastAsia="Calibri" w:hAnsi="Arial"/>
          <w:b/>
          <w:color w:val="000000" w:themeColor="text1"/>
          <w:sz w:val="20"/>
          <w:lang w:eastAsia="en-US"/>
        </w:rPr>
        <w:t>3)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254FD873" w14:textId="77777777" w:rsidR="00711D17" w:rsidRPr="006A1F8B" w:rsidRDefault="00711D17" w:rsidP="00711D17">
      <w:pPr>
        <w:spacing w:line="260" w:lineRule="exact"/>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032F672F" w14:textId="77777777" w:rsidR="00711D17" w:rsidRPr="006A1F8B" w:rsidRDefault="00711D17" w:rsidP="00711D17">
      <w:pPr>
        <w:spacing w:line="260" w:lineRule="exact"/>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39A1B36A" w14:textId="08F453C5" w:rsidR="00E93ADC" w:rsidRPr="00A56A9B" w:rsidRDefault="00E93ADC" w:rsidP="00A56A9B">
      <w:pPr>
        <w:pStyle w:val="Odstavekseznama"/>
        <w:spacing w:line="260" w:lineRule="exact"/>
        <w:ind w:left="0"/>
        <w:contextualSpacing w:val="0"/>
        <w:rPr>
          <w:rFonts w:cs="Arial"/>
          <w:szCs w:val="20"/>
        </w:rPr>
      </w:pPr>
    </w:p>
    <w:p w14:paraId="0B6CAB73" w14:textId="7C7715D0" w:rsidR="00FA092A" w:rsidRPr="00771B29" w:rsidRDefault="60AB93DC" w:rsidP="00771B29">
      <w:pPr>
        <w:pStyle w:val="Naslov3"/>
      </w:pPr>
      <w:bookmarkStart w:id="53" w:name="_Toc135396952"/>
      <w:r w:rsidRPr="00771B29">
        <w:t>Ponudbeni predračun</w:t>
      </w:r>
      <w:bookmarkEnd w:id="53"/>
    </w:p>
    <w:p w14:paraId="62FA0842" w14:textId="77777777" w:rsidR="00FA092A" w:rsidRPr="00A56A9B" w:rsidRDefault="00FA092A" w:rsidP="00A56A9B">
      <w:pPr>
        <w:pStyle w:val="Odstavekseznama"/>
        <w:keepNext/>
        <w:spacing w:line="260" w:lineRule="exact"/>
        <w:ind w:left="0"/>
        <w:rPr>
          <w:rFonts w:cs="Arial"/>
          <w:szCs w:val="20"/>
        </w:rPr>
      </w:pPr>
    </w:p>
    <w:p w14:paraId="2D1BAFA2" w14:textId="77777777" w:rsidR="00FA092A" w:rsidRPr="00A56A9B" w:rsidRDefault="00FA092A" w:rsidP="00A56A9B">
      <w:pPr>
        <w:spacing w:line="260" w:lineRule="exact"/>
        <w:rPr>
          <w:rFonts w:ascii="Arial" w:hAnsi="Arial" w:cs="Arial"/>
          <w:sz w:val="20"/>
          <w:szCs w:val="20"/>
        </w:rPr>
      </w:pPr>
      <w:r w:rsidRPr="00A56A9B">
        <w:rPr>
          <w:rFonts w:ascii="Arial" w:hAnsi="Arial" w:cs="Arial"/>
          <w:sz w:val="20"/>
          <w:szCs w:val="20"/>
        </w:rPr>
        <w:t>Ponudnik mora izpolniti naslednje obrazce:</w:t>
      </w:r>
    </w:p>
    <w:p w14:paraId="1A2DA3A9" w14:textId="0D8A443F" w:rsidR="00FA092A" w:rsidRPr="00A56A9B" w:rsidRDefault="00FA092A" w:rsidP="00A56A9B">
      <w:pPr>
        <w:spacing w:line="260" w:lineRule="exact"/>
        <w:rPr>
          <w:rFonts w:ascii="Arial" w:hAnsi="Arial" w:cs="Arial"/>
          <w:sz w:val="20"/>
          <w:szCs w:val="20"/>
        </w:rPr>
      </w:pPr>
      <w:r w:rsidRPr="00A56A9B">
        <w:rPr>
          <w:rFonts w:ascii="Arial" w:hAnsi="Arial" w:cs="Arial"/>
          <w:sz w:val="20"/>
          <w:szCs w:val="20"/>
        </w:rPr>
        <w:t>- Ponudbeni predračun</w:t>
      </w:r>
      <w:r w:rsidR="006A1C23" w:rsidRPr="00A56A9B">
        <w:rPr>
          <w:rFonts w:ascii="Arial" w:hAnsi="Arial" w:cs="Arial"/>
          <w:color w:val="FF00FF"/>
          <w:sz w:val="20"/>
          <w:szCs w:val="20"/>
        </w:rPr>
        <w:t xml:space="preserve"> </w:t>
      </w:r>
      <w:r w:rsidRPr="00A56A9B">
        <w:rPr>
          <w:rFonts w:ascii="Arial" w:hAnsi="Arial" w:cs="Arial"/>
          <w:sz w:val="20"/>
          <w:szCs w:val="20"/>
        </w:rPr>
        <w:t xml:space="preserve">(Priloga od št. </w:t>
      </w:r>
      <w:r w:rsidR="000A7269">
        <w:rPr>
          <w:rFonts w:ascii="Arial" w:hAnsi="Arial" w:cs="Arial"/>
          <w:sz w:val="20"/>
          <w:szCs w:val="20"/>
        </w:rPr>
        <w:t>3</w:t>
      </w:r>
      <w:r w:rsidRPr="00A56A9B">
        <w:rPr>
          <w:rFonts w:ascii="Arial" w:hAnsi="Arial" w:cs="Arial"/>
          <w:sz w:val="20"/>
          <w:szCs w:val="20"/>
        </w:rPr>
        <w:t>),</w:t>
      </w:r>
    </w:p>
    <w:p w14:paraId="6C86B446" w14:textId="77777777" w:rsidR="00B90FA4" w:rsidRDefault="00B90FA4" w:rsidP="00A56A9B">
      <w:pPr>
        <w:spacing w:line="260" w:lineRule="exact"/>
        <w:rPr>
          <w:rFonts w:ascii="Arial" w:hAnsi="Arial" w:cs="Arial"/>
          <w:sz w:val="20"/>
          <w:szCs w:val="20"/>
        </w:rPr>
      </w:pPr>
    </w:p>
    <w:p w14:paraId="1B7E5FED" w14:textId="231B61E1" w:rsidR="00FA092A" w:rsidRPr="00A56A9B" w:rsidRDefault="00FA092A" w:rsidP="00A56A9B">
      <w:pPr>
        <w:spacing w:line="260" w:lineRule="exact"/>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1D2786" w14:textId="77777777" w:rsidR="00163C5A" w:rsidRPr="00A56A9B" w:rsidRDefault="00163C5A" w:rsidP="00A56A9B">
      <w:pPr>
        <w:spacing w:line="260" w:lineRule="exact"/>
        <w:rPr>
          <w:rFonts w:ascii="Arial" w:hAnsi="Arial" w:cs="Arial"/>
          <w:sz w:val="20"/>
          <w:szCs w:val="20"/>
        </w:rPr>
      </w:pPr>
    </w:p>
    <w:p w14:paraId="749D9268" w14:textId="0F400523" w:rsidR="00FA092A" w:rsidRDefault="00FA092A" w:rsidP="00A56A9B">
      <w:pPr>
        <w:spacing w:line="260" w:lineRule="exact"/>
        <w:rPr>
          <w:rFonts w:ascii="Arial" w:hAnsi="Arial" w:cs="Arial"/>
          <w:sz w:val="20"/>
          <w:szCs w:val="20"/>
        </w:rPr>
      </w:pPr>
      <w:r w:rsidRPr="00A56A9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611D5C6" w14:textId="77777777" w:rsidR="00A008B3" w:rsidRPr="00A56A9B" w:rsidRDefault="00A008B3" w:rsidP="00A56A9B">
      <w:pPr>
        <w:spacing w:line="260" w:lineRule="exact"/>
        <w:rPr>
          <w:rFonts w:ascii="Arial" w:hAnsi="Arial" w:cs="Arial"/>
          <w:sz w:val="20"/>
          <w:szCs w:val="20"/>
        </w:rPr>
      </w:pPr>
    </w:p>
    <w:p w14:paraId="5C068F33" w14:textId="77777777" w:rsidR="00FA092A" w:rsidRPr="00A56A9B" w:rsidRDefault="00FA092A" w:rsidP="00A56A9B">
      <w:pPr>
        <w:spacing w:line="260" w:lineRule="exact"/>
        <w:rPr>
          <w:rFonts w:ascii="Arial" w:hAnsi="Arial" w:cs="Arial"/>
          <w:sz w:val="20"/>
          <w:szCs w:val="20"/>
        </w:rPr>
      </w:pPr>
      <w:r w:rsidRPr="00A56A9B">
        <w:rPr>
          <w:rFonts w:ascii="Arial" w:hAnsi="Arial" w:cs="Arial"/>
          <w:sz w:val="20"/>
          <w:szCs w:val="20"/>
        </w:rPr>
        <w:t>V kolikor ponudnik vpiše ceno nič (0) EUR, se šteje, da ponuja postavko brezplačno.</w:t>
      </w:r>
    </w:p>
    <w:p w14:paraId="02B07544" w14:textId="77777777" w:rsidR="00FA092A" w:rsidRPr="00A56A9B" w:rsidRDefault="00FA092A" w:rsidP="00A56A9B">
      <w:pPr>
        <w:spacing w:line="260" w:lineRule="exact"/>
        <w:rPr>
          <w:rFonts w:ascii="Arial" w:eastAsia="Calibri" w:hAnsi="Arial" w:cs="Arial"/>
          <w:sz w:val="20"/>
          <w:szCs w:val="20"/>
          <w:lang w:eastAsia="en-US"/>
        </w:rPr>
      </w:pPr>
    </w:p>
    <w:p w14:paraId="402B43FC" w14:textId="3EDBA5BE" w:rsidR="00FA092A" w:rsidRPr="00A56A9B" w:rsidRDefault="00FA092A" w:rsidP="00A56A9B">
      <w:pPr>
        <w:spacing w:line="260" w:lineRule="exact"/>
        <w:rPr>
          <w:rFonts w:ascii="Arial" w:hAnsi="Arial" w:cs="Arial"/>
          <w:sz w:val="20"/>
          <w:szCs w:val="20"/>
        </w:rPr>
      </w:pPr>
      <w:r w:rsidRPr="00A56A9B">
        <w:rPr>
          <w:rFonts w:ascii="Arial" w:hAnsi="Arial" w:cs="Arial"/>
          <w:sz w:val="20"/>
          <w:szCs w:val="20"/>
        </w:rPr>
        <w:t>Ponudnik ne sme spreminjati vsebine obrazcev predračuna.</w:t>
      </w:r>
    </w:p>
    <w:p w14:paraId="0B723E06" w14:textId="77777777" w:rsidR="006C60B4" w:rsidRPr="00A56A9B" w:rsidRDefault="006C60B4" w:rsidP="00A56A9B">
      <w:pPr>
        <w:spacing w:line="260" w:lineRule="exact"/>
        <w:rPr>
          <w:rFonts w:ascii="Arial" w:hAnsi="Arial" w:cs="Arial"/>
          <w:sz w:val="20"/>
          <w:szCs w:val="20"/>
        </w:rPr>
      </w:pPr>
    </w:p>
    <w:p w14:paraId="0D0B570A" w14:textId="77777777" w:rsidR="006C60B4" w:rsidRPr="00A56A9B" w:rsidRDefault="006C60B4" w:rsidP="00A56A9B">
      <w:pPr>
        <w:spacing w:line="260" w:lineRule="exact"/>
        <w:rPr>
          <w:rFonts w:ascii="Arial" w:hAnsi="Arial" w:cs="Arial"/>
          <w:sz w:val="20"/>
          <w:szCs w:val="20"/>
        </w:rPr>
      </w:pPr>
      <w:r w:rsidRPr="1929901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16CD96" w14:textId="77777777" w:rsidR="006C60B4" w:rsidRPr="00A56A9B" w:rsidRDefault="006C60B4" w:rsidP="00A56A9B">
      <w:pPr>
        <w:spacing w:line="260" w:lineRule="exact"/>
        <w:rPr>
          <w:rFonts w:ascii="Arial" w:eastAsia="Calibri" w:hAnsi="Arial" w:cs="Arial"/>
          <w:sz w:val="20"/>
          <w:szCs w:val="20"/>
          <w:lang w:eastAsia="en-US"/>
        </w:rPr>
      </w:pPr>
    </w:p>
    <w:p w14:paraId="10D9BAC1" w14:textId="77777777" w:rsidR="006C60B4" w:rsidRPr="00A56A9B" w:rsidRDefault="006C60B4" w:rsidP="00A56A9B">
      <w:pPr>
        <w:spacing w:line="260" w:lineRule="exact"/>
        <w:rPr>
          <w:rFonts w:ascii="Arial" w:eastAsia="Calibri" w:hAnsi="Arial" w:cs="Arial"/>
          <w:sz w:val="20"/>
          <w:szCs w:val="20"/>
          <w:lang w:eastAsia="en-US"/>
        </w:rPr>
      </w:pPr>
      <w:r w:rsidRPr="00A56A9B">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A56A9B" w:rsidRDefault="006C60B4" w:rsidP="00A56A9B">
      <w:pPr>
        <w:spacing w:line="260" w:lineRule="exact"/>
        <w:rPr>
          <w:rFonts w:ascii="Arial" w:eastAsia="Calibri" w:hAnsi="Arial" w:cs="Arial"/>
          <w:sz w:val="20"/>
          <w:szCs w:val="20"/>
          <w:lang w:eastAsia="en-US"/>
        </w:rPr>
      </w:pPr>
    </w:p>
    <w:p w14:paraId="64A2F0BA" w14:textId="77777777" w:rsidR="006C60B4" w:rsidRPr="00A56A9B" w:rsidRDefault="006C60B4" w:rsidP="00A56A9B">
      <w:pPr>
        <w:spacing w:line="260" w:lineRule="exact"/>
        <w:rPr>
          <w:rFonts w:ascii="Arial" w:eastAsia="Calibri" w:hAnsi="Arial" w:cs="Arial"/>
          <w:sz w:val="20"/>
          <w:szCs w:val="20"/>
          <w:lang w:eastAsia="en-US"/>
        </w:rPr>
      </w:pPr>
      <w:r w:rsidRPr="00A56A9B">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612E26F6" w:rsidR="00880C54" w:rsidRPr="00A56A9B" w:rsidRDefault="00880C54" w:rsidP="00A56A9B">
      <w:pPr>
        <w:spacing w:line="260" w:lineRule="exact"/>
        <w:rPr>
          <w:rFonts w:ascii="Arial" w:eastAsia="Calibri" w:hAnsi="Arial" w:cs="Arial"/>
          <w:sz w:val="20"/>
          <w:szCs w:val="20"/>
          <w:lang w:eastAsia="en-US"/>
        </w:rPr>
      </w:pPr>
    </w:p>
    <w:p w14:paraId="03A53FAE" w14:textId="77777777" w:rsidR="00680348" w:rsidRPr="00771B29" w:rsidRDefault="1425C2BD" w:rsidP="00771B29">
      <w:pPr>
        <w:pStyle w:val="Naslov3"/>
      </w:pPr>
      <w:bookmarkStart w:id="54" w:name="_Toc135396953"/>
      <w:r w:rsidRPr="00771B29">
        <w:t>Obrazec »ESPD« za vse gospodarske subjekte</w:t>
      </w:r>
      <w:bookmarkEnd w:id="54"/>
    </w:p>
    <w:p w14:paraId="7588AD48" w14:textId="77777777" w:rsidR="00680348" w:rsidRPr="00A56A9B" w:rsidRDefault="00680348" w:rsidP="00A56A9B">
      <w:pPr>
        <w:spacing w:line="260" w:lineRule="exact"/>
        <w:rPr>
          <w:rFonts w:ascii="Arial" w:hAnsi="Arial" w:cs="Arial"/>
          <w:b/>
          <w:sz w:val="20"/>
          <w:szCs w:val="20"/>
        </w:rPr>
      </w:pPr>
    </w:p>
    <w:p w14:paraId="73CFC6E8" w14:textId="77777777" w:rsidR="00056E32" w:rsidRPr="00A56A9B" w:rsidRDefault="00056E32" w:rsidP="00A56A9B">
      <w:pPr>
        <w:spacing w:line="260" w:lineRule="exact"/>
        <w:rPr>
          <w:rFonts w:ascii="Arial" w:eastAsia="Calibri" w:hAnsi="Arial" w:cs="Arial"/>
          <w:color w:val="000000" w:themeColor="text1"/>
          <w:sz w:val="20"/>
          <w:szCs w:val="20"/>
          <w:lang w:eastAsia="en-US"/>
        </w:rPr>
      </w:pPr>
      <w:r w:rsidRPr="00A56A9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56A9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50EAB85" w14:textId="77777777" w:rsidR="00056E32" w:rsidRPr="00A56A9B" w:rsidRDefault="00056E32" w:rsidP="00A56A9B">
      <w:pPr>
        <w:spacing w:line="260" w:lineRule="exact"/>
        <w:rPr>
          <w:rFonts w:ascii="Arial" w:eastAsia="Calibri" w:hAnsi="Arial" w:cs="Arial"/>
          <w:color w:val="000000" w:themeColor="text1"/>
          <w:sz w:val="20"/>
          <w:szCs w:val="20"/>
          <w:lang w:eastAsia="en-US"/>
        </w:rPr>
      </w:pPr>
    </w:p>
    <w:p w14:paraId="1ED6BCE6" w14:textId="77777777" w:rsidR="00056E32" w:rsidRPr="00A56A9B" w:rsidRDefault="00056E32" w:rsidP="00A56A9B">
      <w:pPr>
        <w:spacing w:line="260" w:lineRule="exact"/>
        <w:rPr>
          <w:rFonts w:ascii="Arial" w:eastAsia="Calibri" w:hAnsi="Arial" w:cs="Arial"/>
          <w:color w:val="000000" w:themeColor="text1"/>
          <w:sz w:val="20"/>
          <w:szCs w:val="20"/>
        </w:rPr>
      </w:pPr>
      <w:r w:rsidRPr="00A56A9B">
        <w:rPr>
          <w:rFonts w:ascii="Arial" w:eastAsia="Calibri" w:hAnsi="Arial" w:cs="Arial"/>
          <w:color w:val="000000" w:themeColor="text1"/>
          <w:sz w:val="20"/>
          <w:szCs w:val="20"/>
        </w:rPr>
        <w:t>Navedbe v ESPD in/ali dokazila, ki ji predloži gospodarski subjekt, morajo biti veljavni.</w:t>
      </w:r>
    </w:p>
    <w:p w14:paraId="2F198425" w14:textId="77777777" w:rsidR="00056E32" w:rsidRPr="00A56A9B" w:rsidRDefault="00056E32" w:rsidP="00A56A9B">
      <w:pPr>
        <w:spacing w:line="260" w:lineRule="exact"/>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Naročnikov obrazec ESPD je kot posebna datoteka dostopen na istem mestu kot ta del razpisna dokumentacija.</w:t>
      </w:r>
    </w:p>
    <w:p w14:paraId="00EF48F3" w14:textId="77777777" w:rsidR="00056E32" w:rsidRPr="00A56A9B" w:rsidRDefault="00056E32" w:rsidP="00A56A9B">
      <w:pPr>
        <w:spacing w:line="260" w:lineRule="exact"/>
        <w:rPr>
          <w:rFonts w:ascii="Arial" w:eastAsia="Calibri" w:hAnsi="Arial" w:cs="Arial"/>
          <w:color w:val="000000" w:themeColor="text1"/>
          <w:sz w:val="20"/>
          <w:szCs w:val="20"/>
        </w:rPr>
      </w:pPr>
    </w:p>
    <w:p w14:paraId="76CE4D05" w14:textId="77777777" w:rsidR="00056E32" w:rsidRPr="00A56A9B" w:rsidRDefault="00056E32" w:rsidP="00A56A9B">
      <w:pPr>
        <w:spacing w:line="260" w:lineRule="exact"/>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4" w:history="1">
        <w:r w:rsidRPr="00A56A9B">
          <w:rPr>
            <w:rFonts w:ascii="Arial" w:eastAsia="Calibri" w:hAnsi="Arial" w:cs="Arial"/>
            <w:color w:val="000000" w:themeColor="text1"/>
            <w:sz w:val="20"/>
            <w:szCs w:val="20"/>
            <w:u w:val="single"/>
            <w:lang w:eastAsia="en-US"/>
          </w:rPr>
          <w:t>http://www.enarocanje.si/_ESPD/</w:t>
        </w:r>
      </w:hyperlink>
      <w:r w:rsidRPr="00A56A9B">
        <w:rPr>
          <w:rFonts w:ascii="Arial" w:eastAsia="Calibri" w:hAnsi="Arial" w:cs="Arial"/>
          <w:color w:val="000000" w:themeColor="text1"/>
          <w:sz w:val="20"/>
          <w:szCs w:val="20"/>
          <w:lang w:eastAsia="en-US"/>
        </w:rPr>
        <w:t xml:space="preserve"> in v njega neposredno vnese zahtevane podatke.</w:t>
      </w:r>
    </w:p>
    <w:p w14:paraId="636DA23D" w14:textId="77777777" w:rsidR="00056E32" w:rsidRPr="00A56A9B" w:rsidRDefault="00056E32" w:rsidP="00A56A9B">
      <w:pPr>
        <w:spacing w:line="260" w:lineRule="exact"/>
        <w:rPr>
          <w:rFonts w:ascii="Arial" w:hAnsi="Arial" w:cs="Arial"/>
          <w:bCs/>
          <w:color w:val="000000" w:themeColor="text1"/>
          <w:sz w:val="20"/>
          <w:szCs w:val="20"/>
        </w:rPr>
      </w:pPr>
      <w:r w:rsidRPr="00A56A9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FF5F96A" w14:textId="77777777" w:rsidR="00056E32" w:rsidRPr="00A56A9B" w:rsidRDefault="00056E32" w:rsidP="00A56A9B">
      <w:pPr>
        <w:spacing w:line="260" w:lineRule="exact"/>
        <w:rPr>
          <w:rFonts w:ascii="Arial" w:eastAsia="Calibri" w:hAnsi="Arial" w:cs="Arial"/>
          <w:color w:val="000000" w:themeColor="text1"/>
          <w:sz w:val="20"/>
          <w:szCs w:val="20"/>
          <w:lang w:eastAsia="en-US"/>
        </w:rPr>
      </w:pPr>
    </w:p>
    <w:p w14:paraId="1A6E4FFF" w14:textId="77777777" w:rsidR="00056E32" w:rsidRPr="00A56A9B" w:rsidRDefault="00056E32" w:rsidP="00A56A9B">
      <w:pPr>
        <w:spacing w:line="260" w:lineRule="exact"/>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4FFA01D" w14:textId="77777777" w:rsidR="00056E32" w:rsidRPr="00A56A9B" w:rsidRDefault="00056E32" w:rsidP="00A56A9B">
      <w:pPr>
        <w:spacing w:line="260" w:lineRule="exact"/>
        <w:rPr>
          <w:rFonts w:ascii="Arial" w:eastAsia="Calibri" w:hAnsi="Arial" w:cs="Arial"/>
          <w:color w:val="000000" w:themeColor="text1"/>
          <w:sz w:val="20"/>
          <w:szCs w:val="20"/>
          <w:lang w:eastAsia="en-US"/>
        </w:rPr>
      </w:pPr>
      <w:bookmarkStart w:id="55" w:name="_Toc466382905"/>
      <w:bookmarkStart w:id="56" w:name="_Toc466382906"/>
      <w:bookmarkStart w:id="57" w:name="_Hlk511905322"/>
      <w:bookmarkEnd w:id="55"/>
      <w:bookmarkEnd w:id="56"/>
      <w:r w:rsidRPr="00A56A9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ali nepodpisan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w:t>
      </w:r>
      <w:bookmarkStart w:id="58" w:name="_Hlk531606225"/>
      <w:r w:rsidRPr="00A56A9B">
        <w:rPr>
          <w:rFonts w:ascii="Arial" w:eastAsia="Calibri" w:hAnsi="Arial" w:cs="Arial"/>
          <w:color w:val="000000" w:themeColor="text1"/>
          <w:sz w:val="20"/>
          <w:szCs w:val="20"/>
          <w:lang w:eastAsia="en-US"/>
        </w:rPr>
        <w:t xml:space="preserve">pri čemer </w:t>
      </w:r>
      <w:r w:rsidRPr="00A56A9B">
        <w:rPr>
          <w:rFonts w:ascii="Arial" w:eastAsia="Calibri" w:hAnsi="Arial" w:cs="Arial"/>
          <w:color w:val="000000" w:themeColor="text1"/>
          <w:sz w:val="20"/>
          <w:szCs w:val="20"/>
          <w:lang w:eastAsia="en-US"/>
        </w:rPr>
        <w:lastRenderedPageBreak/>
        <w:t>se v slednjem primeru v skladu Splošnimi pogoji uporabe informacijskega sistema e-JN šteje, da je oddan pravno zavezujoč dokument, ki ima enako veljavnost kot podpisan</w:t>
      </w:r>
      <w:bookmarkEnd w:id="58"/>
      <w:r w:rsidRPr="00A56A9B">
        <w:rPr>
          <w:rFonts w:ascii="Arial" w:eastAsia="Calibri" w:hAnsi="Arial" w:cs="Arial"/>
          <w:color w:val="000000" w:themeColor="text1"/>
          <w:sz w:val="20"/>
          <w:szCs w:val="20"/>
          <w:lang w:eastAsia="en-US"/>
        </w:rPr>
        <w:t xml:space="preserve">. </w:t>
      </w:r>
    </w:p>
    <w:p w14:paraId="2DAE2E09" w14:textId="77777777" w:rsidR="00056E32" w:rsidRPr="00A56A9B" w:rsidRDefault="00056E32" w:rsidP="00A56A9B">
      <w:pPr>
        <w:spacing w:line="260" w:lineRule="exact"/>
        <w:rPr>
          <w:rFonts w:ascii="Arial" w:eastAsia="Calibri" w:hAnsi="Arial" w:cs="Arial"/>
          <w:color w:val="000000" w:themeColor="text1"/>
          <w:sz w:val="20"/>
          <w:szCs w:val="20"/>
          <w:lang w:eastAsia="en-US"/>
        </w:rPr>
      </w:pPr>
    </w:p>
    <w:bookmarkEnd w:id="57"/>
    <w:p w14:paraId="0E28DD46" w14:textId="77777777" w:rsidR="00056E32" w:rsidRPr="00A56A9B" w:rsidRDefault="00056E32" w:rsidP="00A56A9B">
      <w:pPr>
        <w:spacing w:line="260" w:lineRule="exact"/>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56A9B">
        <w:rPr>
          <w:rFonts w:ascii="Arial" w:eastAsia="Calibri" w:hAnsi="Arial" w:cs="Arial"/>
          <w:color w:val="000000" w:themeColor="text1"/>
          <w:sz w:val="20"/>
          <w:szCs w:val="20"/>
          <w:lang w:eastAsia="en-US"/>
        </w:rPr>
        <w:t>pdf</w:t>
      </w:r>
      <w:proofErr w:type="spellEnd"/>
      <w:r w:rsidRPr="00A56A9B">
        <w:rPr>
          <w:rFonts w:ascii="Arial" w:eastAsia="Calibri" w:hAnsi="Arial" w:cs="Arial"/>
          <w:color w:val="000000" w:themeColor="text1"/>
          <w:sz w:val="20"/>
          <w:szCs w:val="20"/>
          <w:lang w:eastAsia="en-US"/>
        </w:rPr>
        <w:t xml:space="preserve">. obliki, ali v elektronski obliki podpisan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w:t>
      </w:r>
    </w:p>
    <w:p w14:paraId="50BD7D47" w14:textId="77777777" w:rsidR="00056E32" w:rsidRPr="00A56A9B" w:rsidRDefault="00056E32" w:rsidP="00A56A9B">
      <w:pPr>
        <w:spacing w:line="260" w:lineRule="exact"/>
        <w:rPr>
          <w:rFonts w:ascii="Arial" w:eastAsia="Calibri" w:hAnsi="Arial" w:cs="Arial"/>
          <w:color w:val="000000" w:themeColor="text1"/>
          <w:sz w:val="20"/>
          <w:szCs w:val="20"/>
          <w:lang w:eastAsia="en-US"/>
        </w:rPr>
      </w:pPr>
    </w:p>
    <w:p w14:paraId="107BE523" w14:textId="17DFCDEE" w:rsidR="00056E32" w:rsidRPr="00A56A9B" w:rsidRDefault="00056E32" w:rsidP="00A56A9B">
      <w:pPr>
        <w:spacing w:line="260" w:lineRule="exact"/>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Kot dopolnitev k navodilu za uporabo ESPD naročnik dodaja: Navodilo za izpolnitev Del III: Razlogi za izključitev, D: Nacionalni razlogi za izključitev, Nacionalna določba – prekrški na področju delovnih razmerij in zaposlovanja na črno:</w:t>
      </w:r>
    </w:p>
    <w:p w14:paraId="7C12291B" w14:textId="63E68CF8" w:rsidR="00056E32" w:rsidRPr="005D4C6F" w:rsidRDefault="00056E32" w:rsidP="00A56A9B">
      <w:pPr>
        <w:numPr>
          <w:ilvl w:val="0"/>
          <w:numId w:val="6"/>
        </w:numPr>
        <w:spacing w:line="260" w:lineRule="exact"/>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A56A9B">
        <w:rPr>
          <w:rFonts w:ascii="Arial" w:hAnsi="Arial" w:cs="Arial"/>
          <w:color w:val="000000" w:themeColor="text1"/>
          <w:sz w:val="20"/>
          <w:szCs w:val="20"/>
        </w:rPr>
        <w:t>predmetnega razloga za izključitev.</w:t>
      </w:r>
    </w:p>
    <w:p w14:paraId="1EBAFA03" w14:textId="77777777" w:rsidR="005D4C6F" w:rsidRPr="00A56A9B" w:rsidRDefault="005D4C6F" w:rsidP="005D4C6F">
      <w:pPr>
        <w:spacing w:line="260" w:lineRule="exact"/>
        <w:ind w:left="360"/>
        <w:rPr>
          <w:rFonts w:ascii="Arial" w:eastAsia="Calibri" w:hAnsi="Arial" w:cs="Arial"/>
          <w:color w:val="000000" w:themeColor="text1"/>
          <w:sz w:val="20"/>
          <w:szCs w:val="20"/>
          <w:lang w:eastAsia="en-US"/>
        </w:rPr>
      </w:pPr>
    </w:p>
    <w:p w14:paraId="6D0733FD" w14:textId="77777777" w:rsidR="00066512" w:rsidRPr="00476DF2" w:rsidRDefault="0164D2AD" w:rsidP="00476DF2">
      <w:pPr>
        <w:pStyle w:val="Naslov2"/>
      </w:pPr>
      <w:bookmarkStart w:id="59" w:name="_Toc135396954"/>
      <w:r w:rsidRPr="00476DF2">
        <w:t>Ponudbena dokumentacija</w:t>
      </w:r>
      <w:bookmarkEnd w:id="59"/>
    </w:p>
    <w:p w14:paraId="48626127" w14:textId="77777777" w:rsidR="00F17B40" w:rsidRPr="00A56A9B" w:rsidRDefault="00F17B40" w:rsidP="00A56A9B">
      <w:pPr>
        <w:spacing w:line="260" w:lineRule="exact"/>
        <w:rPr>
          <w:rFonts w:ascii="Arial" w:hAnsi="Arial" w:cs="Arial"/>
          <w:sz w:val="20"/>
          <w:szCs w:val="20"/>
        </w:rPr>
      </w:pPr>
    </w:p>
    <w:p w14:paraId="0135F2E8" w14:textId="61428D4B" w:rsidR="006A1C23" w:rsidRPr="00A56A9B" w:rsidRDefault="00066512" w:rsidP="00A56A9B">
      <w:pPr>
        <w:spacing w:line="260" w:lineRule="exact"/>
        <w:rPr>
          <w:rFonts w:ascii="Arial" w:hAnsi="Arial" w:cs="Arial"/>
          <w:sz w:val="20"/>
          <w:szCs w:val="20"/>
          <w:u w:val="single"/>
        </w:rPr>
      </w:pPr>
      <w:r w:rsidRPr="00A56A9B">
        <w:rPr>
          <w:rFonts w:ascii="Arial" w:hAnsi="Arial" w:cs="Arial"/>
          <w:sz w:val="20"/>
          <w:szCs w:val="20"/>
          <w:u w:val="single"/>
        </w:rPr>
        <w:t>Ponudnik mora v ponudbi predložiti:</w:t>
      </w:r>
    </w:p>
    <w:p w14:paraId="2FF4B844" w14:textId="77777777" w:rsidR="006A1C23" w:rsidRPr="00A56A9B" w:rsidRDefault="006A1C23" w:rsidP="00A56A9B">
      <w:pPr>
        <w:widowControl w:val="0"/>
        <w:spacing w:line="260" w:lineRule="exact"/>
        <w:rPr>
          <w:rFonts w:ascii="Arial" w:hAnsi="Arial" w:cs="Arial"/>
          <w:sz w:val="20"/>
          <w:szCs w:val="20"/>
        </w:rPr>
      </w:pPr>
    </w:p>
    <w:p w14:paraId="0DB46AAD" w14:textId="1B2A45AA" w:rsidR="00EF24D4" w:rsidRPr="00771B29" w:rsidRDefault="4F5C1413" w:rsidP="00771B29">
      <w:pPr>
        <w:pStyle w:val="Naslov3"/>
      </w:pPr>
      <w:bookmarkStart w:id="60" w:name="_Toc135396955"/>
      <w:r w:rsidRPr="00771B29">
        <w:t xml:space="preserve">Izpolnjene izjave, </w:t>
      </w:r>
      <w:bookmarkStart w:id="61" w:name="_Hlk480409356"/>
      <w:r w:rsidRPr="00771B29">
        <w:t>obrazce oz. dokumente</w:t>
      </w:r>
      <w:bookmarkEnd w:id="60"/>
      <w:bookmarkEnd w:id="61"/>
    </w:p>
    <w:p w14:paraId="3FBF3D09" w14:textId="77777777" w:rsidR="009806FC" w:rsidRPr="009806FC" w:rsidRDefault="009806FC" w:rsidP="009806FC">
      <w:pPr>
        <w:rPr>
          <w:lang w:val="x-none" w:eastAsia="x-none"/>
        </w:rPr>
      </w:pPr>
    </w:p>
    <w:p w14:paraId="61285745" w14:textId="4C307E05" w:rsidR="00EF24D4" w:rsidRDefault="00EF24D4">
      <w:pPr>
        <w:pStyle w:val="Brezrazmikov"/>
        <w:rPr>
          <w:rFonts w:ascii="Arial" w:hAnsi="Arial" w:cs="Arial"/>
          <w:sz w:val="20"/>
          <w:szCs w:val="20"/>
        </w:rPr>
      </w:pPr>
      <w:r w:rsidRPr="005543BB">
        <w:rPr>
          <w:rFonts w:ascii="Arial" w:hAnsi="Arial" w:cs="Arial"/>
          <w:sz w:val="20"/>
          <w:szCs w:val="20"/>
        </w:rPr>
        <w:t>P</w:t>
      </w:r>
      <w:r w:rsidR="00A86360" w:rsidRPr="005543BB">
        <w:rPr>
          <w:rFonts w:ascii="Arial" w:hAnsi="Arial" w:cs="Arial"/>
          <w:sz w:val="20"/>
          <w:szCs w:val="20"/>
        </w:rPr>
        <w:t>riloga št. 1</w:t>
      </w:r>
      <w:r w:rsidR="0085781F">
        <w:rPr>
          <w:rFonts w:ascii="Arial" w:hAnsi="Arial" w:cs="Arial"/>
          <w:sz w:val="20"/>
          <w:szCs w:val="20"/>
        </w:rPr>
        <w:t>a</w:t>
      </w:r>
      <w:r w:rsidR="00A86360" w:rsidRPr="005543BB">
        <w:rPr>
          <w:rFonts w:ascii="Arial" w:hAnsi="Arial" w:cs="Arial"/>
          <w:sz w:val="20"/>
          <w:szCs w:val="20"/>
        </w:rPr>
        <w:t xml:space="preserve"> – Izjava </w:t>
      </w:r>
      <w:r w:rsidR="00E54C37" w:rsidRPr="005543BB">
        <w:rPr>
          <w:rFonts w:ascii="Arial" w:hAnsi="Arial" w:cs="Arial"/>
          <w:sz w:val="20"/>
          <w:szCs w:val="20"/>
        </w:rPr>
        <w:t>v zvezi s predložitvijo</w:t>
      </w:r>
      <w:r w:rsidR="00A86360" w:rsidRPr="005543BB">
        <w:rPr>
          <w:rFonts w:ascii="Arial" w:hAnsi="Arial" w:cs="Arial"/>
          <w:sz w:val="20"/>
          <w:szCs w:val="20"/>
        </w:rPr>
        <w:t xml:space="preserve"> ponudbe</w:t>
      </w:r>
    </w:p>
    <w:p w14:paraId="7B5F7289" w14:textId="3AE0E88C" w:rsidR="0085781F" w:rsidRPr="005543BB" w:rsidRDefault="0085781F" w:rsidP="0085781F">
      <w:pPr>
        <w:pStyle w:val="Brezrazmikov"/>
        <w:rPr>
          <w:rFonts w:ascii="Arial" w:hAnsi="Arial" w:cs="Arial"/>
          <w:sz w:val="20"/>
          <w:szCs w:val="20"/>
        </w:rPr>
      </w:pPr>
      <w:r w:rsidRPr="005543BB">
        <w:rPr>
          <w:rFonts w:ascii="Arial" w:hAnsi="Arial" w:cs="Arial"/>
          <w:sz w:val="20"/>
          <w:szCs w:val="20"/>
        </w:rPr>
        <w:t>Priloga št. 1</w:t>
      </w:r>
      <w:r>
        <w:rPr>
          <w:rFonts w:ascii="Arial" w:hAnsi="Arial" w:cs="Arial"/>
          <w:sz w:val="20"/>
          <w:szCs w:val="20"/>
        </w:rPr>
        <w:t>b</w:t>
      </w:r>
      <w:r w:rsidRPr="005543BB">
        <w:rPr>
          <w:rFonts w:ascii="Arial" w:hAnsi="Arial" w:cs="Arial"/>
          <w:sz w:val="20"/>
          <w:szCs w:val="20"/>
        </w:rPr>
        <w:t xml:space="preserve"> – Izjava </w:t>
      </w:r>
      <w:r>
        <w:rPr>
          <w:rFonts w:ascii="Arial" w:hAnsi="Arial" w:cs="Arial"/>
          <w:sz w:val="20"/>
          <w:szCs w:val="20"/>
        </w:rPr>
        <w:t>podizvajalca v zvezi z neposrednim plačilom</w:t>
      </w:r>
    </w:p>
    <w:p w14:paraId="63A8E9A6" w14:textId="0BA4D9FB" w:rsidR="0064215F" w:rsidRPr="005543BB" w:rsidRDefault="0064215F" w:rsidP="005543BB">
      <w:pPr>
        <w:pStyle w:val="Brezrazmikov"/>
        <w:rPr>
          <w:rFonts w:ascii="Arial" w:hAnsi="Arial" w:cs="Arial"/>
          <w:sz w:val="20"/>
          <w:szCs w:val="20"/>
        </w:rPr>
      </w:pPr>
      <w:r w:rsidRPr="005543BB">
        <w:rPr>
          <w:rFonts w:ascii="Arial" w:hAnsi="Arial" w:cs="Arial"/>
          <w:sz w:val="20"/>
          <w:szCs w:val="20"/>
        </w:rPr>
        <w:t>P</w:t>
      </w:r>
      <w:r w:rsidR="00431134" w:rsidRPr="005543BB">
        <w:rPr>
          <w:rFonts w:ascii="Arial" w:hAnsi="Arial" w:cs="Arial"/>
          <w:sz w:val="20"/>
          <w:szCs w:val="20"/>
        </w:rPr>
        <w:t>riloga št. 2</w:t>
      </w:r>
      <w:r w:rsidRPr="005543BB">
        <w:rPr>
          <w:rFonts w:ascii="Arial" w:hAnsi="Arial" w:cs="Arial"/>
          <w:sz w:val="20"/>
          <w:szCs w:val="20"/>
        </w:rPr>
        <w:t xml:space="preserve"> </w:t>
      </w:r>
      <w:r w:rsidR="00DD40EA" w:rsidRPr="005543BB">
        <w:rPr>
          <w:rFonts w:ascii="Arial" w:hAnsi="Arial" w:cs="Arial"/>
          <w:sz w:val="20"/>
          <w:szCs w:val="20"/>
        </w:rPr>
        <w:t xml:space="preserve">– </w:t>
      </w:r>
      <w:r w:rsidR="0085781F" w:rsidRPr="005543BB">
        <w:rPr>
          <w:rFonts w:ascii="Arial" w:hAnsi="Arial" w:cs="Arial"/>
          <w:sz w:val="20"/>
          <w:szCs w:val="20"/>
        </w:rPr>
        <w:t>Podatki o kadrih</w:t>
      </w:r>
    </w:p>
    <w:p w14:paraId="3556D7A1" w14:textId="4531F3D3" w:rsidR="00EF24D4" w:rsidRPr="005543BB" w:rsidRDefault="00FF50E6" w:rsidP="005543BB">
      <w:pPr>
        <w:pStyle w:val="Brezrazmikov"/>
        <w:rPr>
          <w:rFonts w:ascii="Arial" w:hAnsi="Arial" w:cs="Arial"/>
          <w:sz w:val="20"/>
          <w:szCs w:val="20"/>
        </w:rPr>
      </w:pPr>
      <w:r w:rsidRPr="005543BB">
        <w:rPr>
          <w:rFonts w:ascii="Arial" w:hAnsi="Arial" w:cs="Arial"/>
          <w:sz w:val="20"/>
          <w:szCs w:val="20"/>
        </w:rPr>
        <w:t xml:space="preserve">Priloga št. </w:t>
      </w:r>
      <w:r w:rsidR="00DD6C81" w:rsidRPr="005543BB">
        <w:rPr>
          <w:rFonts w:ascii="Arial" w:hAnsi="Arial" w:cs="Arial"/>
          <w:sz w:val="20"/>
          <w:szCs w:val="20"/>
        </w:rPr>
        <w:t>3</w:t>
      </w:r>
      <w:r w:rsidR="00EF24D4" w:rsidRPr="005543BB">
        <w:rPr>
          <w:rFonts w:ascii="Arial" w:hAnsi="Arial" w:cs="Arial"/>
          <w:sz w:val="20"/>
          <w:szCs w:val="20"/>
        </w:rPr>
        <w:t xml:space="preserve"> – Ponudbeni predračun</w:t>
      </w:r>
      <w:r w:rsidR="00880C54" w:rsidRPr="005543BB">
        <w:rPr>
          <w:rFonts w:ascii="Arial" w:hAnsi="Arial" w:cs="Arial"/>
          <w:sz w:val="20"/>
          <w:szCs w:val="20"/>
        </w:rPr>
        <w:t xml:space="preserve"> </w:t>
      </w:r>
    </w:p>
    <w:p w14:paraId="4BB96176" w14:textId="5489450A" w:rsidR="00074463" w:rsidRDefault="00E60570" w:rsidP="005543BB">
      <w:pPr>
        <w:pStyle w:val="Brezrazmikov"/>
        <w:rPr>
          <w:rFonts w:ascii="Arial" w:hAnsi="Arial" w:cs="Arial"/>
          <w:sz w:val="20"/>
          <w:szCs w:val="20"/>
        </w:rPr>
      </w:pPr>
      <w:r w:rsidRPr="005543BB">
        <w:rPr>
          <w:rFonts w:ascii="Arial" w:hAnsi="Arial" w:cs="Arial"/>
          <w:sz w:val="20"/>
          <w:szCs w:val="20"/>
        </w:rPr>
        <w:t xml:space="preserve">Priloga št. </w:t>
      </w:r>
      <w:r w:rsidR="004E44B2" w:rsidRPr="005543BB">
        <w:rPr>
          <w:rFonts w:ascii="Arial" w:hAnsi="Arial" w:cs="Arial"/>
          <w:sz w:val="20"/>
          <w:szCs w:val="20"/>
        </w:rPr>
        <w:t>4</w:t>
      </w:r>
      <w:r w:rsidRPr="005543BB">
        <w:rPr>
          <w:rFonts w:ascii="Arial" w:hAnsi="Arial" w:cs="Arial"/>
          <w:sz w:val="20"/>
          <w:szCs w:val="20"/>
        </w:rPr>
        <w:t xml:space="preserve"> – </w:t>
      </w:r>
      <w:r w:rsidR="0085781F">
        <w:rPr>
          <w:rFonts w:ascii="Arial" w:hAnsi="Arial" w:cs="Arial"/>
          <w:sz w:val="20"/>
          <w:szCs w:val="20"/>
        </w:rPr>
        <w:t xml:space="preserve">Vzorec menične izjave za dobro izvedbo pogodbenih obveznosti </w:t>
      </w:r>
    </w:p>
    <w:p w14:paraId="312A7A95" w14:textId="24BE8FBC" w:rsidR="00BA513C" w:rsidRDefault="00BA513C" w:rsidP="005543BB">
      <w:pPr>
        <w:pStyle w:val="Brezrazmikov"/>
        <w:rPr>
          <w:rFonts w:ascii="Arial" w:hAnsi="Arial" w:cs="Arial"/>
          <w:sz w:val="20"/>
          <w:szCs w:val="20"/>
        </w:rPr>
      </w:pPr>
      <w:r w:rsidRPr="005543BB">
        <w:rPr>
          <w:rFonts w:ascii="Arial" w:hAnsi="Arial" w:cs="Arial"/>
          <w:sz w:val="20"/>
          <w:szCs w:val="20"/>
        </w:rPr>
        <w:t xml:space="preserve">Priloga št. </w:t>
      </w:r>
      <w:r>
        <w:rPr>
          <w:rFonts w:ascii="Arial" w:hAnsi="Arial" w:cs="Arial"/>
          <w:sz w:val="20"/>
          <w:szCs w:val="20"/>
        </w:rPr>
        <w:t>5 in 5a</w:t>
      </w:r>
      <w:r w:rsidRPr="005543BB">
        <w:rPr>
          <w:rFonts w:ascii="Arial" w:hAnsi="Arial" w:cs="Arial"/>
          <w:sz w:val="20"/>
          <w:szCs w:val="20"/>
        </w:rPr>
        <w:t xml:space="preserve"> – </w:t>
      </w:r>
      <w:r>
        <w:rPr>
          <w:rFonts w:ascii="Arial" w:hAnsi="Arial" w:cs="Arial"/>
          <w:sz w:val="20"/>
          <w:szCs w:val="20"/>
        </w:rPr>
        <w:t>Pooblastil</w:t>
      </w:r>
      <w:r w:rsidR="009F7BCF">
        <w:rPr>
          <w:rFonts w:ascii="Arial" w:hAnsi="Arial" w:cs="Arial"/>
          <w:sz w:val="20"/>
          <w:szCs w:val="20"/>
        </w:rPr>
        <w:t>a za pridobitev podatkov iz kazenske evidence</w:t>
      </w:r>
      <w:r>
        <w:rPr>
          <w:rFonts w:ascii="Arial" w:hAnsi="Arial" w:cs="Arial"/>
          <w:sz w:val="20"/>
          <w:szCs w:val="20"/>
        </w:rPr>
        <w:t xml:space="preserve"> </w:t>
      </w:r>
    </w:p>
    <w:p w14:paraId="3D9CDEC3" w14:textId="207CB762" w:rsidR="005E6FFC" w:rsidRDefault="005E6FFC" w:rsidP="005543BB">
      <w:pPr>
        <w:pStyle w:val="Brezrazmikov"/>
        <w:rPr>
          <w:rFonts w:ascii="Arial" w:hAnsi="Arial" w:cs="Arial"/>
          <w:sz w:val="20"/>
          <w:szCs w:val="20"/>
        </w:rPr>
      </w:pPr>
      <w:r w:rsidRPr="005543BB">
        <w:rPr>
          <w:rFonts w:ascii="Arial" w:hAnsi="Arial" w:cs="Arial"/>
          <w:sz w:val="20"/>
          <w:szCs w:val="20"/>
        </w:rPr>
        <w:t xml:space="preserve">Priloga št. </w:t>
      </w:r>
      <w:r w:rsidR="004A56FD">
        <w:rPr>
          <w:rFonts w:ascii="Arial" w:hAnsi="Arial" w:cs="Arial"/>
          <w:sz w:val="20"/>
          <w:szCs w:val="20"/>
        </w:rPr>
        <w:t>6</w:t>
      </w:r>
      <w:r w:rsidRPr="005543BB">
        <w:rPr>
          <w:rFonts w:ascii="Arial" w:hAnsi="Arial" w:cs="Arial"/>
          <w:sz w:val="20"/>
          <w:szCs w:val="20"/>
        </w:rPr>
        <w:t xml:space="preserve"> – </w:t>
      </w:r>
      <w:r w:rsidR="004A56FD">
        <w:rPr>
          <w:rFonts w:ascii="Arial" w:hAnsi="Arial" w:cs="Arial"/>
          <w:sz w:val="20"/>
          <w:szCs w:val="20"/>
        </w:rPr>
        <w:t>Izjava o varovanju podatkov naročnika</w:t>
      </w:r>
    </w:p>
    <w:p w14:paraId="6B93FF6B" w14:textId="5A595605" w:rsidR="004A56FD" w:rsidRPr="005543BB" w:rsidRDefault="004A56FD" w:rsidP="005543BB">
      <w:pPr>
        <w:pStyle w:val="Brezrazmikov"/>
        <w:rPr>
          <w:rFonts w:ascii="Arial" w:hAnsi="Arial" w:cs="Arial"/>
          <w:sz w:val="20"/>
          <w:szCs w:val="20"/>
        </w:rPr>
      </w:pPr>
      <w:r w:rsidRPr="005543BB">
        <w:rPr>
          <w:rFonts w:ascii="Arial" w:hAnsi="Arial" w:cs="Arial"/>
          <w:sz w:val="20"/>
          <w:szCs w:val="20"/>
        </w:rPr>
        <w:t xml:space="preserve">Priloga št. </w:t>
      </w:r>
      <w:r>
        <w:rPr>
          <w:rFonts w:ascii="Arial" w:hAnsi="Arial" w:cs="Arial"/>
          <w:sz w:val="20"/>
          <w:szCs w:val="20"/>
        </w:rPr>
        <w:t>7</w:t>
      </w:r>
      <w:r w:rsidRPr="005543BB">
        <w:rPr>
          <w:rFonts w:ascii="Arial" w:hAnsi="Arial" w:cs="Arial"/>
          <w:sz w:val="20"/>
          <w:szCs w:val="20"/>
        </w:rPr>
        <w:t xml:space="preserve"> – </w:t>
      </w:r>
      <w:r>
        <w:rPr>
          <w:rFonts w:ascii="Arial" w:hAnsi="Arial" w:cs="Arial"/>
          <w:sz w:val="20"/>
          <w:szCs w:val="20"/>
        </w:rPr>
        <w:t>Izjava o referencah</w:t>
      </w:r>
    </w:p>
    <w:p w14:paraId="2104A9E9" w14:textId="51597CB9" w:rsidR="00E731CA" w:rsidRDefault="00EF24D4" w:rsidP="000E5625">
      <w:pPr>
        <w:pStyle w:val="Brezrazmikov"/>
        <w:rPr>
          <w:rFonts w:ascii="Arial" w:hAnsi="Arial" w:cs="Arial"/>
          <w:i/>
          <w:sz w:val="20"/>
          <w:szCs w:val="20"/>
        </w:rPr>
      </w:pPr>
      <w:r w:rsidRPr="005543BB">
        <w:rPr>
          <w:rFonts w:ascii="Arial" w:hAnsi="Arial" w:cs="Arial"/>
          <w:sz w:val="20"/>
          <w:szCs w:val="20"/>
        </w:rPr>
        <w:t xml:space="preserve">Enotni evropski dokument v zvezi z oddajo javnega naročila (ESPD) / </w:t>
      </w:r>
      <w:r w:rsidRPr="005543BB">
        <w:rPr>
          <w:rFonts w:ascii="Arial" w:hAnsi="Arial" w:cs="Arial"/>
          <w:i/>
          <w:sz w:val="20"/>
          <w:szCs w:val="20"/>
        </w:rPr>
        <w:t>Navodila za pripravo obrazca so podana v toč</w:t>
      </w:r>
      <w:r w:rsidR="00BC1FA3" w:rsidRPr="005543BB">
        <w:rPr>
          <w:rFonts w:ascii="Arial" w:hAnsi="Arial" w:cs="Arial"/>
          <w:i/>
          <w:sz w:val="20"/>
          <w:szCs w:val="20"/>
        </w:rPr>
        <w:t>ki 10</w:t>
      </w:r>
      <w:r w:rsidRPr="005543BB">
        <w:rPr>
          <w:rFonts w:ascii="Arial" w:hAnsi="Arial" w:cs="Arial"/>
          <w:i/>
          <w:sz w:val="20"/>
          <w:szCs w:val="20"/>
        </w:rPr>
        <w:t>.1</w:t>
      </w:r>
      <w:r w:rsidR="00BC1FA3" w:rsidRPr="005543BB">
        <w:rPr>
          <w:rFonts w:ascii="Arial" w:hAnsi="Arial" w:cs="Arial"/>
          <w:i/>
          <w:sz w:val="20"/>
          <w:szCs w:val="20"/>
        </w:rPr>
        <w:t>.2</w:t>
      </w:r>
    </w:p>
    <w:p w14:paraId="7B94DA76" w14:textId="77777777" w:rsidR="000E5625" w:rsidRPr="00E824E5" w:rsidRDefault="000E5625" w:rsidP="000E5625">
      <w:pPr>
        <w:pStyle w:val="Brezrazmikov"/>
        <w:rPr>
          <w:rFonts w:ascii="Arial" w:hAnsi="Arial" w:cs="Arial"/>
          <w:sz w:val="20"/>
          <w:szCs w:val="20"/>
        </w:rPr>
      </w:pPr>
    </w:p>
    <w:p w14:paraId="68FE6D92" w14:textId="09ED77AE" w:rsidR="007E2123" w:rsidRPr="00A50D2E" w:rsidRDefault="30D45593" w:rsidP="00A50D2E">
      <w:pPr>
        <w:pStyle w:val="Naslov3"/>
      </w:pPr>
      <w:bookmarkStart w:id="62" w:name="_Toc81996801"/>
      <w:bookmarkStart w:id="63" w:name="_Toc135396956"/>
      <w:r w:rsidRPr="00A50D2E">
        <w:t>Dokazila za podizvajalca</w:t>
      </w:r>
      <w:bookmarkEnd w:id="62"/>
      <w:bookmarkEnd w:id="63"/>
    </w:p>
    <w:p w14:paraId="03BE6245" w14:textId="645F4460" w:rsidR="007E2123" w:rsidRPr="00A56A9B" w:rsidRDefault="007E2123" w:rsidP="00A56A9B">
      <w:pPr>
        <w:spacing w:line="260" w:lineRule="exact"/>
        <w:ind w:left="720"/>
        <w:rPr>
          <w:rFonts w:ascii="Arial" w:hAnsi="Arial" w:cs="Arial"/>
          <w:sz w:val="20"/>
          <w:szCs w:val="20"/>
        </w:rPr>
      </w:pPr>
      <w:r w:rsidRPr="00A56A9B">
        <w:rPr>
          <w:rFonts w:ascii="Arial" w:hAnsi="Arial" w:cs="Arial"/>
          <w:sz w:val="20"/>
          <w:szCs w:val="20"/>
        </w:rPr>
        <w:t>V kolikor ponudnik v ponudbi prijavlja podizvajalca(-e), mora v obrazcu iz priloge št. 1</w:t>
      </w:r>
      <w:r w:rsidR="00314088">
        <w:rPr>
          <w:rFonts w:ascii="Arial" w:hAnsi="Arial" w:cs="Arial"/>
          <w:sz w:val="20"/>
          <w:szCs w:val="20"/>
        </w:rPr>
        <w:t>a</w:t>
      </w:r>
      <w:r w:rsidRPr="00A56A9B">
        <w:rPr>
          <w:rFonts w:ascii="Arial" w:hAnsi="Arial" w:cs="Arial"/>
          <w:sz w:val="20"/>
          <w:szCs w:val="20"/>
        </w:rPr>
        <w:t xml:space="preserve"> navesti udeležbo podizvajalca in v ponudbi predložiti naslednje obrazce oziroma  priloge:</w:t>
      </w:r>
    </w:p>
    <w:p w14:paraId="39CC9795" w14:textId="77777777" w:rsidR="007E2123" w:rsidRPr="00A56A9B" w:rsidRDefault="007E2123" w:rsidP="00A56A9B">
      <w:pPr>
        <w:numPr>
          <w:ilvl w:val="3"/>
          <w:numId w:val="10"/>
        </w:numPr>
        <w:spacing w:line="260" w:lineRule="exact"/>
        <w:ind w:hanging="294"/>
        <w:rPr>
          <w:rFonts w:ascii="Arial" w:hAnsi="Arial" w:cs="Arial"/>
          <w:sz w:val="20"/>
          <w:szCs w:val="20"/>
        </w:rPr>
      </w:pPr>
      <w:r w:rsidRPr="00A56A9B">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56A9B">
        <w:rPr>
          <w:rFonts w:ascii="Arial" w:hAnsi="Arial" w:cs="Arial"/>
          <w:i/>
          <w:sz w:val="20"/>
          <w:szCs w:val="20"/>
        </w:rPr>
        <w:t xml:space="preserve"> / Navodila za pripravo obrazca so podana v točki 10.1.2/</w:t>
      </w:r>
    </w:p>
    <w:p w14:paraId="421BCDED" w14:textId="5608DE43" w:rsidR="007E2123" w:rsidRPr="00A56A9B" w:rsidRDefault="007E2123" w:rsidP="00A56A9B">
      <w:pPr>
        <w:numPr>
          <w:ilvl w:val="3"/>
          <w:numId w:val="10"/>
        </w:numPr>
        <w:spacing w:line="260" w:lineRule="exact"/>
        <w:ind w:hanging="294"/>
        <w:rPr>
          <w:rFonts w:ascii="Arial" w:hAnsi="Arial" w:cs="Arial"/>
          <w:sz w:val="20"/>
          <w:szCs w:val="20"/>
        </w:rPr>
      </w:pPr>
      <w:r w:rsidRPr="00A56A9B">
        <w:rPr>
          <w:rFonts w:ascii="Arial" w:hAnsi="Arial" w:cs="Arial"/>
          <w:sz w:val="20"/>
          <w:szCs w:val="20"/>
        </w:rPr>
        <w:t xml:space="preserve">Priloga št. </w:t>
      </w:r>
      <w:r w:rsidR="00314088">
        <w:rPr>
          <w:rFonts w:ascii="Arial" w:hAnsi="Arial" w:cs="Arial"/>
          <w:sz w:val="20"/>
          <w:szCs w:val="20"/>
        </w:rPr>
        <w:t>1b</w:t>
      </w:r>
      <w:r w:rsidRPr="00A56A9B">
        <w:rPr>
          <w:rFonts w:ascii="Arial" w:hAnsi="Arial" w:cs="Arial"/>
          <w:sz w:val="20"/>
          <w:szCs w:val="20"/>
        </w:rPr>
        <w:t xml:space="preserve"> </w:t>
      </w:r>
      <w:r w:rsidRPr="00A56A9B">
        <w:rPr>
          <w:rFonts w:ascii="Arial" w:hAnsi="Arial" w:cs="Arial"/>
          <w:bCs/>
          <w:sz w:val="20"/>
          <w:szCs w:val="20"/>
        </w:rPr>
        <w:t xml:space="preserve">– </w:t>
      </w:r>
      <w:r w:rsidRPr="00A56A9B">
        <w:rPr>
          <w:rFonts w:ascii="Arial" w:hAnsi="Arial" w:cs="Arial"/>
          <w:sz w:val="20"/>
          <w:szCs w:val="20"/>
        </w:rPr>
        <w:t>Izjava podizvajalca v zvezi z neposrednim plačilom</w:t>
      </w:r>
    </w:p>
    <w:p w14:paraId="3BCA698F" w14:textId="77777777" w:rsidR="00400601" w:rsidRPr="00A56A9B" w:rsidRDefault="00400601" w:rsidP="00A56A9B">
      <w:pPr>
        <w:spacing w:line="260" w:lineRule="exact"/>
        <w:ind w:left="720"/>
        <w:rPr>
          <w:rFonts w:ascii="Arial" w:hAnsi="Arial" w:cs="Arial"/>
          <w:sz w:val="20"/>
          <w:szCs w:val="20"/>
        </w:rPr>
      </w:pPr>
    </w:p>
    <w:p w14:paraId="0AC90658" w14:textId="2B9A1B22" w:rsidR="007E2123" w:rsidRPr="00A50D2E" w:rsidRDefault="30D45593" w:rsidP="00A50D2E">
      <w:pPr>
        <w:pStyle w:val="Naslov3"/>
      </w:pPr>
      <w:bookmarkStart w:id="64" w:name="_Toc81996802"/>
      <w:bookmarkStart w:id="65" w:name="_Toc135396957"/>
      <w:r w:rsidRPr="00A50D2E">
        <w:lastRenderedPageBreak/>
        <w:t>Dokazila za drugi subjekt</w:t>
      </w:r>
      <w:bookmarkEnd w:id="64"/>
      <w:bookmarkEnd w:id="65"/>
    </w:p>
    <w:p w14:paraId="5D0526DF" w14:textId="6B1DABF5" w:rsidR="007E2123" w:rsidRPr="00A56A9B" w:rsidRDefault="007E2123" w:rsidP="00A56A9B">
      <w:pPr>
        <w:spacing w:line="260" w:lineRule="exact"/>
        <w:ind w:left="720"/>
        <w:rPr>
          <w:rFonts w:ascii="Arial" w:hAnsi="Arial" w:cs="Arial"/>
          <w:sz w:val="20"/>
          <w:szCs w:val="20"/>
        </w:rPr>
      </w:pPr>
      <w:r w:rsidRPr="00A56A9B">
        <w:rPr>
          <w:rFonts w:ascii="Arial" w:hAnsi="Arial" w:cs="Arial"/>
          <w:sz w:val="20"/>
          <w:szCs w:val="20"/>
        </w:rPr>
        <w:t>V kolikor se ponudnik v ponudbi zgolj sklicuje na zmogljivosti (kapacitete) drugega subjekta pri izpolnjevanju pogojev,</w:t>
      </w:r>
      <w:r w:rsidRPr="00A56A9B">
        <w:rPr>
          <w:rFonts w:ascii="Arial" w:hAnsi="Arial" w:cs="Arial"/>
          <w:color w:val="7030A0"/>
          <w:sz w:val="20"/>
          <w:szCs w:val="20"/>
        </w:rPr>
        <w:t xml:space="preserve"> </w:t>
      </w:r>
      <w:r w:rsidRPr="00A56A9B">
        <w:rPr>
          <w:rFonts w:ascii="Arial" w:hAnsi="Arial" w:cs="Arial"/>
          <w:sz w:val="20"/>
          <w:szCs w:val="20"/>
        </w:rPr>
        <w:t>mora v ponudbi predložiti naslednje obrazce oziroma  priloge:</w:t>
      </w:r>
    </w:p>
    <w:p w14:paraId="29B12F1A" w14:textId="1E93D6BD" w:rsidR="007E2123" w:rsidRPr="00A56A9B" w:rsidRDefault="007E2123" w:rsidP="00A56A9B">
      <w:pPr>
        <w:keepNext/>
        <w:numPr>
          <w:ilvl w:val="0"/>
          <w:numId w:val="11"/>
        </w:numPr>
        <w:spacing w:line="260" w:lineRule="exact"/>
        <w:outlineLvl w:val="3"/>
        <w:rPr>
          <w:rFonts w:ascii="Arial" w:hAnsi="Arial" w:cs="Arial"/>
          <w:bCs/>
          <w:sz w:val="20"/>
          <w:szCs w:val="20"/>
        </w:rPr>
      </w:pPr>
      <w:r w:rsidRPr="00A56A9B">
        <w:rPr>
          <w:rFonts w:ascii="Arial" w:hAnsi="Arial" w:cs="Arial"/>
          <w:bCs/>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A56A9B">
        <w:rPr>
          <w:rFonts w:ascii="Arial" w:hAnsi="Arial" w:cs="Arial"/>
          <w:bCs/>
          <w:i/>
          <w:sz w:val="20"/>
          <w:szCs w:val="20"/>
        </w:rPr>
        <w:t xml:space="preserve"> / Navodila za pripravo obrazca so podana v točki 10.1.2/</w:t>
      </w:r>
    </w:p>
    <w:p w14:paraId="0D68B61D" w14:textId="251B5374" w:rsidR="007E2123" w:rsidRPr="00A56A9B" w:rsidRDefault="007E2123" w:rsidP="00A56A9B">
      <w:pPr>
        <w:keepNext/>
        <w:numPr>
          <w:ilvl w:val="0"/>
          <w:numId w:val="11"/>
        </w:numPr>
        <w:spacing w:line="260" w:lineRule="exact"/>
        <w:outlineLvl w:val="3"/>
        <w:rPr>
          <w:rFonts w:ascii="Arial" w:hAnsi="Arial" w:cs="Arial"/>
          <w:bCs/>
          <w:sz w:val="20"/>
          <w:szCs w:val="20"/>
        </w:rPr>
      </w:pPr>
      <w:r w:rsidRPr="00A56A9B">
        <w:rPr>
          <w:rFonts w:ascii="Arial" w:hAnsi="Arial" w:cs="Arial"/>
          <w:bCs/>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245D5B30" w14:textId="31CF1DFF" w:rsidR="007F697D" w:rsidRPr="00A56A9B" w:rsidRDefault="007F697D" w:rsidP="00A56A9B">
      <w:pPr>
        <w:keepNext/>
        <w:spacing w:line="260" w:lineRule="exact"/>
        <w:ind w:left="720"/>
        <w:outlineLvl w:val="3"/>
        <w:rPr>
          <w:rFonts w:ascii="Arial" w:hAnsi="Arial" w:cs="Arial"/>
          <w:bCs/>
          <w:sz w:val="20"/>
          <w:szCs w:val="20"/>
        </w:rPr>
      </w:pPr>
    </w:p>
    <w:p w14:paraId="47B2D7F8" w14:textId="77777777" w:rsidR="00903E55" w:rsidRPr="004E5889" w:rsidRDefault="00903E55" w:rsidP="00903E55">
      <w:pPr>
        <w:pStyle w:val="Odstavekseznama"/>
        <w:keepNext/>
        <w:spacing w:line="260" w:lineRule="exact"/>
        <w:ind w:left="0"/>
        <w:rPr>
          <w:rFonts w:ascii="Arial" w:hAnsi="Arial" w:cs="Arial"/>
          <w:szCs w:val="20"/>
          <w:u w:val="single"/>
        </w:rPr>
      </w:pPr>
      <w:r w:rsidRPr="004E5889">
        <w:rPr>
          <w:rFonts w:ascii="Arial" w:hAnsi="Arial" w:cs="Arial"/>
          <w:szCs w:val="20"/>
          <w:u w:val="single"/>
        </w:rPr>
        <w:t>Poslovna skrivnost:</w:t>
      </w:r>
    </w:p>
    <w:p w14:paraId="33141E8F" w14:textId="0C2FC65A" w:rsidR="00903E55" w:rsidRDefault="00903E55" w:rsidP="00903E55">
      <w:pPr>
        <w:spacing w:line="260" w:lineRule="exact"/>
        <w:rPr>
          <w:rFonts w:ascii="Arial" w:hAnsi="Arial" w:cs="Arial"/>
          <w:sz w:val="20"/>
          <w:szCs w:val="20"/>
        </w:rPr>
      </w:pPr>
      <w:r w:rsidRPr="00E463C4">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Pr="00E463C4">
        <w:rPr>
          <w:rFonts w:ascii="Arial" w:hAnsi="Arial" w:cs="Arial"/>
          <w:color w:val="0070C0"/>
          <w:sz w:val="20"/>
          <w:szCs w:val="20"/>
        </w:rPr>
        <w:t xml:space="preserve"> </w:t>
      </w:r>
      <w:r w:rsidRPr="00E463C4">
        <w:rPr>
          <w:rFonts w:ascii="Arial" w:hAnsi="Arial" w:cs="Arial"/>
          <w:sz w:val="20"/>
          <w:szCs w:val="20"/>
        </w:rPr>
        <w:t>Pri določitvi poslovne skrivnosti je potrebno upoštevati tudi Zakon o poslovni skrivnosti (</w:t>
      </w:r>
      <w:proofErr w:type="spellStart"/>
      <w:r w:rsidRPr="00E463C4">
        <w:rPr>
          <w:rFonts w:ascii="Arial" w:hAnsi="Arial" w:cs="Arial"/>
          <w:sz w:val="20"/>
          <w:szCs w:val="20"/>
        </w:rPr>
        <w:t>ZposS</w:t>
      </w:r>
      <w:proofErr w:type="spellEnd"/>
      <w:r w:rsidRPr="00E463C4">
        <w:rPr>
          <w:rFonts w:ascii="Arial" w:hAnsi="Arial" w:cs="Arial"/>
          <w:sz w:val="20"/>
          <w:szCs w:val="20"/>
        </w:rPr>
        <w:t>).</w:t>
      </w:r>
    </w:p>
    <w:p w14:paraId="1FD91AA7" w14:textId="77777777" w:rsidR="001C4BC7" w:rsidRPr="00E463C4" w:rsidRDefault="001C4BC7" w:rsidP="00903E55">
      <w:pPr>
        <w:spacing w:line="260" w:lineRule="exact"/>
        <w:rPr>
          <w:rFonts w:ascii="Arial" w:hAnsi="Arial" w:cs="Arial"/>
          <w:sz w:val="20"/>
          <w:szCs w:val="20"/>
        </w:rPr>
      </w:pPr>
    </w:p>
    <w:p w14:paraId="0BEADDA1" w14:textId="77777777" w:rsidR="00C2469C" w:rsidRPr="00476DF2" w:rsidRDefault="40FFE9D4" w:rsidP="00476DF2">
      <w:pPr>
        <w:pStyle w:val="Naslov2"/>
      </w:pPr>
      <w:bookmarkStart w:id="66" w:name="_Toc135396958"/>
      <w:r w:rsidRPr="00476DF2">
        <w:t>Druga določila za pripravo ponudbe</w:t>
      </w:r>
      <w:bookmarkEnd w:id="66"/>
    </w:p>
    <w:p w14:paraId="4C451C37" w14:textId="77777777" w:rsidR="000067D2" w:rsidRPr="00A56A9B" w:rsidRDefault="000067D2" w:rsidP="00A56A9B">
      <w:pPr>
        <w:pStyle w:val="Odstavekseznama"/>
        <w:keepNext/>
        <w:spacing w:line="260" w:lineRule="exact"/>
        <w:ind w:left="0"/>
        <w:rPr>
          <w:rFonts w:cs="Arial"/>
          <w:szCs w:val="20"/>
        </w:rPr>
      </w:pPr>
    </w:p>
    <w:p w14:paraId="125842B3" w14:textId="77777777" w:rsidR="00137B10" w:rsidRPr="00771B29" w:rsidRDefault="551FA004" w:rsidP="00771B29">
      <w:pPr>
        <w:pStyle w:val="Naslov3"/>
      </w:pPr>
      <w:bookmarkStart w:id="67" w:name="_Toc135396959"/>
      <w:r w:rsidRPr="00771B29">
        <w:t>Jezik</w:t>
      </w:r>
      <w:bookmarkEnd w:id="67"/>
    </w:p>
    <w:p w14:paraId="5F0382E6" w14:textId="77777777" w:rsidR="00137B10" w:rsidRPr="00A56A9B" w:rsidRDefault="00137B10" w:rsidP="00A56A9B">
      <w:pPr>
        <w:pStyle w:val="Odstavekseznama"/>
        <w:keepNext/>
        <w:spacing w:line="260" w:lineRule="exact"/>
        <w:ind w:left="0"/>
        <w:rPr>
          <w:rFonts w:cs="Arial"/>
          <w:szCs w:val="20"/>
        </w:rPr>
      </w:pPr>
    </w:p>
    <w:p w14:paraId="24C1A266" w14:textId="15B0D309" w:rsidR="00137B10" w:rsidRDefault="00137B10" w:rsidP="00A56A9B">
      <w:pPr>
        <w:spacing w:line="260" w:lineRule="exact"/>
        <w:rPr>
          <w:rFonts w:ascii="Arial" w:hAnsi="Arial" w:cs="Arial"/>
          <w:sz w:val="20"/>
          <w:szCs w:val="20"/>
        </w:rPr>
      </w:pPr>
      <w:r w:rsidRPr="00A56A9B">
        <w:rPr>
          <w:rFonts w:ascii="Arial" w:hAnsi="Arial" w:cs="Arial"/>
          <w:sz w:val="20"/>
          <w:szCs w:val="20"/>
        </w:rPr>
        <w:t>Postopek javnega naročila poteka v slovenskem jeziku.</w:t>
      </w:r>
    </w:p>
    <w:p w14:paraId="3B9CAC54" w14:textId="77777777" w:rsidR="004E44B2" w:rsidRPr="00A56A9B" w:rsidRDefault="004E44B2" w:rsidP="00A56A9B">
      <w:pPr>
        <w:spacing w:line="260" w:lineRule="exact"/>
        <w:rPr>
          <w:rFonts w:ascii="Arial" w:hAnsi="Arial" w:cs="Arial"/>
          <w:sz w:val="20"/>
          <w:szCs w:val="20"/>
        </w:rPr>
      </w:pPr>
    </w:p>
    <w:p w14:paraId="4D808C9C" w14:textId="65FE00E8" w:rsidR="00C7328B" w:rsidRPr="000C1C57" w:rsidRDefault="00137B10" w:rsidP="00A56A9B">
      <w:pPr>
        <w:spacing w:line="260" w:lineRule="exact"/>
        <w:rPr>
          <w:rFonts w:ascii="Arial" w:hAnsi="Arial" w:cs="Arial"/>
          <w:sz w:val="20"/>
          <w:szCs w:val="20"/>
        </w:rPr>
      </w:pPr>
      <w:r w:rsidRPr="00A56A9B">
        <w:rPr>
          <w:rFonts w:ascii="Arial" w:hAnsi="Arial" w:cs="Arial"/>
          <w:sz w:val="20"/>
          <w:szCs w:val="20"/>
        </w:rPr>
        <w:t>Ponudnik mora predložiti ponudbo v slovenskem jeziku. Dokazila uradnih institucij</w:t>
      </w:r>
      <w:r w:rsidR="008617A3" w:rsidRPr="00A56A9B">
        <w:rPr>
          <w:rFonts w:ascii="Arial" w:hAnsi="Arial" w:cs="Arial"/>
          <w:sz w:val="20"/>
          <w:szCs w:val="20"/>
        </w:rPr>
        <w:t xml:space="preserve"> </w:t>
      </w:r>
      <w:r w:rsidRPr="00A56A9B">
        <w:rPr>
          <w:rFonts w:ascii="Arial" w:hAnsi="Arial" w:cs="Arial"/>
          <w:sz w:val="20"/>
          <w:szCs w:val="20"/>
        </w:rPr>
        <w:t>so lahko predložena v jeziku države, ki jih izda</w:t>
      </w:r>
      <w:r w:rsidR="00DF31DC">
        <w:rPr>
          <w:rFonts w:ascii="Arial" w:hAnsi="Arial" w:cs="Arial"/>
          <w:sz w:val="20"/>
          <w:szCs w:val="20"/>
        </w:rPr>
        <w:t>.</w:t>
      </w:r>
      <w:r w:rsidR="004E44B2">
        <w:rPr>
          <w:rFonts w:ascii="Arial" w:hAnsi="Arial" w:cs="Arial"/>
          <w:sz w:val="20"/>
          <w:szCs w:val="20"/>
        </w:rPr>
        <w:t xml:space="preserve"> </w:t>
      </w:r>
      <w:r w:rsidR="000C1C57" w:rsidRPr="000C1C57">
        <w:rPr>
          <w:rFonts w:ascii="Arial" w:hAnsi="Arial" w:cs="Arial"/>
          <w:sz w:val="20"/>
          <w:szCs w:val="20"/>
        </w:rPr>
        <w:t>C</w:t>
      </w:r>
      <w:r w:rsidR="004E44B2" w:rsidRPr="000C1C57">
        <w:rPr>
          <w:rFonts w:ascii="Arial" w:hAnsi="Arial" w:cs="Arial"/>
          <w:sz w:val="20"/>
          <w:szCs w:val="20"/>
        </w:rPr>
        <w:t>ertifikat, izdana s strani proizvajalca ponujene opreme</w:t>
      </w:r>
      <w:r w:rsidR="000C1C57" w:rsidRPr="000C1C57">
        <w:rPr>
          <w:rFonts w:ascii="Arial" w:hAnsi="Arial" w:cs="Arial"/>
          <w:sz w:val="20"/>
          <w:szCs w:val="20"/>
        </w:rPr>
        <w:t xml:space="preserve"> je lahko predložen v jeziku države, ki ga izda</w:t>
      </w:r>
      <w:r w:rsidR="004E44B2" w:rsidRPr="000C1C57">
        <w:rPr>
          <w:rFonts w:ascii="Arial" w:hAnsi="Arial" w:cs="Arial"/>
          <w:sz w:val="20"/>
          <w:szCs w:val="20"/>
        </w:rPr>
        <w:t>.</w:t>
      </w:r>
    </w:p>
    <w:p w14:paraId="579F0AD2" w14:textId="77777777" w:rsidR="00137B10" w:rsidRPr="00A56A9B" w:rsidRDefault="00137B10" w:rsidP="00A56A9B">
      <w:pPr>
        <w:spacing w:line="260" w:lineRule="exact"/>
        <w:rPr>
          <w:rFonts w:ascii="Arial" w:hAnsi="Arial" w:cs="Arial"/>
          <w:sz w:val="20"/>
          <w:szCs w:val="20"/>
        </w:rPr>
      </w:pPr>
    </w:p>
    <w:p w14:paraId="0B6F0571" w14:textId="1593396B" w:rsidR="00137B10" w:rsidRPr="00A56A9B" w:rsidRDefault="00137B10" w:rsidP="00A56A9B">
      <w:pPr>
        <w:spacing w:line="260" w:lineRule="exact"/>
        <w:rPr>
          <w:rFonts w:ascii="Arial" w:hAnsi="Arial" w:cs="Arial"/>
          <w:sz w:val="20"/>
          <w:szCs w:val="20"/>
        </w:rPr>
      </w:pPr>
      <w:r w:rsidRPr="00A56A9B">
        <w:rPr>
          <w:rFonts w:ascii="Arial" w:hAnsi="Arial" w:cs="Arial"/>
          <w:sz w:val="20"/>
          <w:szCs w:val="20"/>
        </w:rPr>
        <w:t xml:space="preserve">Naročnik </w:t>
      </w:r>
      <w:r w:rsidR="00691162" w:rsidRPr="00A56A9B">
        <w:rPr>
          <w:rFonts w:ascii="Arial" w:hAnsi="Arial" w:cs="Arial"/>
          <w:sz w:val="20"/>
          <w:szCs w:val="20"/>
        </w:rPr>
        <w:t xml:space="preserve">bo </w:t>
      </w:r>
      <w:r w:rsidRPr="00A56A9B">
        <w:rPr>
          <w:rFonts w:ascii="Arial" w:hAnsi="Arial" w:cs="Arial"/>
          <w:sz w:val="20"/>
          <w:szCs w:val="20"/>
        </w:rPr>
        <w:t>od ponudnika zahteva</w:t>
      </w:r>
      <w:r w:rsidR="00691162" w:rsidRPr="00A56A9B">
        <w:rPr>
          <w:rFonts w:ascii="Arial" w:hAnsi="Arial" w:cs="Arial"/>
          <w:sz w:val="20"/>
          <w:szCs w:val="20"/>
        </w:rPr>
        <w:t>l</w:t>
      </w:r>
      <w:r w:rsidRPr="00A56A9B">
        <w:rPr>
          <w:rFonts w:ascii="Arial" w:hAnsi="Arial" w:cs="Arial"/>
          <w:sz w:val="20"/>
          <w:szCs w:val="20"/>
        </w:rPr>
        <w:t>, da del ponudbe, ki ni predložen v slovenskem jeziku, na lastne stroške uradno prevede v slovenski jezik, če ob pregledovanju in ocenjevanju ponudb meni</w:t>
      </w:r>
      <w:r w:rsidR="00691162" w:rsidRPr="00A56A9B">
        <w:rPr>
          <w:rFonts w:ascii="Arial" w:hAnsi="Arial" w:cs="Arial"/>
          <w:sz w:val="20"/>
          <w:szCs w:val="20"/>
        </w:rPr>
        <w:t>l</w:t>
      </w:r>
      <w:r w:rsidRPr="00A56A9B">
        <w:rPr>
          <w:rFonts w:ascii="Arial" w:hAnsi="Arial" w:cs="Arial"/>
          <w:sz w:val="20"/>
          <w:szCs w:val="20"/>
        </w:rPr>
        <w:t>, da je to potrebno, ter mu za to določi</w:t>
      </w:r>
      <w:r w:rsidR="00691162" w:rsidRPr="00A56A9B">
        <w:rPr>
          <w:rFonts w:ascii="Arial" w:hAnsi="Arial" w:cs="Arial"/>
          <w:sz w:val="20"/>
          <w:szCs w:val="20"/>
        </w:rPr>
        <w:t>l</w:t>
      </w:r>
      <w:r w:rsidRPr="00A56A9B">
        <w:rPr>
          <w:rFonts w:ascii="Arial" w:hAnsi="Arial" w:cs="Arial"/>
          <w:sz w:val="20"/>
          <w:szCs w:val="20"/>
        </w:rPr>
        <w:t xml:space="preserve"> ustrezen rok, ki ne sme biti krajši od dveh (2) delovnih dni. </w:t>
      </w:r>
      <w:r w:rsidR="00691162" w:rsidRPr="00A56A9B">
        <w:rPr>
          <w:rFonts w:ascii="Arial" w:hAnsi="Arial" w:cs="Arial"/>
          <w:sz w:val="20"/>
          <w:szCs w:val="20"/>
        </w:rPr>
        <w:t xml:space="preserve">Stroške prevoda nosi ponudnik. </w:t>
      </w:r>
      <w:r w:rsidRPr="00A56A9B">
        <w:rPr>
          <w:rFonts w:ascii="Arial" w:hAnsi="Arial" w:cs="Arial"/>
          <w:sz w:val="20"/>
          <w:szCs w:val="20"/>
        </w:rPr>
        <w:t>Za presojo spornih vprašanj, se vedno uporablja ponudba oz. ur</w:t>
      </w:r>
      <w:r w:rsidR="00691162" w:rsidRPr="00A56A9B">
        <w:rPr>
          <w:rFonts w:ascii="Arial" w:hAnsi="Arial" w:cs="Arial"/>
          <w:sz w:val="20"/>
          <w:szCs w:val="20"/>
        </w:rPr>
        <w:t>adni prevod v slovenskem jeziku, če pa je bila</w:t>
      </w:r>
      <w:r w:rsidR="00691162" w:rsidRPr="00A56A9B">
        <w:rPr>
          <w:rFonts w:ascii="Arial" w:hAnsi="Arial" w:cs="Arial"/>
          <w:sz w:val="20"/>
          <w:szCs w:val="20"/>
          <w:shd w:val="clear" w:color="auto" w:fill="FFFFFF"/>
        </w:rPr>
        <w:t xml:space="preserve"> razpisna </w:t>
      </w:r>
      <w:r w:rsidR="00691162" w:rsidRPr="00A56A9B">
        <w:rPr>
          <w:rFonts w:ascii="Arial" w:hAnsi="Arial" w:cs="Arial"/>
          <w:sz w:val="20"/>
          <w:szCs w:val="20"/>
        </w:rPr>
        <w:t>dokumentacija ali del razpisne dokumentacije podan v tujem jeziku, pa tuji jezik.</w:t>
      </w:r>
    </w:p>
    <w:p w14:paraId="0E76847A" w14:textId="093E2FC2" w:rsidR="00DD0614" w:rsidRPr="00A56A9B" w:rsidRDefault="00DD0614" w:rsidP="00A56A9B">
      <w:pPr>
        <w:spacing w:line="260" w:lineRule="exact"/>
        <w:rPr>
          <w:rFonts w:ascii="Arial" w:hAnsi="Arial" w:cs="Arial"/>
          <w:sz w:val="20"/>
          <w:szCs w:val="20"/>
        </w:rPr>
      </w:pPr>
    </w:p>
    <w:p w14:paraId="7B212715" w14:textId="77777777" w:rsidR="00137B10" w:rsidRPr="00771B29" w:rsidRDefault="551FA004" w:rsidP="00771B29">
      <w:pPr>
        <w:pStyle w:val="Naslov3"/>
      </w:pPr>
      <w:bookmarkStart w:id="68" w:name="_Toc135396960"/>
      <w:r w:rsidRPr="00771B29">
        <w:t>Veljavnost ponudbe</w:t>
      </w:r>
      <w:bookmarkEnd w:id="68"/>
    </w:p>
    <w:p w14:paraId="41E53AE1" w14:textId="77777777" w:rsidR="00137B10" w:rsidRPr="00A56A9B" w:rsidRDefault="00137B10" w:rsidP="00A56A9B">
      <w:pPr>
        <w:spacing w:line="260" w:lineRule="exact"/>
        <w:rPr>
          <w:rFonts w:ascii="Arial" w:hAnsi="Arial" w:cs="Arial"/>
          <w:sz w:val="20"/>
          <w:szCs w:val="20"/>
        </w:rPr>
      </w:pPr>
    </w:p>
    <w:p w14:paraId="12109319" w14:textId="5C2CB005" w:rsidR="00137B10" w:rsidRPr="00430343" w:rsidRDefault="00137B10" w:rsidP="00A56A9B">
      <w:pPr>
        <w:spacing w:line="260" w:lineRule="exact"/>
        <w:rPr>
          <w:rFonts w:ascii="Arial" w:hAnsi="Arial" w:cs="Arial"/>
          <w:b/>
          <w:sz w:val="20"/>
          <w:szCs w:val="20"/>
        </w:rPr>
      </w:pPr>
      <w:r w:rsidRPr="00A56A9B">
        <w:rPr>
          <w:rFonts w:ascii="Arial" w:hAnsi="Arial" w:cs="Arial"/>
          <w:sz w:val="20"/>
          <w:szCs w:val="20"/>
        </w:rPr>
        <w:t xml:space="preserve">Ponudba mora veljati </w:t>
      </w:r>
      <w:r w:rsidR="0063098B" w:rsidRPr="00A56A9B">
        <w:rPr>
          <w:rFonts w:ascii="Arial" w:hAnsi="Arial" w:cs="Arial"/>
          <w:sz w:val="20"/>
          <w:szCs w:val="20"/>
        </w:rPr>
        <w:t xml:space="preserve">do vključno </w:t>
      </w:r>
      <w:r w:rsidR="000A7269">
        <w:rPr>
          <w:rFonts w:ascii="Arial" w:hAnsi="Arial" w:cs="Arial"/>
          <w:b/>
          <w:sz w:val="20"/>
          <w:szCs w:val="20"/>
        </w:rPr>
        <w:t>31</w:t>
      </w:r>
      <w:r w:rsidR="005B10C3" w:rsidRPr="00430343">
        <w:rPr>
          <w:rFonts w:ascii="Arial" w:hAnsi="Arial" w:cs="Arial"/>
          <w:b/>
          <w:bCs/>
          <w:sz w:val="20"/>
          <w:szCs w:val="20"/>
        </w:rPr>
        <w:t>. </w:t>
      </w:r>
      <w:r w:rsidR="000A7269">
        <w:rPr>
          <w:rFonts w:ascii="Arial" w:hAnsi="Arial" w:cs="Arial"/>
          <w:b/>
          <w:bCs/>
          <w:sz w:val="20"/>
          <w:szCs w:val="20"/>
        </w:rPr>
        <w:t>7</w:t>
      </w:r>
      <w:r w:rsidR="00DD40EA" w:rsidRPr="00430343">
        <w:rPr>
          <w:rFonts w:ascii="Arial" w:hAnsi="Arial" w:cs="Arial"/>
          <w:b/>
          <w:bCs/>
          <w:sz w:val="20"/>
          <w:szCs w:val="20"/>
        </w:rPr>
        <w:t>. 202</w:t>
      </w:r>
      <w:r w:rsidR="00711D17" w:rsidRPr="00430343">
        <w:rPr>
          <w:rFonts w:ascii="Arial" w:hAnsi="Arial" w:cs="Arial"/>
          <w:b/>
          <w:bCs/>
          <w:sz w:val="20"/>
          <w:szCs w:val="20"/>
        </w:rPr>
        <w:t>3</w:t>
      </w:r>
      <w:r w:rsidR="00EF5577" w:rsidRPr="00430343">
        <w:rPr>
          <w:rFonts w:ascii="Arial" w:hAnsi="Arial" w:cs="Arial"/>
          <w:b/>
          <w:sz w:val="20"/>
          <w:szCs w:val="20"/>
        </w:rPr>
        <w:t>.</w:t>
      </w:r>
      <w:r w:rsidR="00D4024B" w:rsidRPr="00430343">
        <w:rPr>
          <w:rFonts w:ascii="Arial" w:hAnsi="Arial" w:cs="Arial"/>
          <w:b/>
          <w:sz w:val="20"/>
          <w:szCs w:val="20"/>
        </w:rPr>
        <w:t xml:space="preserve"> </w:t>
      </w:r>
    </w:p>
    <w:p w14:paraId="20E7D2E4" w14:textId="77777777" w:rsidR="007C5E86" w:rsidRPr="00A56A9B" w:rsidRDefault="007C5E86" w:rsidP="00A56A9B">
      <w:pPr>
        <w:spacing w:line="260" w:lineRule="exact"/>
        <w:rPr>
          <w:rFonts w:ascii="Arial" w:hAnsi="Arial" w:cs="Arial"/>
          <w:sz w:val="20"/>
          <w:szCs w:val="20"/>
        </w:rPr>
      </w:pPr>
    </w:p>
    <w:p w14:paraId="78924021" w14:textId="77777777" w:rsidR="007C5E86" w:rsidRPr="00A56A9B" w:rsidRDefault="007C5E86" w:rsidP="00A56A9B">
      <w:pPr>
        <w:spacing w:line="260" w:lineRule="exact"/>
        <w:rPr>
          <w:rFonts w:ascii="Arial" w:hAnsi="Arial" w:cs="Arial"/>
          <w:sz w:val="20"/>
          <w:szCs w:val="20"/>
        </w:rPr>
      </w:pPr>
      <w:r w:rsidRPr="00A56A9B">
        <w:rPr>
          <w:rFonts w:ascii="Arial" w:hAnsi="Arial" w:cs="Arial"/>
          <w:sz w:val="20"/>
          <w:szCs w:val="20"/>
        </w:rPr>
        <w:t>V izjemnih primerih bo naročnik lahko zahteval, da ponudniki podaljšajo veljavnost ponudb za določeno dodatno obdobje.</w:t>
      </w:r>
    </w:p>
    <w:p w14:paraId="11FB606B" w14:textId="4A399FD1" w:rsidR="00C7328B" w:rsidRPr="00A56A9B" w:rsidRDefault="00C7328B" w:rsidP="00A56A9B">
      <w:pPr>
        <w:spacing w:line="260" w:lineRule="exact"/>
        <w:rPr>
          <w:rFonts w:ascii="Arial" w:hAnsi="Arial" w:cs="Arial"/>
          <w:sz w:val="20"/>
          <w:szCs w:val="20"/>
        </w:rPr>
      </w:pPr>
    </w:p>
    <w:p w14:paraId="0BB3DF63" w14:textId="77777777" w:rsidR="00B00987" w:rsidRPr="00771B29" w:rsidRDefault="66AEE68C" w:rsidP="00771B29">
      <w:pPr>
        <w:pStyle w:val="Naslov3"/>
      </w:pPr>
      <w:bookmarkStart w:id="69" w:name="_Toc135396961"/>
      <w:r w:rsidRPr="00771B29">
        <w:t>Skupna ponudba</w:t>
      </w:r>
      <w:bookmarkEnd w:id="69"/>
      <w:r w:rsidR="158ABEF2" w:rsidRPr="00771B29">
        <w:t xml:space="preserve"> </w:t>
      </w:r>
    </w:p>
    <w:p w14:paraId="0E8D9D87" w14:textId="77777777" w:rsidR="00B00987" w:rsidRPr="00A56A9B" w:rsidRDefault="00B00987" w:rsidP="00A56A9B">
      <w:pPr>
        <w:spacing w:line="260" w:lineRule="exact"/>
        <w:rPr>
          <w:rFonts w:ascii="Arial" w:hAnsi="Arial" w:cs="Arial"/>
          <w:sz w:val="20"/>
          <w:szCs w:val="20"/>
        </w:rPr>
      </w:pPr>
    </w:p>
    <w:p w14:paraId="2A39CE9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6B795C8"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BF9D71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color w:val="000000" w:themeColor="text1"/>
          <w:sz w:val="20"/>
          <w:szCs w:val="20"/>
        </w:rPr>
        <w:t>S</w:t>
      </w:r>
      <w:r w:rsidRPr="00A56A9B">
        <w:rPr>
          <w:rFonts w:ascii="Arial" w:hAnsi="Arial" w:cs="Arial"/>
          <w:b w:val="0"/>
          <w:bCs w:val="0"/>
          <w:color w:val="000000" w:themeColor="text1"/>
          <w:sz w:val="20"/>
          <w:szCs w:val="20"/>
        </w:rPr>
        <w:t>kupina ponudnikov mora v ponudbi predložiti:</w:t>
      </w:r>
    </w:p>
    <w:p w14:paraId="4ABDB1D3" w14:textId="77777777" w:rsidR="00056E32" w:rsidRPr="00A56A9B" w:rsidRDefault="00056E32" w:rsidP="00A56A9B">
      <w:pPr>
        <w:numPr>
          <w:ilvl w:val="0"/>
          <w:numId w:val="2"/>
        </w:numPr>
        <w:tabs>
          <w:tab w:val="clear" w:pos="720"/>
          <w:tab w:val="num" w:pos="360"/>
        </w:tabs>
        <w:spacing w:line="260" w:lineRule="exact"/>
        <w:ind w:left="360"/>
        <w:rPr>
          <w:rFonts w:ascii="Arial" w:hAnsi="Arial" w:cs="Arial"/>
          <w:color w:val="000000" w:themeColor="text1"/>
          <w:sz w:val="20"/>
          <w:szCs w:val="20"/>
        </w:rPr>
      </w:pPr>
      <w:r w:rsidRPr="00A56A9B">
        <w:rPr>
          <w:rFonts w:ascii="Arial" w:hAnsi="Arial" w:cs="Arial"/>
          <w:bCs/>
          <w:color w:val="000000" w:themeColor="text1"/>
          <w:sz w:val="20"/>
          <w:szCs w:val="20"/>
        </w:rPr>
        <w:t xml:space="preserve">Izjavo, da bodo predložili </w:t>
      </w:r>
      <w:r w:rsidRPr="00A56A9B">
        <w:rPr>
          <w:rFonts w:ascii="Arial" w:hAnsi="Arial" w:cs="Arial"/>
          <w:color w:val="000000" w:themeColor="text1"/>
          <w:sz w:val="20"/>
          <w:szCs w:val="20"/>
        </w:rPr>
        <w:t>pravni akt o skupni izvedbi naročila (npr. pogodba o sodelovanju), v primeru, da bodo izbrani na javnem naročilu.</w:t>
      </w:r>
    </w:p>
    <w:p w14:paraId="6A5BBA06" w14:textId="77777777" w:rsidR="00056E32" w:rsidRPr="00A56A9B" w:rsidRDefault="00056E32" w:rsidP="00A56A9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56A9B">
        <w:rPr>
          <w:rFonts w:ascii="Arial" w:hAnsi="Arial" w:cs="Arial"/>
          <w:color w:val="000000" w:themeColor="text1"/>
          <w:sz w:val="20"/>
          <w:szCs w:val="20"/>
        </w:rPr>
        <w:t xml:space="preserve">Pravni akt o skupni izvedbi naročila mora natančno opredeliti odgovornost posameznih ponudnikov za izvedbo naročila in </w:t>
      </w:r>
      <w:r w:rsidRPr="00A56A9B">
        <w:rPr>
          <w:rFonts w:ascii="Arial" w:hAnsi="Arial" w:cs="Arial"/>
          <w:noProof/>
          <w:color w:val="000000" w:themeColor="text1"/>
          <w:sz w:val="20"/>
          <w:szCs w:val="20"/>
        </w:rPr>
        <w:t>poslovodečega ponudnika</w:t>
      </w:r>
      <w:r w:rsidRPr="00A56A9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5BFC783B" w14:textId="77777777" w:rsidR="00056E32" w:rsidRPr="00A56A9B" w:rsidRDefault="00056E32" w:rsidP="00A56A9B">
      <w:pPr>
        <w:numPr>
          <w:ilvl w:val="0"/>
          <w:numId w:val="2"/>
        </w:numPr>
        <w:tabs>
          <w:tab w:val="clear" w:pos="720"/>
          <w:tab w:val="num" w:pos="360"/>
        </w:tabs>
        <w:spacing w:line="260" w:lineRule="exact"/>
        <w:ind w:left="360"/>
        <w:rPr>
          <w:rFonts w:ascii="Arial" w:hAnsi="Arial" w:cs="Arial"/>
          <w:color w:val="000000" w:themeColor="text1"/>
          <w:sz w:val="20"/>
          <w:szCs w:val="20"/>
        </w:rPr>
      </w:pPr>
      <w:r w:rsidRPr="00A56A9B">
        <w:rPr>
          <w:rFonts w:ascii="Arial" w:hAnsi="Arial" w:cs="Arial"/>
          <w:color w:val="000000" w:themeColor="text1"/>
          <w:sz w:val="20"/>
          <w:szCs w:val="20"/>
        </w:rPr>
        <w:t xml:space="preserve">Za vsakega ponudnika skupne ponudbe </w:t>
      </w:r>
      <w:r w:rsidRPr="00A56A9B">
        <w:rPr>
          <w:rFonts w:ascii="Arial" w:hAnsi="Arial" w:cs="Arial"/>
          <w:bCs/>
          <w:color w:val="000000" w:themeColor="text1"/>
          <w:sz w:val="20"/>
          <w:szCs w:val="20"/>
        </w:rPr>
        <w:t xml:space="preserve">ločen </w:t>
      </w:r>
      <w:r w:rsidRPr="00A56A9B">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A56A9B">
        <w:rPr>
          <w:rFonts w:ascii="Arial" w:hAnsi="Arial" w:cs="Arial"/>
          <w:bCs/>
          <w:color w:val="000000" w:themeColor="text1"/>
          <w:sz w:val="20"/>
          <w:szCs w:val="20"/>
        </w:rPr>
        <w:t xml:space="preserve">8.2.1. </w:t>
      </w:r>
    </w:p>
    <w:p w14:paraId="7F9D5987" w14:textId="77777777" w:rsidR="00056E32" w:rsidRPr="00A56A9B" w:rsidRDefault="00056E32" w:rsidP="00A56A9B">
      <w:pPr>
        <w:numPr>
          <w:ilvl w:val="0"/>
          <w:numId w:val="2"/>
        </w:numPr>
        <w:tabs>
          <w:tab w:val="clear" w:pos="720"/>
          <w:tab w:val="num" w:pos="360"/>
        </w:tabs>
        <w:spacing w:line="260" w:lineRule="exact"/>
        <w:ind w:left="360"/>
        <w:rPr>
          <w:rFonts w:ascii="Arial" w:hAnsi="Arial" w:cs="Arial"/>
          <w:color w:val="000000" w:themeColor="text1"/>
          <w:sz w:val="20"/>
          <w:szCs w:val="20"/>
        </w:rPr>
      </w:pPr>
      <w:r w:rsidRPr="00A56A9B">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52809809" w14:textId="77777777" w:rsidR="00056E32" w:rsidRPr="00A56A9B" w:rsidRDefault="00056E32" w:rsidP="00A56A9B">
      <w:pPr>
        <w:spacing w:line="260" w:lineRule="exact"/>
        <w:rPr>
          <w:rFonts w:ascii="Arial" w:hAnsi="Arial" w:cs="Arial"/>
          <w:color w:val="000000" w:themeColor="text1"/>
          <w:sz w:val="20"/>
          <w:szCs w:val="20"/>
        </w:rPr>
      </w:pPr>
    </w:p>
    <w:p w14:paraId="2A55852F" w14:textId="77777777" w:rsidR="00056E32" w:rsidRPr="00A56A9B" w:rsidRDefault="00056E32"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1168D42F" w14:textId="77777777" w:rsidR="00B90FA4" w:rsidRPr="00A56A9B" w:rsidRDefault="00B90FA4" w:rsidP="00A56A9B">
      <w:pPr>
        <w:spacing w:line="260" w:lineRule="exact"/>
        <w:rPr>
          <w:rFonts w:ascii="Arial" w:hAnsi="Arial" w:cs="Arial"/>
          <w:sz w:val="20"/>
          <w:szCs w:val="20"/>
        </w:rPr>
      </w:pPr>
    </w:p>
    <w:p w14:paraId="6584A040" w14:textId="77777777" w:rsidR="00B00987" w:rsidRPr="00771B29" w:rsidRDefault="61518D90" w:rsidP="00771B29">
      <w:pPr>
        <w:pStyle w:val="Naslov3"/>
      </w:pPr>
      <w:bookmarkStart w:id="70" w:name="_Toc135396962"/>
      <w:r w:rsidRPr="00771B29">
        <w:t>Ponudba s podizvajalci</w:t>
      </w:r>
      <w:bookmarkEnd w:id="70"/>
      <w:r w:rsidR="158ABEF2" w:rsidRPr="00771B29">
        <w:t xml:space="preserve"> </w:t>
      </w:r>
    </w:p>
    <w:p w14:paraId="2C04A47F" w14:textId="77777777" w:rsidR="00B15C24" w:rsidRPr="00A56A9B" w:rsidRDefault="00B15C24" w:rsidP="00A56A9B">
      <w:pPr>
        <w:spacing w:line="260" w:lineRule="exact"/>
        <w:rPr>
          <w:rFonts w:ascii="Arial" w:hAnsi="Arial" w:cs="Arial"/>
          <w:sz w:val="20"/>
          <w:szCs w:val="20"/>
        </w:rPr>
      </w:pPr>
    </w:p>
    <w:p w14:paraId="22152B79"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1318033" w14:textId="77777777" w:rsidR="00056E32" w:rsidRPr="00A56A9B" w:rsidRDefault="00056E32" w:rsidP="00A56A9B">
      <w:pPr>
        <w:spacing w:line="260" w:lineRule="exact"/>
        <w:rPr>
          <w:rFonts w:ascii="Arial" w:hAnsi="Arial" w:cs="Arial"/>
          <w:sz w:val="20"/>
          <w:szCs w:val="20"/>
        </w:rPr>
      </w:pPr>
    </w:p>
    <w:p w14:paraId="030FE3B2"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 xml:space="preserve">Ponudnik lahko del javnega naročila odda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vendar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ne sme oddati celotnega javnega naročila, pri čemer mu podizvajalca ni potrebno prijaviti. </w:t>
      </w:r>
    </w:p>
    <w:p w14:paraId="139EDBDD" w14:textId="77777777" w:rsidR="00056E32" w:rsidRPr="00A56A9B" w:rsidRDefault="00056E32" w:rsidP="00A56A9B">
      <w:pPr>
        <w:spacing w:line="260" w:lineRule="exact"/>
        <w:rPr>
          <w:rFonts w:ascii="Arial" w:hAnsi="Arial" w:cs="Arial"/>
          <w:sz w:val="20"/>
          <w:szCs w:val="20"/>
        </w:rPr>
      </w:pPr>
    </w:p>
    <w:p w14:paraId="5065699B"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lastRenderedPageBreak/>
        <w:t>V primeru, da ponudnik podizvajalca prijavi, mora ponudnik v ponudbi predložiti Dokazila za podizvajalca, v točki 10.2.2 tega dela razpisne dokumentacije.</w:t>
      </w:r>
    </w:p>
    <w:p w14:paraId="5D913241" w14:textId="77777777" w:rsidR="00056E32" w:rsidRPr="00A56A9B" w:rsidRDefault="00056E32" w:rsidP="00A56A9B">
      <w:pPr>
        <w:spacing w:line="260" w:lineRule="exact"/>
        <w:rPr>
          <w:rFonts w:ascii="Arial" w:hAnsi="Arial" w:cs="Arial"/>
          <w:sz w:val="20"/>
          <w:szCs w:val="20"/>
        </w:rPr>
      </w:pPr>
    </w:p>
    <w:p w14:paraId="2641C460" w14:textId="77777777" w:rsidR="00056E32" w:rsidRPr="00A56A9B" w:rsidRDefault="00056E32" w:rsidP="00A56A9B">
      <w:pPr>
        <w:spacing w:line="260" w:lineRule="exact"/>
        <w:rPr>
          <w:rFonts w:ascii="Arial" w:hAnsi="Arial" w:cs="Arial"/>
          <w:sz w:val="20"/>
          <w:szCs w:val="20"/>
        </w:rPr>
      </w:pPr>
      <w:r w:rsidRPr="00A56A9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1FBD5E48" w:rsidR="007E2123" w:rsidRPr="00A56A9B" w:rsidRDefault="007E2123" w:rsidP="00A56A9B">
      <w:pPr>
        <w:spacing w:line="260" w:lineRule="exact"/>
        <w:rPr>
          <w:rFonts w:ascii="Arial" w:hAnsi="Arial" w:cs="Arial"/>
          <w:sz w:val="20"/>
          <w:szCs w:val="20"/>
        </w:rPr>
      </w:pPr>
    </w:p>
    <w:p w14:paraId="632B4CAC" w14:textId="77777777" w:rsidR="00291769" w:rsidRPr="00771B29" w:rsidRDefault="69B5DB67" w:rsidP="00771B29">
      <w:pPr>
        <w:pStyle w:val="Naslov3"/>
      </w:pPr>
      <w:bookmarkStart w:id="71" w:name="_Toc135396963"/>
      <w:r w:rsidRPr="00771B29">
        <w:t>Uporaba zmogljivosti drugih subjektov</w:t>
      </w:r>
      <w:bookmarkEnd w:id="71"/>
    </w:p>
    <w:p w14:paraId="0F2954C1" w14:textId="77777777" w:rsidR="00291769" w:rsidRPr="00A56A9B" w:rsidRDefault="00291769" w:rsidP="00A56A9B">
      <w:pPr>
        <w:pStyle w:val="Odstavekseznama"/>
        <w:keepNext/>
        <w:spacing w:line="260" w:lineRule="exact"/>
        <w:ind w:left="0"/>
        <w:rPr>
          <w:rFonts w:cs="Arial"/>
          <w:szCs w:val="20"/>
        </w:rPr>
      </w:pPr>
    </w:p>
    <w:p w14:paraId="3FA523AA" w14:textId="7F5FD3A6" w:rsidR="008570B0" w:rsidRPr="00BA513C" w:rsidRDefault="008570B0" w:rsidP="00A56A9B">
      <w:pPr>
        <w:pStyle w:val="Odstavekseznama"/>
        <w:keepNext/>
        <w:spacing w:line="260" w:lineRule="exact"/>
        <w:ind w:left="0"/>
        <w:rPr>
          <w:rFonts w:ascii="Arial" w:hAnsi="Arial" w:cs="Arial"/>
          <w:sz w:val="20"/>
          <w:szCs w:val="20"/>
        </w:rPr>
      </w:pPr>
      <w:r w:rsidRPr="00BA513C">
        <w:rPr>
          <w:rFonts w:ascii="Arial" w:hAnsi="Arial" w:cs="Arial"/>
          <w:sz w:val="20"/>
          <w:szCs w:val="20"/>
        </w:rPr>
        <w:t xml:space="preserve">Ponudnik lahko </w:t>
      </w:r>
      <w:r w:rsidR="00E47A3A" w:rsidRPr="00BA513C">
        <w:rPr>
          <w:rFonts w:ascii="Arial" w:hAnsi="Arial" w:cs="Arial"/>
          <w:sz w:val="20"/>
          <w:szCs w:val="20"/>
        </w:rPr>
        <w:t xml:space="preserve">za izpolnjevanje </w:t>
      </w:r>
      <w:r w:rsidRPr="00BA513C">
        <w:rPr>
          <w:rFonts w:ascii="Arial" w:hAnsi="Arial" w:cs="Arial"/>
          <w:sz w:val="20"/>
          <w:szCs w:val="20"/>
        </w:rPr>
        <w:t xml:space="preserve">pogojev skladno z 81. členom ZJN-3, v ponudbi uporabi zmogljivosti (kapacitete) drugih subjektov, ne glede na pravno razmerje med njim in temi subjekti. </w:t>
      </w:r>
    </w:p>
    <w:p w14:paraId="3D560966" w14:textId="77777777" w:rsidR="008570B0" w:rsidRPr="00BA513C" w:rsidRDefault="008570B0" w:rsidP="00A56A9B">
      <w:pPr>
        <w:pStyle w:val="Odstavekseznama"/>
        <w:keepNext/>
        <w:spacing w:line="260" w:lineRule="exact"/>
        <w:ind w:left="0"/>
        <w:rPr>
          <w:rFonts w:ascii="Arial" w:hAnsi="Arial" w:cs="Arial"/>
          <w:sz w:val="20"/>
          <w:szCs w:val="20"/>
        </w:rPr>
      </w:pPr>
    </w:p>
    <w:p w14:paraId="28B36353" w14:textId="2DBBE942" w:rsidR="008570B0" w:rsidRPr="00BA513C" w:rsidRDefault="008570B0" w:rsidP="00A56A9B">
      <w:pPr>
        <w:pStyle w:val="Odstavekseznama"/>
        <w:keepNext/>
        <w:spacing w:line="260" w:lineRule="exact"/>
        <w:ind w:left="0"/>
        <w:rPr>
          <w:rFonts w:ascii="Arial" w:hAnsi="Arial" w:cs="Arial"/>
          <w:sz w:val="20"/>
          <w:szCs w:val="20"/>
        </w:rPr>
      </w:pPr>
      <w:r w:rsidRPr="00BA513C">
        <w:rPr>
          <w:rFonts w:ascii="Arial" w:hAnsi="Arial" w:cs="Arial"/>
          <w:sz w:val="20"/>
          <w:szCs w:val="20"/>
        </w:rPr>
        <w:t xml:space="preserve">V tem primeru mora ponudnik v ponudbi predložiti Dokazila za drugi subjekt, navedena v </w:t>
      </w:r>
      <w:r w:rsidR="00F47749" w:rsidRPr="00BA513C">
        <w:rPr>
          <w:rFonts w:ascii="Arial" w:hAnsi="Arial" w:cs="Arial"/>
          <w:sz w:val="20"/>
          <w:szCs w:val="20"/>
        </w:rPr>
        <w:t xml:space="preserve">točki </w:t>
      </w:r>
      <w:r w:rsidR="00EB40B9" w:rsidRPr="00BA513C">
        <w:rPr>
          <w:rFonts w:ascii="Arial" w:hAnsi="Arial" w:cs="Arial"/>
          <w:sz w:val="20"/>
          <w:szCs w:val="20"/>
        </w:rPr>
        <w:t>10</w:t>
      </w:r>
      <w:r w:rsidR="00F84B3F" w:rsidRPr="00BA513C">
        <w:rPr>
          <w:rFonts w:ascii="Arial" w:hAnsi="Arial" w:cs="Arial"/>
          <w:sz w:val="20"/>
          <w:szCs w:val="20"/>
        </w:rPr>
        <w:t>.2</w:t>
      </w:r>
      <w:r w:rsidR="00C3682D" w:rsidRPr="00BA513C">
        <w:rPr>
          <w:rFonts w:ascii="Arial" w:hAnsi="Arial" w:cs="Arial"/>
          <w:sz w:val="20"/>
          <w:szCs w:val="20"/>
        </w:rPr>
        <w:t>.3</w:t>
      </w:r>
      <w:r w:rsidRPr="00BA513C">
        <w:rPr>
          <w:rFonts w:ascii="Arial" w:hAnsi="Arial" w:cs="Arial"/>
          <w:sz w:val="20"/>
          <w:szCs w:val="20"/>
        </w:rPr>
        <w:t xml:space="preserve"> tega dela razpisne dokumentacije.</w:t>
      </w:r>
    </w:p>
    <w:p w14:paraId="04F635C2" w14:textId="77777777" w:rsidR="008570B0" w:rsidRPr="00A56A9B" w:rsidRDefault="008570B0" w:rsidP="00A56A9B">
      <w:pPr>
        <w:spacing w:line="260" w:lineRule="exact"/>
        <w:rPr>
          <w:rFonts w:ascii="Arial" w:hAnsi="Arial" w:cs="Arial"/>
          <w:sz w:val="20"/>
          <w:szCs w:val="20"/>
        </w:rPr>
      </w:pPr>
    </w:p>
    <w:p w14:paraId="7478F557" w14:textId="0C983635" w:rsidR="008570B0" w:rsidRPr="00A56A9B" w:rsidRDefault="008570B0" w:rsidP="00A56A9B">
      <w:pPr>
        <w:spacing w:line="260" w:lineRule="exact"/>
        <w:rPr>
          <w:rFonts w:ascii="Arial" w:hAnsi="Arial" w:cs="Arial"/>
          <w:sz w:val="20"/>
          <w:szCs w:val="20"/>
        </w:rPr>
      </w:pPr>
      <w:r w:rsidRPr="00A56A9B">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Pr="00A56A9B" w:rsidRDefault="00A97DB5" w:rsidP="00A56A9B">
      <w:pPr>
        <w:spacing w:line="260" w:lineRule="exact"/>
        <w:rPr>
          <w:rFonts w:ascii="Arial" w:hAnsi="Arial" w:cs="Arial"/>
          <w:sz w:val="20"/>
          <w:szCs w:val="20"/>
        </w:rPr>
      </w:pPr>
    </w:p>
    <w:p w14:paraId="5C65F238" w14:textId="77777777" w:rsidR="00AA4BA5" w:rsidRPr="00771B29" w:rsidRDefault="2E751F36" w:rsidP="00771B29">
      <w:pPr>
        <w:pStyle w:val="Naslov3"/>
      </w:pPr>
      <w:bookmarkStart w:id="72" w:name="_Toc135396964"/>
      <w:r w:rsidRPr="00771B29">
        <w:t>T</w:t>
      </w:r>
      <w:r w:rsidR="4EEB9E92" w:rsidRPr="00771B29">
        <w:t>uj</w:t>
      </w:r>
      <w:r w:rsidRPr="00771B29">
        <w:t>i gospodarski subjekti</w:t>
      </w:r>
      <w:bookmarkEnd w:id="72"/>
    </w:p>
    <w:p w14:paraId="618FC555" w14:textId="77777777" w:rsidR="00740B34" w:rsidRDefault="00740B34" w:rsidP="00A56A9B">
      <w:pPr>
        <w:spacing w:line="260" w:lineRule="exact"/>
        <w:rPr>
          <w:rFonts w:ascii="Arial" w:hAnsi="Arial" w:cs="Arial"/>
          <w:sz w:val="20"/>
          <w:szCs w:val="20"/>
        </w:rPr>
      </w:pPr>
    </w:p>
    <w:p w14:paraId="7A0FDE13" w14:textId="2B045DD0" w:rsidR="00F9562F" w:rsidRPr="00A56A9B" w:rsidRDefault="00E800C3" w:rsidP="00A56A9B">
      <w:pPr>
        <w:spacing w:line="260" w:lineRule="exact"/>
        <w:rPr>
          <w:rFonts w:ascii="Arial" w:hAnsi="Arial" w:cs="Arial"/>
          <w:sz w:val="20"/>
          <w:szCs w:val="20"/>
        </w:rPr>
      </w:pPr>
      <w:r w:rsidRPr="00A56A9B">
        <w:rPr>
          <w:rFonts w:ascii="Arial" w:hAnsi="Arial" w:cs="Arial"/>
          <w:sz w:val="20"/>
          <w:szCs w:val="20"/>
        </w:rPr>
        <w:t>T</w:t>
      </w:r>
      <w:r w:rsidR="00F9562F" w:rsidRPr="00A56A9B">
        <w:rPr>
          <w:rFonts w:ascii="Arial" w:hAnsi="Arial" w:cs="Arial"/>
          <w:sz w:val="20"/>
          <w:szCs w:val="20"/>
        </w:rPr>
        <w:t>uji ponudniki</w:t>
      </w:r>
      <w:r w:rsidRPr="00A56A9B">
        <w:rPr>
          <w:rFonts w:ascii="Arial" w:hAnsi="Arial" w:cs="Arial"/>
          <w:sz w:val="20"/>
          <w:szCs w:val="20"/>
        </w:rPr>
        <w:t xml:space="preserve"> </w:t>
      </w:r>
      <w:r w:rsidR="00F9562F" w:rsidRPr="00A56A9B">
        <w:rPr>
          <w:rFonts w:ascii="Arial" w:hAnsi="Arial" w:cs="Arial"/>
          <w:sz w:val="20"/>
          <w:szCs w:val="20"/>
        </w:rPr>
        <w:t>(ponudniki, ki nimajo sedeža v Republiki Sloveniji)</w:t>
      </w:r>
      <w:r w:rsidRPr="00A56A9B">
        <w:rPr>
          <w:rFonts w:ascii="Arial" w:hAnsi="Arial" w:cs="Arial"/>
          <w:sz w:val="20"/>
          <w:szCs w:val="20"/>
        </w:rPr>
        <w:t xml:space="preserve"> </w:t>
      </w:r>
      <w:r w:rsidR="00F9562F" w:rsidRPr="00A56A9B">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A56A9B">
        <w:rPr>
          <w:rFonts w:ascii="Arial" w:hAnsi="Arial" w:cs="Arial"/>
          <w:sz w:val="20"/>
          <w:szCs w:val="20"/>
        </w:rPr>
        <w:t>10.</w:t>
      </w:r>
      <w:r w:rsidR="00F84B3F" w:rsidRPr="00A56A9B">
        <w:rPr>
          <w:rFonts w:ascii="Arial" w:hAnsi="Arial" w:cs="Arial"/>
          <w:sz w:val="20"/>
          <w:szCs w:val="20"/>
        </w:rPr>
        <w:t>2</w:t>
      </w:r>
      <w:r w:rsidR="00F9562F" w:rsidRPr="00A56A9B">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A56A9B">
        <w:rPr>
          <w:rFonts w:ascii="Arial" w:hAnsi="Arial" w:cs="Arial"/>
          <w:sz w:val="20"/>
          <w:szCs w:val="20"/>
        </w:rPr>
        <w:t>8</w:t>
      </w:r>
      <w:r w:rsidR="00F9562F" w:rsidRPr="00A56A9B">
        <w:rPr>
          <w:rFonts w:ascii="Arial" w:hAnsi="Arial" w:cs="Arial"/>
          <w:sz w:val="20"/>
          <w:szCs w:val="20"/>
        </w:rPr>
        <w:t>.1 tega dela razpisne dokumentacije, in sicer:</w:t>
      </w:r>
    </w:p>
    <w:p w14:paraId="4DC77A15" w14:textId="75C002B7" w:rsidR="00F9562F" w:rsidRPr="00A56A9B" w:rsidRDefault="00F9562F" w:rsidP="00A56A9B">
      <w:pPr>
        <w:numPr>
          <w:ilvl w:val="0"/>
          <w:numId w:val="8"/>
        </w:numPr>
        <w:spacing w:line="260" w:lineRule="exact"/>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A56A9B" w:rsidRDefault="00F9562F" w:rsidP="00A56A9B">
      <w:pPr>
        <w:numPr>
          <w:ilvl w:val="0"/>
          <w:numId w:val="8"/>
        </w:numPr>
        <w:spacing w:line="260" w:lineRule="exact"/>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A56A9B" w:rsidRDefault="00F9562F" w:rsidP="00A56A9B">
      <w:pPr>
        <w:numPr>
          <w:ilvl w:val="0"/>
          <w:numId w:val="8"/>
        </w:numPr>
        <w:spacing w:line="260" w:lineRule="exact"/>
        <w:rPr>
          <w:rFonts w:ascii="Arial" w:hAnsi="Arial" w:cs="Arial"/>
          <w:sz w:val="20"/>
          <w:szCs w:val="20"/>
        </w:rPr>
      </w:pPr>
      <w:r w:rsidRPr="00A56A9B">
        <w:rPr>
          <w:rFonts w:ascii="Arial" w:hAnsi="Arial" w:cs="Arial"/>
          <w:sz w:val="20"/>
          <w:szCs w:val="20"/>
        </w:rPr>
        <w:t xml:space="preserve">v zvezi </w:t>
      </w:r>
      <w:r w:rsidR="00A97DB5" w:rsidRPr="00A56A9B">
        <w:rPr>
          <w:rFonts w:ascii="Arial" w:hAnsi="Arial" w:cs="Arial"/>
          <w:sz w:val="20"/>
          <w:szCs w:val="20"/>
        </w:rPr>
        <w:t>s točko</w:t>
      </w:r>
      <w:r w:rsidR="00EB40B9" w:rsidRPr="00A56A9B">
        <w:rPr>
          <w:rFonts w:ascii="Arial" w:hAnsi="Arial" w:cs="Arial"/>
          <w:sz w:val="20"/>
          <w:szCs w:val="20"/>
        </w:rPr>
        <w:t xml:space="preserve"> 8</w:t>
      </w:r>
      <w:r w:rsidR="00A97DB5" w:rsidRPr="00A56A9B">
        <w:rPr>
          <w:rFonts w:ascii="Arial" w:hAnsi="Arial" w:cs="Arial"/>
          <w:sz w:val="20"/>
          <w:szCs w:val="20"/>
        </w:rPr>
        <w:t>.1.4</w:t>
      </w:r>
      <w:r w:rsidRPr="00A56A9B">
        <w:rPr>
          <w:rFonts w:ascii="Arial" w:hAnsi="Arial" w:cs="Arial"/>
          <w:sz w:val="20"/>
          <w:szCs w:val="20"/>
        </w:rPr>
        <w:t xml:space="preserve"> izpis iz evidence o pravnomočnih odločbah o prekrških, ki jo vodi pristojni organ v državi članici ali tretji državi.</w:t>
      </w:r>
    </w:p>
    <w:p w14:paraId="07B0F71A" w14:textId="77777777" w:rsidR="00740B34" w:rsidRDefault="00740B34" w:rsidP="00A56A9B">
      <w:pPr>
        <w:spacing w:line="260" w:lineRule="exact"/>
        <w:rPr>
          <w:rFonts w:ascii="Arial" w:hAnsi="Arial" w:cs="Arial"/>
          <w:sz w:val="20"/>
          <w:szCs w:val="20"/>
        </w:rPr>
      </w:pPr>
    </w:p>
    <w:p w14:paraId="38C5B7F1" w14:textId="5DCFCB23" w:rsidR="00F9562F" w:rsidRPr="00A56A9B" w:rsidRDefault="00F9562F" w:rsidP="00A56A9B">
      <w:pPr>
        <w:spacing w:line="260" w:lineRule="exact"/>
        <w:rPr>
          <w:rFonts w:ascii="Arial" w:hAnsi="Arial" w:cs="Arial"/>
          <w:sz w:val="20"/>
          <w:szCs w:val="20"/>
        </w:rPr>
      </w:pPr>
      <w:r w:rsidRPr="00A56A9B">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A56A9B" w:rsidRDefault="00F9562F" w:rsidP="00A56A9B">
      <w:pPr>
        <w:spacing w:line="260" w:lineRule="exact"/>
        <w:rPr>
          <w:rFonts w:ascii="Arial" w:hAnsi="Arial" w:cs="Arial"/>
          <w:sz w:val="20"/>
          <w:szCs w:val="20"/>
        </w:rPr>
      </w:pPr>
    </w:p>
    <w:p w14:paraId="519FDDC3" w14:textId="22F95497" w:rsidR="00F9562F" w:rsidRPr="00A56A9B" w:rsidRDefault="00F9562F" w:rsidP="00A56A9B">
      <w:pPr>
        <w:spacing w:line="260" w:lineRule="exact"/>
        <w:rPr>
          <w:rFonts w:ascii="Arial" w:hAnsi="Arial" w:cs="Arial"/>
          <w:sz w:val="20"/>
          <w:szCs w:val="20"/>
        </w:rPr>
      </w:pPr>
      <w:r w:rsidRPr="00A56A9B">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56A9B" w:rsidRDefault="00F9562F" w:rsidP="00A56A9B">
      <w:pPr>
        <w:spacing w:line="260" w:lineRule="exact"/>
        <w:rPr>
          <w:rFonts w:ascii="Arial" w:hAnsi="Arial" w:cs="Arial"/>
          <w:sz w:val="20"/>
          <w:szCs w:val="20"/>
        </w:rPr>
      </w:pPr>
    </w:p>
    <w:p w14:paraId="39D41C59" w14:textId="512E7BA1" w:rsidR="00F9562F" w:rsidRDefault="00F9562F" w:rsidP="00A56A9B">
      <w:pPr>
        <w:spacing w:line="260" w:lineRule="exact"/>
        <w:rPr>
          <w:rFonts w:ascii="Arial" w:hAnsi="Arial" w:cs="Arial"/>
          <w:sz w:val="20"/>
          <w:szCs w:val="20"/>
        </w:rPr>
      </w:pPr>
      <w:r w:rsidRPr="00A56A9B">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F49AD98" w14:textId="78E9743D" w:rsidR="001C4BC7" w:rsidRDefault="001C4BC7" w:rsidP="00A56A9B">
      <w:pPr>
        <w:spacing w:line="260" w:lineRule="exact"/>
        <w:rPr>
          <w:rFonts w:ascii="Arial" w:hAnsi="Arial" w:cs="Arial"/>
          <w:sz w:val="20"/>
          <w:szCs w:val="20"/>
        </w:rPr>
      </w:pPr>
    </w:p>
    <w:p w14:paraId="37B0FAE7" w14:textId="72BEBBF4" w:rsidR="00497757" w:rsidRPr="00771B29" w:rsidRDefault="223994CA" w:rsidP="00771B29">
      <w:pPr>
        <w:pStyle w:val="Naslov3"/>
        <w:rPr>
          <w:rFonts w:eastAsia="Calibri"/>
        </w:rPr>
      </w:pPr>
      <w:bookmarkStart w:id="73" w:name="_Toc62631373"/>
      <w:bookmarkStart w:id="74" w:name="_Toc62632283"/>
      <w:bookmarkStart w:id="75" w:name="_Toc62649976"/>
      <w:bookmarkStart w:id="76" w:name="_Toc135396965"/>
      <w:r w:rsidRPr="00771B29">
        <w:rPr>
          <w:rFonts w:eastAsia="Calibri"/>
        </w:rPr>
        <w:t>Variantne ponudbe</w:t>
      </w:r>
      <w:bookmarkEnd w:id="73"/>
      <w:bookmarkEnd w:id="74"/>
      <w:bookmarkEnd w:id="75"/>
      <w:bookmarkEnd w:id="76"/>
    </w:p>
    <w:p w14:paraId="1A3D75F4" w14:textId="77777777" w:rsidR="00E800C3" w:rsidRPr="00A56A9B" w:rsidRDefault="00E800C3" w:rsidP="00A56A9B">
      <w:pPr>
        <w:spacing w:line="260" w:lineRule="exact"/>
        <w:rPr>
          <w:rFonts w:ascii="Arial" w:eastAsia="Calibri" w:hAnsi="Arial" w:cs="Arial"/>
          <w:sz w:val="20"/>
          <w:szCs w:val="20"/>
          <w:lang w:val="x-none" w:eastAsia="x-none"/>
        </w:rPr>
      </w:pPr>
    </w:p>
    <w:p w14:paraId="6F2B2E0F" w14:textId="116FB242" w:rsidR="00497757" w:rsidRDefault="00497757" w:rsidP="00A56A9B">
      <w:pPr>
        <w:spacing w:line="260" w:lineRule="exact"/>
        <w:rPr>
          <w:rFonts w:ascii="Arial" w:hAnsi="Arial" w:cs="Arial"/>
          <w:sz w:val="20"/>
          <w:szCs w:val="20"/>
        </w:rPr>
      </w:pPr>
      <w:r w:rsidRPr="00A56A9B">
        <w:rPr>
          <w:rFonts w:ascii="Arial" w:hAnsi="Arial" w:cs="Arial"/>
          <w:sz w:val="20"/>
          <w:szCs w:val="20"/>
        </w:rPr>
        <w:t>Variantne ponudbe niso dovoljene.</w:t>
      </w:r>
    </w:p>
    <w:p w14:paraId="051643DB" w14:textId="4235CCAD" w:rsidR="00A2527F" w:rsidRDefault="00A2527F" w:rsidP="00A56A9B">
      <w:pPr>
        <w:spacing w:line="260" w:lineRule="exact"/>
        <w:rPr>
          <w:rFonts w:ascii="Arial" w:hAnsi="Arial" w:cs="Arial"/>
          <w:sz w:val="20"/>
          <w:szCs w:val="20"/>
        </w:rPr>
      </w:pPr>
    </w:p>
    <w:p w14:paraId="1EE5295B" w14:textId="4A74D81F" w:rsidR="00A2527F" w:rsidRPr="00771B29" w:rsidRDefault="00A2527F" w:rsidP="00771B29">
      <w:pPr>
        <w:pStyle w:val="Naslov3"/>
        <w:rPr>
          <w:rFonts w:eastAsia="Calibri"/>
        </w:rPr>
      </w:pPr>
      <w:bookmarkStart w:id="77" w:name="_Toc135396966"/>
      <w:r w:rsidRPr="00771B29">
        <w:rPr>
          <w:rFonts w:eastAsia="Calibri"/>
        </w:rPr>
        <w:t>Zavarovanje za dobro izvedbo pogodbenih obveznosti</w:t>
      </w:r>
      <w:bookmarkEnd w:id="77"/>
      <w:r w:rsidRPr="00771B29">
        <w:rPr>
          <w:rFonts w:eastAsia="Calibri"/>
        </w:rPr>
        <w:t xml:space="preserve"> </w:t>
      </w:r>
    </w:p>
    <w:p w14:paraId="7F93FA05" w14:textId="6AEB8D12" w:rsidR="00A2527F" w:rsidRDefault="00A2527F" w:rsidP="00A2527F">
      <w:pPr>
        <w:rPr>
          <w:rFonts w:eastAsia="Calibri"/>
          <w:lang w:eastAsia="x-none"/>
        </w:rPr>
      </w:pPr>
    </w:p>
    <w:p w14:paraId="2EA213A4" w14:textId="119C4A2E" w:rsidR="00A2527F" w:rsidRPr="005543BB" w:rsidRDefault="00A2527F">
      <w:pPr>
        <w:rPr>
          <w:rFonts w:ascii="Arial" w:eastAsia="Calibri" w:hAnsi="Arial" w:cs="Arial"/>
          <w:sz w:val="20"/>
          <w:szCs w:val="20"/>
          <w:lang w:eastAsia="x-none"/>
        </w:rPr>
      </w:pPr>
      <w:bookmarkStart w:id="78" w:name="_Hlk135375540"/>
      <w:r w:rsidRPr="005543BB">
        <w:rPr>
          <w:rFonts w:ascii="Arial" w:eastAsia="Calibri" w:hAnsi="Arial" w:cs="Arial"/>
          <w:sz w:val="20"/>
          <w:szCs w:val="20"/>
          <w:lang w:eastAsia="x-none"/>
        </w:rPr>
        <w:t xml:space="preserve">Izbrani ponudnik mora naročniku najkasneje deset dni od sklenitve pogodbe predložiti zavarovanje: Bianco menica za dobro izvedbo pogodbenih obveznosti, in sicer v višini </w:t>
      </w:r>
      <w:r>
        <w:rPr>
          <w:rFonts w:ascii="Arial" w:eastAsia="Calibri" w:hAnsi="Arial" w:cs="Arial"/>
          <w:sz w:val="20"/>
          <w:szCs w:val="20"/>
          <w:lang w:eastAsia="x-none"/>
        </w:rPr>
        <w:t xml:space="preserve">4.000,00 EUR </w:t>
      </w:r>
      <w:r w:rsidRPr="005543BB">
        <w:rPr>
          <w:rFonts w:ascii="Arial" w:eastAsia="Calibri" w:hAnsi="Arial" w:cs="Arial"/>
          <w:sz w:val="20"/>
          <w:szCs w:val="20"/>
          <w:lang w:eastAsia="x-none"/>
        </w:rPr>
        <w:t xml:space="preserve">z DDV z veljavnostjo za celoten čas trajanja pogodbe, podaljšano za dodatnih 30 dni po izteku pogodbe. </w:t>
      </w:r>
    </w:p>
    <w:bookmarkEnd w:id="78"/>
    <w:p w14:paraId="1AD83BEB" w14:textId="77777777" w:rsidR="00A2527F" w:rsidRPr="005543BB" w:rsidRDefault="00A2527F">
      <w:pPr>
        <w:rPr>
          <w:rFonts w:ascii="Arial" w:eastAsia="Calibri" w:hAnsi="Arial" w:cs="Arial"/>
          <w:sz w:val="20"/>
          <w:szCs w:val="20"/>
          <w:lang w:eastAsia="x-none"/>
        </w:rPr>
      </w:pPr>
      <w:r w:rsidRPr="005543BB">
        <w:rPr>
          <w:rFonts w:ascii="Arial" w:eastAsia="Calibri" w:hAnsi="Arial" w:cs="Arial"/>
          <w:sz w:val="20"/>
          <w:szCs w:val="20"/>
          <w:lang w:eastAsia="x-none"/>
        </w:rPr>
        <w:t xml:space="preserve"> </w:t>
      </w:r>
    </w:p>
    <w:p w14:paraId="747F68D4" w14:textId="77777777" w:rsidR="00A2527F" w:rsidRPr="005543BB" w:rsidRDefault="00A2527F">
      <w:pPr>
        <w:rPr>
          <w:rFonts w:ascii="Arial" w:eastAsia="Calibri" w:hAnsi="Arial" w:cs="Arial"/>
          <w:sz w:val="20"/>
          <w:szCs w:val="20"/>
          <w:lang w:eastAsia="x-none"/>
        </w:rPr>
      </w:pPr>
      <w:r w:rsidRPr="005543BB">
        <w:rPr>
          <w:rFonts w:ascii="Arial" w:eastAsia="Calibri" w:hAnsi="Arial" w:cs="Arial"/>
          <w:sz w:val="20"/>
          <w:szCs w:val="20"/>
          <w:lang w:eastAsia="x-none"/>
        </w:rPr>
        <w:t xml:space="preserve">Naročnik bo unovčil zavarovanje za dobro izvedbo pogodbenih obveznosti v primeru: </w:t>
      </w:r>
    </w:p>
    <w:p w14:paraId="56E591A3" w14:textId="77777777" w:rsidR="00A2527F" w:rsidRPr="005543BB" w:rsidRDefault="00A2527F">
      <w:pPr>
        <w:rPr>
          <w:rFonts w:ascii="Arial" w:eastAsia="Calibri" w:hAnsi="Arial" w:cs="Arial"/>
          <w:sz w:val="20"/>
          <w:szCs w:val="20"/>
          <w:lang w:eastAsia="x-none"/>
        </w:rPr>
      </w:pPr>
      <w:r w:rsidRPr="005543BB">
        <w:rPr>
          <w:rFonts w:ascii="Arial" w:eastAsia="Calibri" w:hAnsi="Arial" w:cs="Arial"/>
          <w:sz w:val="20"/>
          <w:szCs w:val="20"/>
          <w:lang w:eastAsia="x-none"/>
        </w:rPr>
        <w:t>•</w:t>
      </w:r>
      <w:r w:rsidRPr="005543BB">
        <w:rPr>
          <w:rFonts w:ascii="Arial" w:eastAsia="Calibri" w:hAnsi="Arial" w:cs="Arial"/>
          <w:sz w:val="20"/>
          <w:szCs w:val="20"/>
          <w:lang w:eastAsia="x-none"/>
        </w:rPr>
        <w:tab/>
        <w:t xml:space="preserve">da obveznosti po pogodbi ne bodo pravočasno in pravilno izvajane oziroma jih bo dobavitelj enostransko prenehal izvajati in </w:t>
      </w:r>
    </w:p>
    <w:p w14:paraId="40110789" w14:textId="77777777" w:rsidR="00A2527F" w:rsidRPr="005543BB" w:rsidRDefault="00A2527F">
      <w:pPr>
        <w:rPr>
          <w:rFonts w:ascii="Arial" w:eastAsia="Calibri" w:hAnsi="Arial" w:cs="Arial"/>
          <w:sz w:val="20"/>
          <w:szCs w:val="20"/>
          <w:lang w:eastAsia="x-none"/>
        </w:rPr>
      </w:pPr>
      <w:r w:rsidRPr="005543BB">
        <w:rPr>
          <w:rFonts w:ascii="Arial" w:eastAsia="Calibri" w:hAnsi="Arial" w:cs="Arial"/>
          <w:sz w:val="20"/>
          <w:szCs w:val="20"/>
          <w:lang w:eastAsia="x-none"/>
        </w:rPr>
        <w:t>•</w:t>
      </w:r>
      <w:r w:rsidRPr="005543BB">
        <w:rPr>
          <w:rFonts w:ascii="Arial" w:eastAsia="Calibri" w:hAnsi="Arial" w:cs="Arial"/>
          <w:sz w:val="20"/>
          <w:szCs w:val="20"/>
          <w:lang w:eastAsia="x-none"/>
        </w:rPr>
        <w:tab/>
        <w:t xml:space="preserve">prekinitve pogodbe po krivdi izvajalca. </w:t>
      </w:r>
    </w:p>
    <w:p w14:paraId="685AED22" w14:textId="77777777" w:rsidR="00A2527F" w:rsidRPr="005543BB" w:rsidRDefault="00A2527F">
      <w:pPr>
        <w:rPr>
          <w:rFonts w:ascii="Arial" w:eastAsia="Calibri" w:hAnsi="Arial" w:cs="Arial"/>
          <w:sz w:val="20"/>
          <w:szCs w:val="20"/>
          <w:lang w:eastAsia="x-none"/>
        </w:rPr>
      </w:pPr>
      <w:r w:rsidRPr="005543BB">
        <w:rPr>
          <w:rFonts w:ascii="Arial" w:eastAsia="Calibri" w:hAnsi="Arial" w:cs="Arial"/>
          <w:sz w:val="20"/>
          <w:szCs w:val="20"/>
          <w:lang w:eastAsia="x-none"/>
        </w:rPr>
        <w:t xml:space="preserve"> </w:t>
      </w:r>
    </w:p>
    <w:p w14:paraId="698FE419" w14:textId="25704949" w:rsidR="00A2527F" w:rsidRPr="0085781F" w:rsidRDefault="00A2527F" w:rsidP="005543BB">
      <w:pPr>
        <w:rPr>
          <w:rFonts w:eastAsia="Calibri" w:cs="Arial"/>
          <w:szCs w:val="20"/>
        </w:rPr>
      </w:pPr>
      <w:r w:rsidRPr="005543BB">
        <w:rPr>
          <w:rFonts w:ascii="Arial" w:eastAsia="Calibri" w:hAnsi="Arial" w:cs="Arial"/>
          <w:sz w:val="20"/>
          <w:szCs w:val="20"/>
          <w:lang w:eastAsia="x-none"/>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Pr>
          <w:rFonts w:ascii="Arial" w:eastAsia="Calibri" w:hAnsi="Arial" w:cs="Arial"/>
          <w:sz w:val="20"/>
          <w:szCs w:val="20"/>
          <w:lang w:eastAsia="x-none"/>
        </w:rPr>
        <w:t>.</w:t>
      </w:r>
    </w:p>
    <w:p w14:paraId="24F9D175" w14:textId="77777777" w:rsidR="00A2527F" w:rsidRPr="00A56A9B" w:rsidRDefault="00A2527F" w:rsidP="00A56A9B">
      <w:pPr>
        <w:spacing w:line="260" w:lineRule="exact"/>
        <w:rPr>
          <w:rFonts w:ascii="Arial" w:hAnsi="Arial" w:cs="Arial"/>
          <w:sz w:val="20"/>
          <w:szCs w:val="20"/>
        </w:rPr>
      </w:pPr>
    </w:p>
    <w:p w14:paraId="122D523F" w14:textId="77777777" w:rsidR="00740B34" w:rsidRDefault="00740B34" w:rsidP="00A56A9B">
      <w:pPr>
        <w:spacing w:line="260" w:lineRule="exact"/>
        <w:rPr>
          <w:rFonts w:ascii="Arial" w:hAnsi="Arial" w:cs="Arial"/>
          <w:sz w:val="20"/>
          <w:szCs w:val="20"/>
        </w:rPr>
      </w:pPr>
    </w:p>
    <w:p w14:paraId="33A99B93" w14:textId="76CED96D" w:rsidR="000D6492" w:rsidRPr="00476DF2" w:rsidRDefault="1517897D" w:rsidP="00476DF2">
      <w:pPr>
        <w:pStyle w:val="Naslov1"/>
      </w:pPr>
      <w:bookmarkStart w:id="79" w:name="_Toc135396967"/>
      <w:r w:rsidRPr="00476DF2">
        <w:t>OSTALA DOLOČILA V ZVEZI S POSTOPKOM JAVNEGA NAROČILA</w:t>
      </w:r>
      <w:bookmarkEnd w:id="79"/>
    </w:p>
    <w:p w14:paraId="0CC23471" w14:textId="77777777" w:rsidR="000D6492" w:rsidRPr="00A56A9B" w:rsidRDefault="000D6492" w:rsidP="00A56A9B">
      <w:pPr>
        <w:pStyle w:val="Odstavekseznama"/>
        <w:spacing w:line="260" w:lineRule="exact"/>
        <w:ind w:left="0"/>
        <w:contextualSpacing w:val="0"/>
        <w:rPr>
          <w:rFonts w:cs="Arial"/>
          <w:szCs w:val="20"/>
        </w:rPr>
      </w:pPr>
    </w:p>
    <w:p w14:paraId="36EE392F" w14:textId="583EAFC5" w:rsidR="00740B34" w:rsidRPr="00476DF2" w:rsidRDefault="1517897D" w:rsidP="00476DF2">
      <w:pPr>
        <w:pStyle w:val="Naslov2"/>
      </w:pPr>
      <w:bookmarkStart w:id="80" w:name="_Toc135396968"/>
      <w:r w:rsidRPr="00476DF2">
        <w:t>Obvestilo o odločitvi o oddaji naročila</w:t>
      </w:r>
      <w:bookmarkEnd w:id="80"/>
    </w:p>
    <w:p w14:paraId="24364572" w14:textId="77777777" w:rsidR="00726101" w:rsidRPr="00726101" w:rsidRDefault="00726101" w:rsidP="00726101"/>
    <w:p w14:paraId="761F669B" w14:textId="6C149F4E" w:rsidR="00A71ACE" w:rsidRDefault="00307C5D" w:rsidP="00A56A9B">
      <w:pPr>
        <w:spacing w:line="260" w:lineRule="exact"/>
        <w:rPr>
          <w:rFonts w:ascii="Arial" w:hAnsi="Arial" w:cs="Arial"/>
          <w:sz w:val="20"/>
          <w:szCs w:val="20"/>
        </w:rPr>
      </w:pPr>
      <w:r w:rsidRPr="00A56A9B">
        <w:rPr>
          <w:rFonts w:ascii="Arial" w:hAnsi="Arial" w:cs="Arial"/>
          <w:sz w:val="20"/>
          <w:szCs w:val="20"/>
        </w:rPr>
        <w:t>Naročnik bo odločitev o oddaji naročila objavil na portalu javnih naročil. Odločitev se šteje za vročeno z dnem objave na portalu javnih naročil.</w:t>
      </w:r>
    </w:p>
    <w:p w14:paraId="6E306E5E" w14:textId="77777777" w:rsidR="00740B34" w:rsidRPr="00A56A9B" w:rsidRDefault="00740B34" w:rsidP="00A56A9B">
      <w:pPr>
        <w:spacing w:line="260" w:lineRule="exact"/>
        <w:rPr>
          <w:rFonts w:ascii="Arial" w:hAnsi="Arial" w:cs="Arial"/>
          <w:sz w:val="20"/>
          <w:szCs w:val="20"/>
        </w:rPr>
      </w:pPr>
    </w:p>
    <w:p w14:paraId="5FFCEE33" w14:textId="77777777" w:rsidR="000D0C3F" w:rsidRPr="00476DF2" w:rsidRDefault="1517897D" w:rsidP="00476DF2">
      <w:pPr>
        <w:pStyle w:val="Naslov2"/>
      </w:pPr>
      <w:bookmarkStart w:id="81" w:name="_Toc135396969"/>
      <w:r w:rsidRPr="00476DF2">
        <w:lastRenderedPageBreak/>
        <w:t>Sklenitev pogodbe</w:t>
      </w:r>
      <w:bookmarkEnd w:id="81"/>
    </w:p>
    <w:p w14:paraId="054AF9B1" w14:textId="77777777" w:rsidR="00876D6B" w:rsidRPr="00A56A9B" w:rsidRDefault="00876D6B" w:rsidP="00A56A9B">
      <w:pPr>
        <w:spacing w:line="260" w:lineRule="exact"/>
        <w:rPr>
          <w:rFonts w:ascii="Arial" w:hAnsi="Arial" w:cs="Arial"/>
          <w:sz w:val="20"/>
          <w:szCs w:val="20"/>
        </w:rPr>
      </w:pPr>
    </w:p>
    <w:p w14:paraId="45575B82" w14:textId="1E9682F0" w:rsidR="0098655C" w:rsidRPr="00A56A9B" w:rsidRDefault="00A66441" w:rsidP="00A56A9B">
      <w:pPr>
        <w:spacing w:line="260" w:lineRule="exact"/>
        <w:rPr>
          <w:rFonts w:ascii="Arial" w:hAnsi="Arial" w:cs="Arial"/>
          <w:sz w:val="20"/>
          <w:szCs w:val="20"/>
        </w:rPr>
      </w:pPr>
      <w:r w:rsidRPr="00A56A9B">
        <w:rPr>
          <w:rFonts w:ascii="Arial" w:hAnsi="Arial" w:cs="Arial"/>
          <w:sz w:val="20"/>
          <w:szCs w:val="20"/>
        </w:rPr>
        <w:t xml:space="preserve">Naročnik bo z najugodnejšim ponudnikom, katerega ponudba bo dopustna, sklenil pogodbo za </w:t>
      </w:r>
      <w:r w:rsidR="00E34D19" w:rsidRPr="00A56A9B">
        <w:rPr>
          <w:rFonts w:ascii="Arial" w:hAnsi="Arial" w:cs="Arial"/>
          <w:sz w:val="20"/>
          <w:szCs w:val="20"/>
        </w:rPr>
        <w:t xml:space="preserve">izvedbo </w:t>
      </w:r>
      <w:r w:rsidRPr="00A56A9B">
        <w:rPr>
          <w:rFonts w:ascii="Arial" w:hAnsi="Arial" w:cs="Arial"/>
          <w:sz w:val="20"/>
          <w:szCs w:val="20"/>
        </w:rPr>
        <w:t>predmet</w:t>
      </w:r>
      <w:r w:rsidR="00E34D19" w:rsidRPr="00A56A9B">
        <w:rPr>
          <w:rFonts w:ascii="Arial" w:hAnsi="Arial" w:cs="Arial"/>
          <w:sz w:val="20"/>
          <w:szCs w:val="20"/>
        </w:rPr>
        <w:t>a</w:t>
      </w:r>
      <w:r w:rsidR="0098655C" w:rsidRPr="00A56A9B">
        <w:rPr>
          <w:rFonts w:ascii="Arial" w:hAnsi="Arial" w:cs="Arial"/>
          <w:sz w:val="20"/>
          <w:szCs w:val="20"/>
        </w:rPr>
        <w:t xml:space="preserve"> javnega naročila za obdobje 2 let.</w:t>
      </w:r>
      <w:r w:rsidR="009F2121">
        <w:rPr>
          <w:rFonts w:ascii="Arial" w:hAnsi="Arial" w:cs="Arial"/>
          <w:sz w:val="20"/>
          <w:szCs w:val="20"/>
        </w:rPr>
        <w:t xml:space="preserve"> Pogodba se bo podpisala za vse tri naročnike. </w:t>
      </w:r>
      <w:bookmarkStart w:id="82" w:name="_GoBack"/>
      <w:bookmarkEnd w:id="82"/>
    </w:p>
    <w:p w14:paraId="082AB527" w14:textId="0C5BAB27" w:rsidR="0098655C" w:rsidRPr="00A56A9B" w:rsidRDefault="0098655C" w:rsidP="00A56A9B">
      <w:pPr>
        <w:spacing w:line="260" w:lineRule="exact"/>
        <w:rPr>
          <w:rFonts w:ascii="Arial" w:hAnsi="Arial" w:cs="Arial"/>
          <w:sz w:val="20"/>
          <w:szCs w:val="20"/>
        </w:rPr>
      </w:pPr>
    </w:p>
    <w:p w14:paraId="335C7325" w14:textId="7C8541D3" w:rsidR="006C60B4" w:rsidRPr="00A56A9B" w:rsidRDefault="006C60B4"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 xml:space="preserve">Skladno s šestim odstavkom 14. člena </w:t>
      </w:r>
      <w:proofErr w:type="spellStart"/>
      <w:r w:rsidRPr="00A56A9B">
        <w:rPr>
          <w:rFonts w:ascii="Arial" w:hAnsi="Arial" w:cs="Arial"/>
          <w:color w:val="000000" w:themeColor="text1"/>
          <w:sz w:val="20"/>
          <w:szCs w:val="20"/>
        </w:rPr>
        <w:t>ZIntPK</w:t>
      </w:r>
      <w:proofErr w:type="spellEnd"/>
      <w:r w:rsidRPr="00A56A9B">
        <w:rPr>
          <w:rFonts w:ascii="Arial" w:hAnsi="Arial" w:cs="Arial"/>
          <w:color w:val="000000" w:themeColor="text1"/>
          <w:sz w:val="20"/>
          <w:szCs w:val="20"/>
        </w:rPr>
        <w:t xml:space="preserve">, bo moral izbrani ponudnik pred sklenitvijo </w:t>
      </w:r>
      <w:r w:rsidR="006B79E9">
        <w:rPr>
          <w:rFonts w:ascii="Arial" w:hAnsi="Arial" w:cs="Arial"/>
          <w:color w:val="000000" w:themeColor="text1"/>
          <w:sz w:val="20"/>
          <w:szCs w:val="20"/>
        </w:rPr>
        <w:t>Pogodbe</w:t>
      </w:r>
      <w:r w:rsidRPr="00A56A9B">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B79E9">
        <w:rPr>
          <w:rFonts w:ascii="Arial" w:hAnsi="Arial" w:cs="Arial"/>
          <w:color w:val="000000" w:themeColor="text1"/>
          <w:sz w:val="20"/>
          <w:szCs w:val="20"/>
        </w:rPr>
        <w:t>Pogodbe</w:t>
      </w:r>
      <w:r w:rsidRPr="00A56A9B">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CBA1054" w14:textId="77777777" w:rsidR="006C60B4" w:rsidRPr="00A56A9B" w:rsidRDefault="006C60B4" w:rsidP="00A56A9B">
      <w:pPr>
        <w:spacing w:line="260" w:lineRule="exact"/>
        <w:rPr>
          <w:rFonts w:ascii="Arial" w:hAnsi="Arial" w:cs="Arial"/>
          <w:color w:val="000000" w:themeColor="text1"/>
          <w:sz w:val="20"/>
          <w:szCs w:val="20"/>
        </w:rPr>
      </w:pPr>
    </w:p>
    <w:p w14:paraId="09116812" w14:textId="77777777" w:rsidR="006C60B4" w:rsidRPr="00A56A9B" w:rsidRDefault="006C60B4"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D23042" w14:textId="77777777" w:rsidR="006C60B4" w:rsidRPr="00A56A9B" w:rsidRDefault="006C60B4" w:rsidP="00A56A9B">
      <w:pPr>
        <w:spacing w:line="260" w:lineRule="exact"/>
        <w:rPr>
          <w:rFonts w:ascii="Arial" w:hAnsi="Arial" w:cs="Arial"/>
          <w:color w:val="000000" w:themeColor="text1"/>
          <w:sz w:val="20"/>
          <w:szCs w:val="20"/>
        </w:rPr>
      </w:pPr>
    </w:p>
    <w:p w14:paraId="76E3FFE6" w14:textId="77777777" w:rsidR="00451181" w:rsidRPr="00A56A9B" w:rsidRDefault="00451181" w:rsidP="00A56A9B">
      <w:pPr>
        <w:autoSpaceDE w:val="0"/>
        <w:autoSpaceDN w:val="0"/>
        <w:adjustRightInd w:val="0"/>
        <w:spacing w:line="260" w:lineRule="exact"/>
        <w:rPr>
          <w:rFonts w:ascii="Arial" w:hAnsi="Arial" w:cs="Arial"/>
          <w:color w:val="000000"/>
          <w:sz w:val="20"/>
          <w:szCs w:val="20"/>
        </w:rPr>
      </w:pPr>
      <w:r w:rsidRPr="00A56A9B">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A56A9B">
        <w:rPr>
          <w:rFonts w:ascii="Arial" w:hAnsi="Arial" w:cs="Arial"/>
          <w:color w:val="000000"/>
          <w:sz w:val="20"/>
          <w:szCs w:val="20"/>
        </w:rPr>
        <w:t>ZIntPK</w:t>
      </w:r>
      <w:proofErr w:type="spellEnd"/>
      <w:r w:rsidRPr="00A56A9B">
        <w:rPr>
          <w:rFonts w:ascii="Arial" w:hAnsi="Arial" w:cs="Arial"/>
          <w:color w:val="000000"/>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0F100ABD" w14:textId="77777777" w:rsidR="006C60B4" w:rsidRPr="00A56A9B" w:rsidRDefault="006C60B4" w:rsidP="00A56A9B">
      <w:pPr>
        <w:spacing w:line="260" w:lineRule="exact"/>
        <w:rPr>
          <w:rFonts w:ascii="Arial" w:hAnsi="Arial" w:cs="Arial"/>
          <w:b/>
          <w:color w:val="000000" w:themeColor="text1"/>
          <w:sz w:val="20"/>
          <w:szCs w:val="20"/>
        </w:rPr>
      </w:pPr>
    </w:p>
    <w:p w14:paraId="7578A7C2" w14:textId="3DBC1A95" w:rsidR="006C60B4" w:rsidRPr="005543BB" w:rsidRDefault="006C60B4" w:rsidP="00A56A9B">
      <w:pPr>
        <w:spacing w:line="260" w:lineRule="exact"/>
        <w:rPr>
          <w:rFonts w:ascii="Arial" w:hAnsi="Arial" w:cs="Arial"/>
          <w:color w:val="000000" w:themeColor="text1"/>
          <w:sz w:val="20"/>
          <w:szCs w:val="20"/>
        </w:rPr>
      </w:pPr>
      <w:r w:rsidRPr="005543BB">
        <w:rPr>
          <w:rFonts w:ascii="Arial" w:hAnsi="Arial" w:cs="Arial"/>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6B79E9">
        <w:rPr>
          <w:rFonts w:ascii="Arial" w:hAnsi="Arial" w:cs="Arial"/>
          <w:color w:val="000000" w:themeColor="text1"/>
          <w:sz w:val="20"/>
          <w:szCs w:val="20"/>
        </w:rPr>
        <w:t>pogodbe</w:t>
      </w:r>
      <w:r w:rsidRPr="005543BB">
        <w:rPr>
          <w:rFonts w:ascii="Arial" w:hAnsi="Arial" w:cs="Arial"/>
          <w:color w:val="000000" w:themeColor="text1"/>
          <w:sz w:val="20"/>
          <w:szCs w:val="20"/>
        </w:rPr>
        <w:t xml:space="preserve"> o izvedbi javnega naročila. Šteje se, da so objektivni razlogi tisti, na katere ponudnik ni mogel vplivati, jih pričakovati, preprečiti, odpraviti in se jim izogniti.</w:t>
      </w:r>
    </w:p>
    <w:p w14:paraId="30C8B909" w14:textId="7454A1B0" w:rsidR="006C60B4" w:rsidRPr="005543BB" w:rsidRDefault="006C60B4" w:rsidP="00A56A9B">
      <w:pPr>
        <w:spacing w:line="260" w:lineRule="exact"/>
        <w:rPr>
          <w:rFonts w:ascii="Arial" w:hAnsi="Arial" w:cs="Arial"/>
          <w:color w:val="000000" w:themeColor="text1"/>
          <w:sz w:val="20"/>
          <w:szCs w:val="20"/>
        </w:rPr>
      </w:pPr>
      <w:r w:rsidRPr="005543BB">
        <w:rPr>
          <w:rFonts w:ascii="Arial" w:hAnsi="Arial" w:cs="Arial"/>
          <w:color w:val="000000" w:themeColor="text1"/>
          <w:sz w:val="20"/>
          <w:szCs w:val="20"/>
        </w:rPr>
        <w:t xml:space="preserve">Naročnik ne sme skleniti </w:t>
      </w:r>
      <w:r w:rsidR="006B79E9">
        <w:rPr>
          <w:rFonts w:ascii="Arial" w:hAnsi="Arial" w:cs="Arial"/>
          <w:color w:val="000000" w:themeColor="text1"/>
          <w:sz w:val="20"/>
          <w:szCs w:val="20"/>
        </w:rPr>
        <w:t>pogodbe</w:t>
      </w:r>
      <w:r w:rsidRPr="005543BB">
        <w:rPr>
          <w:rFonts w:ascii="Arial" w:hAnsi="Arial" w:cs="Arial"/>
          <w:color w:val="000000" w:themeColor="text1"/>
          <w:sz w:val="20"/>
          <w:szCs w:val="20"/>
        </w:rPr>
        <w:t xml:space="preserve"> s ponudnikom, v kolikor obstajajo razlogi o prepovedi poslovanja iz 35. člena </w:t>
      </w:r>
      <w:proofErr w:type="spellStart"/>
      <w:r w:rsidRPr="005543BB">
        <w:rPr>
          <w:rFonts w:ascii="Arial" w:hAnsi="Arial" w:cs="Arial"/>
          <w:color w:val="000000" w:themeColor="text1"/>
          <w:sz w:val="20"/>
          <w:szCs w:val="20"/>
        </w:rPr>
        <w:t>ZIntPK</w:t>
      </w:r>
      <w:proofErr w:type="spellEnd"/>
      <w:r w:rsidRPr="005543BB">
        <w:rPr>
          <w:rFonts w:ascii="Arial" w:hAnsi="Arial" w:cs="Arial"/>
          <w:color w:val="000000" w:themeColor="text1"/>
          <w:sz w:val="20"/>
          <w:szCs w:val="20"/>
        </w:rPr>
        <w:t>.</w:t>
      </w:r>
    </w:p>
    <w:p w14:paraId="2BDEA842" w14:textId="3969A574" w:rsidR="00BD7091" w:rsidRDefault="00BD7091"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
          <w:color w:val="000000" w:themeColor="text1"/>
          <w:sz w:val="20"/>
          <w:szCs w:val="20"/>
        </w:rPr>
      </w:pPr>
    </w:p>
    <w:p w14:paraId="24FD33BA" w14:textId="77777777" w:rsidR="000A7269" w:rsidRDefault="000A726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en-US"/>
        </w:rPr>
      </w:pPr>
    </w:p>
    <w:p w14:paraId="5F6C3FAC" w14:textId="77777777" w:rsidR="000D0C3F" w:rsidRPr="00476DF2" w:rsidRDefault="1517897D" w:rsidP="00476DF2">
      <w:pPr>
        <w:pStyle w:val="Naslov2"/>
      </w:pPr>
      <w:bookmarkStart w:id="83" w:name="_Toc135396970"/>
      <w:r w:rsidRPr="00476DF2">
        <w:t>Predčasno prenehanje pogodbe</w:t>
      </w:r>
      <w:bookmarkEnd w:id="83"/>
    </w:p>
    <w:p w14:paraId="56D396BB" w14:textId="77777777" w:rsidR="000D0C3F" w:rsidRPr="00A56A9B" w:rsidRDefault="000D0C3F" w:rsidP="00A56A9B">
      <w:pPr>
        <w:spacing w:line="260" w:lineRule="exact"/>
        <w:rPr>
          <w:rFonts w:ascii="Arial" w:hAnsi="Arial" w:cs="Arial"/>
          <w:b/>
          <w:sz w:val="20"/>
          <w:szCs w:val="20"/>
        </w:rPr>
      </w:pPr>
    </w:p>
    <w:p w14:paraId="0E4A5755" w14:textId="77777777" w:rsidR="00914236" w:rsidRPr="00A56A9B" w:rsidRDefault="00914236" w:rsidP="00A56A9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56A9B">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56A9B" w:rsidRDefault="00914236" w:rsidP="00A56A9B">
      <w:pPr>
        <w:spacing w:line="260" w:lineRule="exact"/>
        <w:rPr>
          <w:rFonts w:ascii="Arial" w:hAnsi="Arial" w:cs="Arial"/>
          <w:sz w:val="20"/>
          <w:szCs w:val="20"/>
        </w:rPr>
      </w:pPr>
    </w:p>
    <w:p w14:paraId="3E85C8BD" w14:textId="77777777" w:rsidR="00B80FDA" w:rsidRPr="00A56A9B" w:rsidRDefault="00B80FDA" w:rsidP="00A56A9B">
      <w:pPr>
        <w:spacing w:line="260" w:lineRule="exact"/>
        <w:rPr>
          <w:rFonts w:ascii="Arial" w:hAnsi="Arial" w:cs="Arial"/>
          <w:sz w:val="20"/>
          <w:szCs w:val="20"/>
        </w:rPr>
      </w:pPr>
      <w:r w:rsidRPr="00A56A9B">
        <w:rPr>
          <w:rFonts w:ascii="Arial" w:hAnsi="Arial" w:cs="Arial"/>
          <w:sz w:val="20"/>
          <w:szCs w:val="20"/>
        </w:rPr>
        <w:t>Naročnik lahko</w:t>
      </w:r>
      <w:r w:rsidR="00903D29" w:rsidRPr="00A56A9B">
        <w:rPr>
          <w:rFonts w:ascii="Arial" w:hAnsi="Arial" w:cs="Arial"/>
          <w:sz w:val="20"/>
          <w:szCs w:val="20"/>
        </w:rPr>
        <w:t xml:space="preserve"> med veljavnostjo pogodbe o izvedbi javnega naročila</w:t>
      </w:r>
      <w:r w:rsidRPr="00A56A9B">
        <w:rPr>
          <w:rFonts w:ascii="Arial" w:hAnsi="Arial" w:cs="Arial"/>
          <w:sz w:val="20"/>
          <w:szCs w:val="20"/>
        </w:rPr>
        <w:t>, ne glede na določila Obligacijskega zakonika, odstopi od pogodbe v primeru okoliščin navedenih v 96. členu ZJN-3.</w:t>
      </w:r>
    </w:p>
    <w:p w14:paraId="2D72CF08" w14:textId="77777777" w:rsidR="00903D29" w:rsidRPr="00A56A9B" w:rsidRDefault="00903D29" w:rsidP="00A56A9B">
      <w:pPr>
        <w:spacing w:line="260" w:lineRule="exact"/>
        <w:rPr>
          <w:rFonts w:ascii="Arial" w:hAnsi="Arial" w:cs="Arial"/>
          <w:sz w:val="20"/>
          <w:szCs w:val="20"/>
        </w:rPr>
      </w:pPr>
    </w:p>
    <w:p w14:paraId="287D2D9D" w14:textId="18BBC27C" w:rsidR="00FA6F09" w:rsidRPr="00A56A9B" w:rsidRDefault="00FA6F09" w:rsidP="00A56A9B">
      <w:pPr>
        <w:spacing w:line="260" w:lineRule="exact"/>
        <w:rPr>
          <w:rFonts w:ascii="Arial" w:hAnsi="Arial" w:cs="Arial"/>
          <w:sz w:val="20"/>
          <w:szCs w:val="20"/>
        </w:rPr>
      </w:pPr>
      <w:r w:rsidRPr="00A56A9B">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7620C119" w14:textId="619CC2CF" w:rsidR="00FE41E9" w:rsidRPr="00A56A9B" w:rsidRDefault="00FE41E9" w:rsidP="00A56A9B">
      <w:pPr>
        <w:spacing w:line="260" w:lineRule="exact"/>
        <w:rPr>
          <w:rFonts w:ascii="Arial" w:hAnsi="Arial" w:cs="Arial"/>
          <w:sz w:val="20"/>
          <w:szCs w:val="20"/>
        </w:rPr>
      </w:pPr>
    </w:p>
    <w:p w14:paraId="5AB5E143" w14:textId="77777777" w:rsidR="000D0C3F" w:rsidRPr="00476DF2" w:rsidRDefault="1517897D" w:rsidP="00476DF2">
      <w:pPr>
        <w:pStyle w:val="Naslov2"/>
      </w:pPr>
      <w:bookmarkStart w:id="84" w:name="_Toc135396971"/>
      <w:r w:rsidRPr="00476DF2">
        <w:t>Pravno varstvo</w:t>
      </w:r>
      <w:bookmarkEnd w:id="84"/>
    </w:p>
    <w:p w14:paraId="0E8F9B56" w14:textId="77777777" w:rsidR="000D0C3F" w:rsidRPr="00A56A9B" w:rsidRDefault="000D0C3F" w:rsidP="00A56A9B">
      <w:pPr>
        <w:spacing w:line="260" w:lineRule="exact"/>
        <w:rPr>
          <w:rFonts w:ascii="Arial" w:hAnsi="Arial" w:cs="Arial"/>
          <w:b/>
          <w:sz w:val="20"/>
          <w:szCs w:val="20"/>
        </w:rPr>
      </w:pPr>
    </w:p>
    <w:p w14:paraId="68AE151D" w14:textId="77777777" w:rsidR="006C60B4" w:rsidRPr="00A56A9B" w:rsidRDefault="006C60B4"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A56A9B" w:rsidRDefault="006C60B4" w:rsidP="00A56A9B">
      <w:pPr>
        <w:spacing w:line="260" w:lineRule="exact"/>
        <w:rPr>
          <w:rFonts w:ascii="Arial" w:hAnsi="Arial" w:cs="Arial"/>
          <w:color w:val="000000" w:themeColor="text1"/>
          <w:sz w:val="20"/>
          <w:szCs w:val="20"/>
        </w:rPr>
      </w:pPr>
    </w:p>
    <w:p w14:paraId="62AA70DE" w14:textId="77777777" w:rsidR="006C60B4" w:rsidRPr="00A56A9B" w:rsidRDefault="006C60B4"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A56A9B" w:rsidRDefault="006C60B4" w:rsidP="00A56A9B">
      <w:pPr>
        <w:spacing w:line="260" w:lineRule="exact"/>
        <w:rPr>
          <w:rFonts w:ascii="Arial" w:hAnsi="Arial" w:cs="Arial"/>
          <w:color w:val="000000" w:themeColor="text1"/>
          <w:sz w:val="20"/>
          <w:szCs w:val="20"/>
        </w:rPr>
      </w:pPr>
    </w:p>
    <w:p w14:paraId="32EFBF64" w14:textId="77777777" w:rsidR="006C60B4" w:rsidRPr="00A56A9B" w:rsidRDefault="006C60B4"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A56A9B" w:rsidRDefault="006C60B4" w:rsidP="00A56A9B">
      <w:pPr>
        <w:spacing w:line="260" w:lineRule="exact"/>
        <w:rPr>
          <w:rFonts w:ascii="Arial" w:hAnsi="Arial" w:cs="Arial"/>
          <w:color w:val="000000" w:themeColor="text1"/>
          <w:sz w:val="20"/>
          <w:szCs w:val="20"/>
        </w:rPr>
      </w:pPr>
    </w:p>
    <w:p w14:paraId="11686402" w14:textId="77777777" w:rsidR="006C60B4" w:rsidRPr="00A56A9B" w:rsidRDefault="006C60B4" w:rsidP="00A56A9B">
      <w:pPr>
        <w:spacing w:line="260" w:lineRule="exact"/>
        <w:rPr>
          <w:rFonts w:ascii="Arial" w:hAnsi="Arial" w:cs="Arial"/>
          <w:color w:val="000000" w:themeColor="text1"/>
          <w:sz w:val="20"/>
          <w:szCs w:val="20"/>
        </w:rPr>
      </w:pPr>
      <w:r w:rsidRPr="00A56A9B">
        <w:rPr>
          <w:rFonts w:ascii="Arial" w:hAnsi="Arial" w:cs="Arial"/>
          <w:color w:val="000000" w:themeColor="text1"/>
          <w:sz w:val="20"/>
          <w:szCs w:val="20"/>
        </w:rPr>
        <w:t xml:space="preserve">V </w:t>
      </w:r>
      <w:proofErr w:type="spellStart"/>
      <w:r w:rsidRPr="00A56A9B">
        <w:rPr>
          <w:rFonts w:ascii="Arial" w:hAnsi="Arial" w:cs="Arial"/>
          <w:color w:val="000000" w:themeColor="text1"/>
          <w:sz w:val="20"/>
          <w:szCs w:val="20"/>
        </w:rPr>
        <w:t>predrevizijskem</w:t>
      </w:r>
      <w:proofErr w:type="spellEnd"/>
      <w:r w:rsidRPr="00A56A9B">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A56A9B" w:rsidRDefault="006C60B4" w:rsidP="00A56A9B">
      <w:pPr>
        <w:spacing w:line="260" w:lineRule="exact"/>
        <w:rPr>
          <w:rFonts w:ascii="Arial" w:hAnsi="Arial" w:cs="Arial"/>
          <w:color w:val="000000"/>
          <w:sz w:val="20"/>
          <w:szCs w:val="20"/>
        </w:rPr>
      </w:pPr>
    </w:p>
    <w:p w14:paraId="374D0CE8" w14:textId="77777777" w:rsidR="006C60B4" w:rsidRPr="00A56A9B" w:rsidRDefault="006C60B4" w:rsidP="00A56A9B">
      <w:pPr>
        <w:spacing w:line="260" w:lineRule="exact"/>
        <w:rPr>
          <w:rFonts w:ascii="Arial" w:hAnsi="Arial" w:cs="Arial"/>
          <w:sz w:val="20"/>
          <w:szCs w:val="20"/>
        </w:rPr>
      </w:pPr>
      <w:r w:rsidRPr="00A56A9B">
        <w:rPr>
          <w:rFonts w:ascii="Arial" w:hAnsi="Arial" w:cs="Arial"/>
          <w:sz w:val="20"/>
          <w:szCs w:val="20"/>
        </w:rPr>
        <w:t xml:space="preserve">Zahtevek za revizijo se vloži prek portala </w:t>
      </w:r>
      <w:proofErr w:type="spellStart"/>
      <w:r w:rsidRPr="00A56A9B">
        <w:rPr>
          <w:rFonts w:ascii="Arial" w:hAnsi="Arial" w:cs="Arial"/>
          <w:sz w:val="20"/>
          <w:szCs w:val="20"/>
        </w:rPr>
        <w:t>eRevizija</w:t>
      </w:r>
      <w:proofErr w:type="spellEnd"/>
      <w:r w:rsidRPr="00A56A9B">
        <w:rPr>
          <w:rFonts w:ascii="Arial" w:hAnsi="Arial" w:cs="Arial"/>
          <w:sz w:val="20"/>
          <w:szCs w:val="20"/>
        </w:rPr>
        <w:t>.</w:t>
      </w:r>
    </w:p>
    <w:p w14:paraId="21F4ED3C" w14:textId="77777777" w:rsidR="006C60B4" w:rsidRPr="00A56A9B" w:rsidRDefault="006C60B4" w:rsidP="00A56A9B">
      <w:pPr>
        <w:spacing w:line="260" w:lineRule="exact"/>
        <w:rPr>
          <w:rFonts w:ascii="Arial" w:hAnsi="Arial" w:cs="Arial"/>
          <w:color w:val="000000"/>
          <w:sz w:val="20"/>
          <w:szCs w:val="20"/>
        </w:rPr>
      </w:pPr>
    </w:p>
    <w:p w14:paraId="4C3DDF2D" w14:textId="77777777" w:rsidR="006C60B4" w:rsidRPr="00A56A9B" w:rsidRDefault="006C60B4" w:rsidP="00A56A9B">
      <w:pPr>
        <w:spacing w:line="260" w:lineRule="exact"/>
        <w:rPr>
          <w:rFonts w:ascii="Arial" w:hAnsi="Arial" w:cs="Arial"/>
          <w:color w:val="000000"/>
          <w:sz w:val="20"/>
          <w:szCs w:val="20"/>
        </w:rPr>
      </w:pPr>
      <w:r w:rsidRPr="00A56A9B">
        <w:rPr>
          <w:rFonts w:ascii="Arial" w:hAnsi="Arial" w:cs="Arial"/>
          <w:color w:val="000000"/>
          <w:sz w:val="20"/>
          <w:szCs w:val="20"/>
        </w:rPr>
        <w:t xml:space="preserve">Zahtevek za revizijo mora vsebovati:  </w:t>
      </w:r>
    </w:p>
    <w:p w14:paraId="7CA7AD04" w14:textId="77777777" w:rsidR="006C60B4" w:rsidRPr="00A56A9B" w:rsidRDefault="006C60B4" w:rsidP="00A56A9B">
      <w:pPr>
        <w:numPr>
          <w:ilvl w:val="0"/>
          <w:numId w:val="3"/>
        </w:numPr>
        <w:spacing w:line="260" w:lineRule="exact"/>
        <w:rPr>
          <w:rFonts w:ascii="Arial" w:hAnsi="Arial" w:cs="Arial"/>
          <w:color w:val="000000"/>
          <w:sz w:val="20"/>
          <w:szCs w:val="20"/>
        </w:rPr>
      </w:pPr>
      <w:r w:rsidRPr="00A56A9B">
        <w:rPr>
          <w:rFonts w:ascii="Arial" w:hAnsi="Arial" w:cs="Arial"/>
          <w:color w:val="000000"/>
          <w:sz w:val="20"/>
          <w:szCs w:val="20"/>
        </w:rPr>
        <w:t xml:space="preserve">ime in naslov vlagatelja zahtevka in kontaktno osebo, </w:t>
      </w:r>
    </w:p>
    <w:p w14:paraId="47A57354" w14:textId="77777777" w:rsidR="006C60B4" w:rsidRPr="00A56A9B" w:rsidRDefault="006C60B4" w:rsidP="00A56A9B">
      <w:pPr>
        <w:numPr>
          <w:ilvl w:val="0"/>
          <w:numId w:val="3"/>
        </w:numPr>
        <w:spacing w:line="260" w:lineRule="exact"/>
        <w:rPr>
          <w:rFonts w:ascii="Arial" w:hAnsi="Arial" w:cs="Arial"/>
          <w:color w:val="000000"/>
          <w:sz w:val="20"/>
          <w:szCs w:val="20"/>
        </w:rPr>
      </w:pPr>
      <w:r w:rsidRPr="00A56A9B">
        <w:rPr>
          <w:rFonts w:ascii="Arial" w:hAnsi="Arial" w:cs="Arial"/>
          <w:color w:val="000000"/>
          <w:sz w:val="20"/>
          <w:szCs w:val="20"/>
        </w:rPr>
        <w:t xml:space="preserve">ime naročnika, </w:t>
      </w:r>
    </w:p>
    <w:p w14:paraId="3146478A" w14:textId="77777777" w:rsidR="006C60B4" w:rsidRPr="00A56A9B" w:rsidRDefault="006C60B4" w:rsidP="00A56A9B">
      <w:pPr>
        <w:numPr>
          <w:ilvl w:val="0"/>
          <w:numId w:val="3"/>
        </w:numPr>
        <w:spacing w:line="260" w:lineRule="exact"/>
        <w:rPr>
          <w:rFonts w:ascii="Arial" w:hAnsi="Arial" w:cs="Arial"/>
          <w:color w:val="000000"/>
          <w:sz w:val="20"/>
          <w:szCs w:val="20"/>
        </w:rPr>
      </w:pPr>
      <w:r w:rsidRPr="00A56A9B">
        <w:rPr>
          <w:rFonts w:ascii="Arial" w:hAnsi="Arial" w:cs="Arial"/>
          <w:color w:val="000000"/>
          <w:sz w:val="20"/>
          <w:szCs w:val="20"/>
        </w:rPr>
        <w:t xml:space="preserve">oznako (številko) javnega naročila oziroma odločitve o oddaji oz. izidu javnega naročila, </w:t>
      </w:r>
    </w:p>
    <w:p w14:paraId="703353CB" w14:textId="77777777" w:rsidR="006C60B4" w:rsidRPr="00A56A9B" w:rsidRDefault="006C60B4" w:rsidP="00A56A9B">
      <w:pPr>
        <w:numPr>
          <w:ilvl w:val="0"/>
          <w:numId w:val="3"/>
        </w:numPr>
        <w:spacing w:line="260" w:lineRule="exact"/>
        <w:rPr>
          <w:rFonts w:ascii="Arial" w:hAnsi="Arial" w:cs="Arial"/>
          <w:color w:val="000000"/>
          <w:sz w:val="20"/>
          <w:szCs w:val="20"/>
        </w:rPr>
      </w:pPr>
      <w:r w:rsidRPr="00A56A9B">
        <w:rPr>
          <w:rFonts w:ascii="Arial" w:hAnsi="Arial" w:cs="Arial"/>
          <w:color w:val="000000"/>
          <w:sz w:val="20"/>
          <w:szCs w:val="20"/>
        </w:rPr>
        <w:t>predmet javnega naročila,</w:t>
      </w:r>
    </w:p>
    <w:p w14:paraId="7C228AB4" w14:textId="77777777" w:rsidR="006C60B4" w:rsidRPr="00A56A9B" w:rsidRDefault="006C60B4" w:rsidP="00A56A9B">
      <w:pPr>
        <w:numPr>
          <w:ilvl w:val="0"/>
          <w:numId w:val="4"/>
        </w:numPr>
        <w:spacing w:line="260" w:lineRule="exact"/>
        <w:rPr>
          <w:rFonts w:ascii="Arial" w:hAnsi="Arial" w:cs="Arial"/>
          <w:color w:val="000000"/>
          <w:sz w:val="20"/>
          <w:szCs w:val="20"/>
        </w:rPr>
      </w:pPr>
      <w:r w:rsidRPr="00A56A9B">
        <w:rPr>
          <w:rFonts w:ascii="Arial" w:hAnsi="Arial" w:cs="Arial"/>
          <w:color w:val="000000"/>
          <w:sz w:val="20"/>
          <w:szCs w:val="20"/>
        </w:rPr>
        <w:lastRenderedPageBreak/>
        <w:t xml:space="preserve">pooblastilo za zastopanje v </w:t>
      </w:r>
      <w:proofErr w:type="spellStart"/>
      <w:r w:rsidRPr="00A56A9B">
        <w:rPr>
          <w:rFonts w:ascii="Arial" w:hAnsi="Arial" w:cs="Arial"/>
          <w:color w:val="000000"/>
          <w:sz w:val="20"/>
          <w:szCs w:val="20"/>
        </w:rPr>
        <w:t>predrevizijskem</w:t>
      </w:r>
      <w:proofErr w:type="spellEnd"/>
      <w:r w:rsidRPr="00A56A9B">
        <w:rPr>
          <w:rFonts w:ascii="Arial" w:hAnsi="Arial" w:cs="Arial"/>
          <w:color w:val="000000"/>
          <w:sz w:val="20"/>
          <w:szCs w:val="20"/>
        </w:rPr>
        <w:t xml:space="preserve"> in revizijskem postopku, če vlagatelj nastopa s pooblaščencem in</w:t>
      </w:r>
    </w:p>
    <w:p w14:paraId="54301440" w14:textId="5306EFE1" w:rsidR="006C60B4" w:rsidRDefault="006C60B4" w:rsidP="00A56A9B">
      <w:pPr>
        <w:numPr>
          <w:ilvl w:val="0"/>
          <w:numId w:val="4"/>
        </w:numPr>
        <w:spacing w:line="260" w:lineRule="exact"/>
        <w:rPr>
          <w:rFonts w:ascii="Arial" w:hAnsi="Arial" w:cs="Arial"/>
          <w:color w:val="000000"/>
          <w:sz w:val="20"/>
          <w:szCs w:val="20"/>
        </w:rPr>
      </w:pPr>
      <w:r w:rsidRPr="00A56A9B">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074463" w:rsidRPr="00A56A9B">
        <w:rPr>
          <w:rFonts w:ascii="Arial" w:hAnsi="Arial" w:cs="Arial"/>
          <w:color w:val="000000"/>
          <w:sz w:val="20"/>
          <w:szCs w:val="20"/>
        </w:rPr>
        <w:t>obritve: 11 16110-7111290-000</w:t>
      </w:r>
      <w:r w:rsidR="00B90FA4">
        <w:rPr>
          <w:rFonts w:ascii="Arial" w:hAnsi="Arial" w:cs="Arial"/>
          <w:color w:val="000000"/>
          <w:sz w:val="20"/>
          <w:szCs w:val="20"/>
        </w:rPr>
        <w:t>869</w:t>
      </w:r>
      <w:r w:rsidR="00074463" w:rsidRPr="00A56A9B">
        <w:rPr>
          <w:rFonts w:ascii="Arial" w:hAnsi="Arial" w:cs="Arial"/>
          <w:color w:val="000000"/>
          <w:sz w:val="20"/>
          <w:szCs w:val="20"/>
        </w:rPr>
        <w:t>22</w:t>
      </w:r>
      <w:r w:rsidRPr="00A56A9B">
        <w:rPr>
          <w:rFonts w:ascii="Arial" w:hAnsi="Arial" w:cs="Arial"/>
          <w:color w:val="000000"/>
          <w:sz w:val="20"/>
          <w:szCs w:val="20"/>
        </w:rPr>
        <w:t>. Višina takse je 4.000,00 EUR, če se zahtevek za revizijo nanaša na vsebino objave ali razpisno dokumentacijo.</w:t>
      </w:r>
    </w:p>
    <w:p w14:paraId="35F61A40" w14:textId="77777777" w:rsidR="00740B34" w:rsidRDefault="00740B34" w:rsidP="00740B34">
      <w:pPr>
        <w:spacing w:line="260" w:lineRule="exact"/>
        <w:rPr>
          <w:rFonts w:ascii="Arial" w:hAnsi="Arial" w:cs="Arial"/>
          <w:color w:val="000000"/>
          <w:sz w:val="20"/>
          <w:szCs w:val="20"/>
        </w:rPr>
      </w:pPr>
    </w:p>
    <w:p w14:paraId="1A043B97" w14:textId="77777777" w:rsidR="006C60B4" w:rsidRPr="00A56A9B" w:rsidRDefault="006C60B4" w:rsidP="00A56A9B">
      <w:pPr>
        <w:spacing w:line="260" w:lineRule="exact"/>
        <w:rPr>
          <w:rFonts w:ascii="Arial" w:hAnsi="Arial" w:cs="Arial"/>
          <w:color w:val="000000"/>
          <w:sz w:val="20"/>
          <w:szCs w:val="20"/>
        </w:rPr>
      </w:pPr>
      <w:r w:rsidRPr="00A56A9B">
        <w:rPr>
          <w:rFonts w:ascii="Arial" w:hAnsi="Arial" w:cs="Arial"/>
          <w:color w:val="000000"/>
          <w:sz w:val="20"/>
          <w:szCs w:val="20"/>
        </w:rPr>
        <w:t xml:space="preserve">Vlagatelj mora v zahtevku za revizijo navesti: </w:t>
      </w:r>
    </w:p>
    <w:p w14:paraId="2F6EDBD6" w14:textId="77777777" w:rsidR="006C60B4" w:rsidRPr="00A56A9B" w:rsidRDefault="006C60B4" w:rsidP="00A56A9B">
      <w:pPr>
        <w:numPr>
          <w:ilvl w:val="0"/>
          <w:numId w:val="3"/>
        </w:numPr>
        <w:spacing w:line="260" w:lineRule="exact"/>
        <w:rPr>
          <w:rFonts w:ascii="Arial" w:hAnsi="Arial" w:cs="Arial"/>
          <w:color w:val="000000"/>
          <w:sz w:val="20"/>
          <w:szCs w:val="20"/>
        </w:rPr>
      </w:pPr>
      <w:r w:rsidRPr="00A56A9B">
        <w:rPr>
          <w:rFonts w:ascii="Arial" w:hAnsi="Arial" w:cs="Arial"/>
          <w:color w:val="000000"/>
          <w:sz w:val="20"/>
          <w:szCs w:val="20"/>
        </w:rPr>
        <w:t>očitane kršitve ter</w:t>
      </w:r>
    </w:p>
    <w:p w14:paraId="4AF45B43" w14:textId="77777777" w:rsidR="006C60B4" w:rsidRPr="00A56A9B" w:rsidRDefault="006C60B4" w:rsidP="00A56A9B">
      <w:pPr>
        <w:numPr>
          <w:ilvl w:val="0"/>
          <w:numId w:val="3"/>
        </w:numPr>
        <w:spacing w:line="260" w:lineRule="exact"/>
        <w:rPr>
          <w:rFonts w:ascii="Arial" w:hAnsi="Arial" w:cs="Arial"/>
          <w:b/>
          <w:color w:val="000000"/>
          <w:sz w:val="20"/>
          <w:szCs w:val="20"/>
        </w:rPr>
      </w:pPr>
      <w:r w:rsidRPr="00A56A9B">
        <w:rPr>
          <w:rFonts w:ascii="Arial" w:hAnsi="Arial" w:cs="Arial"/>
          <w:color w:val="000000"/>
          <w:sz w:val="20"/>
          <w:szCs w:val="20"/>
        </w:rPr>
        <w:t>dejstva in dokaze, s katerimi se kršitve dokazujejo.</w:t>
      </w:r>
    </w:p>
    <w:p w14:paraId="17313735" w14:textId="77777777" w:rsidR="00B90FA4" w:rsidRPr="00A56A9B" w:rsidRDefault="00B90FA4" w:rsidP="00A56A9B">
      <w:pPr>
        <w:spacing w:line="260" w:lineRule="exact"/>
        <w:rPr>
          <w:rFonts w:ascii="Arial" w:hAnsi="Arial" w:cs="Arial"/>
          <w:b/>
          <w:color w:val="000000"/>
          <w:sz w:val="20"/>
          <w:szCs w:val="20"/>
        </w:rPr>
      </w:pPr>
    </w:p>
    <w:tbl>
      <w:tblPr>
        <w:tblW w:w="13278" w:type="dxa"/>
        <w:tblLayout w:type="fixed"/>
        <w:tblLook w:val="0000" w:firstRow="0" w:lastRow="0" w:firstColumn="0" w:lastColumn="0" w:noHBand="0" w:noVBand="0"/>
      </w:tblPr>
      <w:tblGrid>
        <w:gridCol w:w="4219"/>
        <w:gridCol w:w="425"/>
        <w:gridCol w:w="4317"/>
        <w:gridCol w:w="4317"/>
      </w:tblGrid>
      <w:tr w:rsidR="00B90FA4" w:rsidRPr="00430343" w14:paraId="7E9BC6EF" w14:textId="77777777" w:rsidTr="00B90FA4">
        <w:tc>
          <w:tcPr>
            <w:tcW w:w="4219" w:type="dxa"/>
          </w:tcPr>
          <w:p w14:paraId="6EEC13C0" w14:textId="5E0D23DC" w:rsidR="00B90FA4" w:rsidRPr="00430343" w:rsidRDefault="006C60B4" w:rsidP="00B90FA4">
            <w:pPr>
              <w:spacing w:line="260" w:lineRule="exact"/>
              <w:rPr>
                <w:rFonts w:ascii="Arial" w:hAnsi="Arial" w:cs="Arial"/>
                <w:sz w:val="20"/>
                <w:szCs w:val="20"/>
                <w:highlight w:val="yellow"/>
              </w:rPr>
            </w:pPr>
            <w:r w:rsidRPr="00A56A9B">
              <w:rPr>
                <w:rFonts w:ascii="Arial" w:hAnsi="Arial" w:cs="Arial"/>
                <w:sz w:val="20"/>
                <w:szCs w:val="20"/>
                <w:lang w:eastAsia="en-US"/>
              </w:rPr>
              <w:t xml:space="preserve"> </w:t>
            </w:r>
          </w:p>
        </w:tc>
        <w:tc>
          <w:tcPr>
            <w:tcW w:w="425" w:type="dxa"/>
          </w:tcPr>
          <w:p w14:paraId="71BEAD40" w14:textId="77777777" w:rsidR="00B90FA4" w:rsidRPr="00430343" w:rsidRDefault="00B90FA4" w:rsidP="00B90FA4">
            <w:pPr>
              <w:spacing w:line="260" w:lineRule="exact"/>
              <w:rPr>
                <w:rFonts w:ascii="Arial" w:hAnsi="Arial" w:cs="Arial"/>
                <w:sz w:val="20"/>
                <w:szCs w:val="20"/>
                <w:highlight w:val="yellow"/>
              </w:rPr>
            </w:pPr>
          </w:p>
        </w:tc>
        <w:tc>
          <w:tcPr>
            <w:tcW w:w="4317" w:type="dxa"/>
          </w:tcPr>
          <w:p w14:paraId="467FE969" w14:textId="2D120105" w:rsidR="00B90FA4" w:rsidRDefault="000A7269" w:rsidP="00B90FA4">
            <w:pPr>
              <w:autoSpaceDE w:val="0"/>
              <w:autoSpaceDN w:val="0"/>
              <w:adjustRightInd w:val="0"/>
              <w:spacing w:line="240" w:lineRule="auto"/>
              <w:rPr>
                <w:rFonts w:ascii="Arial" w:hAnsi="Arial" w:cs="Arial"/>
                <w:sz w:val="20"/>
                <w:szCs w:val="20"/>
              </w:rPr>
            </w:pPr>
            <w:r>
              <w:rPr>
                <w:rFonts w:ascii="Arial" w:hAnsi="Arial" w:cs="Arial"/>
                <w:sz w:val="20"/>
                <w:szCs w:val="20"/>
              </w:rPr>
              <w:t>UM FERI</w:t>
            </w:r>
          </w:p>
          <w:p w14:paraId="26BDE918" w14:textId="1B7BB6EF" w:rsidR="000A7269" w:rsidRPr="009E53F0" w:rsidRDefault="000A7269" w:rsidP="00B90FA4">
            <w:pPr>
              <w:autoSpaceDE w:val="0"/>
              <w:autoSpaceDN w:val="0"/>
              <w:adjustRightInd w:val="0"/>
              <w:spacing w:line="240" w:lineRule="auto"/>
              <w:rPr>
                <w:rFonts w:ascii="Arial" w:hAnsi="Arial" w:cs="Arial"/>
                <w:sz w:val="20"/>
                <w:szCs w:val="20"/>
              </w:rPr>
            </w:pPr>
            <w:r>
              <w:rPr>
                <w:rFonts w:ascii="Arial" w:hAnsi="Arial" w:cs="Arial"/>
                <w:sz w:val="20"/>
                <w:szCs w:val="20"/>
              </w:rPr>
              <w:t>Prof. dr. Gorazd Štumberger, dekan</w:t>
            </w:r>
          </w:p>
          <w:p w14:paraId="61D2F39F" w14:textId="3CA524ED" w:rsidR="00B90FA4" w:rsidRPr="00430343" w:rsidRDefault="00B90FA4" w:rsidP="00B90FA4">
            <w:pPr>
              <w:spacing w:line="260" w:lineRule="exact"/>
              <w:rPr>
                <w:rFonts w:ascii="Arial" w:hAnsi="Arial" w:cs="Arial"/>
                <w:sz w:val="20"/>
                <w:szCs w:val="20"/>
              </w:rPr>
            </w:pPr>
          </w:p>
        </w:tc>
        <w:tc>
          <w:tcPr>
            <w:tcW w:w="4317" w:type="dxa"/>
          </w:tcPr>
          <w:p w14:paraId="716303F5" w14:textId="544ADA07" w:rsidR="00B90FA4" w:rsidRPr="00430343" w:rsidRDefault="00B90FA4" w:rsidP="00B90FA4">
            <w:pPr>
              <w:spacing w:line="260" w:lineRule="exact"/>
              <w:rPr>
                <w:rFonts w:ascii="Arial" w:hAnsi="Arial" w:cs="Arial"/>
                <w:sz w:val="20"/>
                <w:szCs w:val="20"/>
              </w:rPr>
            </w:pPr>
          </w:p>
        </w:tc>
      </w:tr>
    </w:tbl>
    <w:p w14:paraId="6623ED93" w14:textId="77777777" w:rsidR="00802366" w:rsidRPr="00430343" w:rsidRDefault="00802366" w:rsidP="00613BC4">
      <w:pPr>
        <w:spacing w:line="260" w:lineRule="exact"/>
        <w:rPr>
          <w:rFonts w:ascii="Arial" w:hAnsi="Arial" w:cs="Arial"/>
          <w:sz w:val="20"/>
          <w:szCs w:val="20"/>
        </w:rPr>
      </w:pPr>
    </w:p>
    <w:sectPr w:rsidR="00802366" w:rsidRPr="00430343" w:rsidSect="00887F07">
      <w:headerReference w:type="even" r:id="rId15"/>
      <w:footerReference w:type="even" r:id="rId16"/>
      <w:footerReference w:type="default" r:id="rId17"/>
      <w:headerReference w:type="first" r:id="rId18"/>
      <w:foot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ADA7C" w14:textId="77777777" w:rsidR="004736C4" w:rsidRDefault="004736C4">
      <w:r>
        <w:separator/>
      </w:r>
    </w:p>
  </w:endnote>
  <w:endnote w:type="continuationSeparator" w:id="0">
    <w:p w14:paraId="282F06A3" w14:textId="77777777" w:rsidR="004736C4" w:rsidRDefault="004736C4">
      <w:r>
        <w:continuationSeparator/>
      </w:r>
    </w:p>
  </w:endnote>
  <w:endnote w:type="continuationNotice" w:id="1">
    <w:p w14:paraId="3DBFB44B" w14:textId="77777777" w:rsidR="004736C4" w:rsidRDefault="004736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BA513C" w:rsidRDefault="00BA513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BA513C" w:rsidRDefault="00BA513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AD203" w14:textId="77777777" w:rsidR="00BA513C" w:rsidRDefault="00BA513C">
    <w:pPr>
      <w:pStyle w:val="Noga"/>
      <w:jc w:val="center"/>
      <w:rPr>
        <w:rFonts w:ascii="Calibri" w:hAnsi="Calibri" w:cs="Calibri"/>
        <w:color w:val="006A8E"/>
        <w:sz w:val="18"/>
        <w:szCs w:val="18"/>
        <w:lang w:eastAsia="en-US"/>
      </w:rPr>
    </w:pPr>
    <w:r>
      <w:rPr>
        <w:rFonts w:ascii="Calibri" w:hAnsi="Calibri" w:cs="Calibri"/>
        <w:color w:val="006A8E"/>
        <w:sz w:val="18"/>
        <w:szCs w:val="18"/>
        <w:lang w:eastAsia="en-US"/>
      </w:rPr>
      <w:t>W: feri.um.si | E: feri@um.si | T: 02 220 7000 | TRR: 01100 6090106039 | ID: SI71674705</w:t>
    </w:r>
  </w:p>
  <w:p w14:paraId="6C6BC1B0" w14:textId="19547A76" w:rsidR="00BA513C" w:rsidRPr="006222D5" w:rsidRDefault="00BA513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BA513C" w:rsidRDefault="00BA513C">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99660" w14:textId="680AA462" w:rsidR="00BA513C" w:rsidRDefault="00BA513C" w:rsidP="00CA7CCD">
    <w:pPr>
      <w:pStyle w:val="Noga"/>
      <w:jc w:val="center"/>
    </w:pPr>
    <w:r>
      <w:rPr>
        <w:rFonts w:ascii="Calibri" w:hAnsi="Calibri" w:cs="Calibri"/>
        <w:color w:val="006A8E"/>
        <w:sz w:val="18"/>
        <w:szCs w:val="18"/>
        <w:lang w:eastAsia="en-US"/>
      </w:rPr>
      <w:t>W: feri.um.si | E: feri@um.si | T: 02 220 7000 | TRR: 01100 6090106039 | ID: SI71674705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C348" w14:textId="77777777" w:rsidR="004736C4" w:rsidRDefault="004736C4">
      <w:r>
        <w:separator/>
      </w:r>
    </w:p>
  </w:footnote>
  <w:footnote w:type="continuationSeparator" w:id="0">
    <w:p w14:paraId="4AE65726" w14:textId="77777777" w:rsidR="004736C4" w:rsidRDefault="004736C4">
      <w:r>
        <w:continuationSeparator/>
      </w:r>
    </w:p>
  </w:footnote>
  <w:footnote w:type="continuationNotice" w:id="1">
    <w:p w14:paraId="7745FD5C" w14:textId="77777777" w:rsidR="004736C4" w:rsidRDefault="004736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BA513C" w:rsidRDefault="00BA513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BA513C" w:rsidRDefault="00BA513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8F0B6" w14:textId="633FBB24" w:rsidR="00BA513C" w:rsidRPr="00892214" w:rsidRDefault="00BA513C" w:rsidP="00CA7CCD">
    <w:pPr>
      <w:tabs>
        <w:tab w:val="center" w:pos="4536"/>
        <w:tab w:val="right" w:pos="9072"/>
      </w:tabs>
      <w:ind w:left="-56"/>
      <w:rPr>
        <w:rFonts w:ascii="Calibri" w:eastAsia="Calibri" w:hAnsi="Calibri"/>
        <w:noProof/>
        <w:sz w:val="12"/>
        <w:szCs w:val="12"/>
      </w:rPr>
    </w:pPr>
    <w:r>
      <w:rPr>
        <w:rFonts w:ascii="Calibri" w:eastAsia="Calibri" w:hAnsi="Calibri"/>
        <w:noProof/>
        <w:sz w:val="12"/>
        <w:szCs w:val="12"/>
      </w:rPr>
      <w:t xml:space="preserve">                                                                       </w:t>
    </w:r>
    <w:r w:rsidRPr="00892214">
      <w:rPr>
        <w:rFonts w:ascii="Calibri" w:eastAsia="Calibri" w:hAnsi="Calibri"/>
        <w:noProof/>
        <w:sz w:val="12"/>
        <w:szCs w:val="12"/>
      </w:rPr>
      <w:t xml:space="preserve">                        </w:t>
    </w:r>
    <w:r w:rsidRPr="00D9049A">
      <w:rPr>
        <w:rFonts w:ascii="Calibri" w:eastAsia="Calibri" w:hAnsi="Calibri"/>
        <w:noProof/>
        <w:sz w:val="12"/>
        <w:szCs w:val="12"/>
      </w:rPr>
      <w:drawing>
        <wp:inline distT="0" distB="0" distL="0" distR="0" wp14:anchorId="53D5757C" wp14:editId="4DDF562E">
          <wp:extent cx="1888490" cy="854710"/>
          <wp:effectExtent l="0" t="0" r="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854710"/>
                  </a:xfrm>
                  <a:prstGeom prst="rect">
                    <a:avLst/>
                  </a:prstGeom>
                  <a:noFill/>
                  <a:ln>
                    <a:noFill/>
                  </a:ln>
                </pic:spPr>
              </pic:pic>
            </a:graphicData>
          </a:graphic>
        </wp:inline>
      </w:drawing>
    </w:r>
    <w:r>
      <w:rPr>
        <w:rFonts w:ascii="Calibri" w:eastAsia="Calibri" w:hAnsi="Calibri"/>
        <w:noProof/>
        <w:sz w:val="12"/>
        <w:szCs w:val="12"/>
      </w:rPr>
      <w:t xml:space="preserve">                                                         </w:t>
    </w:r>
    <w:r>
      <w:rPr>
        <w:rFonts w:ascii="Calibri" w:eastAsia="Calibri" w:hAnsi="Calibri"/>
        <w:noProof/>
        <w:sz w:val="12"/>
        <w:szCs w:val="12"/>
      </w:rPr>
      <w:drawing>
        <wp:inline distT="0" distB="0" distL="0" distR="0" wp14:anchorId="11BC0D89" wp14:editId="765FFB23">
          <wp:extent cx="1171575" cy="6096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pic:spPr>
              </pic:pic>
            </a:graphicData>
          </a:graphic>
        </wp:inline>
      </w:drawing>
    </w:r>
  </w:p>
  <w:p w14:paraId="08C4EBF5" w14:textId="77777777" w:rsidR="00BA513C" w:rsidRDefault="00BA513C" w:rsidP="00E06E00">
    <w:pPr>
      <w:tabs>
        <w:tab w:val="right" w:pos="9072"/>
      </w:tabs>
      <w:ind w:left="2835" w:hanging="3686"/>
      <w:jc w:val="center"/>
      <w:rPr>
        <w:rFonts w:ascii="Calibri" w:eastAsia="Calibri" w:hAnsi="Calibri"/>
        <w:color w:val="006A8E"/>
      </w:rPr>
    </w:pPr>
    <w:r>
      <w:rPr>
        <w:rFonts w:ascii="Calibri" w:eastAsia="Calibri" w:hAnsi="Calibri"/>
        <w:color w:val="006A8E"/>
      </w:rPr>
      <w:t>F</w:t>
    </w:r>
    <w:r w:rsidRPr="00892214">
      <w:rPr>
        <w:rFonts w:ascii="Calibri" w:eastAsia="Calibri" w:hAnsi="Calibri"/>
        <w:color w:val="006A8E"/>
      </w:rPr>
      <w:t>akulteta za elektrotehniko,</w:t>
    </w:r>
  </w:p>
  <w:p w14:paraId="26D2FEE9" w14:textId="77777777" w:rsidR="00BA513C" w:rsidRDefault="00BA513C" w:rsidP="00E06E00">
    <w:pPr>
      <w:tabs>
        <w:tab w:val="right" w:pos="9072"/>
      </w:tabs>
      <w:ind w:left="2835" w:hanging="3686"/>
      <w:jc w:val="center"/>
      <w:rPr>
        <w:rFonts w:ascii="Calibri" w:eastAsia="Calibri" w:hAnsi="Calibri"/>
        <w:color w:val="006A8E"/>
      </w:rPr>
    </w:pPr>
    <w:r w:rsidRPr="00892214">
      <w:rPr>
        <w:rFonts w:ascii="Calibri" w:eastAsia="Calibri" w:hAnsi="Calibri"/>
        <w:color w:val="006A8E"/>
      </w:rPr>
      <w:t>računalništvo in in</w:t>
    </w:r>
    <w:r>
      <w:rPr>
        <w:rFonts w:ascii="Calibri" w:eastAsia="Calibri" w:hAnsi="Calibri"/>
        <w:color w:val="006A8E"/>
      </w:rPr>
      <w:t>formatiko</w:t>
    </w:r>
  </w:p>
  <w:p w14:paraId="2E444FFE" w14:textId="77777777" w:rsidR="00BA513C" w:rsidRDefault="00BA513C" w:rsidP="00E06E00">
    <w:pPr>
      <w:tabs>
        <w:tab w:val="right" w:pos="9072"/>
      </w:tabs>
      <w:ind w:left="2835" w:hanging="3686"/>
      <w:jc w:val="center"/>
      <w:rPr>
        <w:rFonts w:ascii="Calibri" w:eastAsia="Calibri" w:hAnsi="Calibri"/>
        <w:color w:val="006A8E"/>
      </w:rPr>
    </w:pPr>
    <w:r>
      <w:rPr>
        <w:rFonts w:ascii="Calibri" w:eastAsia="Calibri" w:hAnsi="Calibri"/>
        <w:color w:val="006A8E"/>
      </w:rPr>
      <w:t>Koroška cesta 46</w:t>
    </w:r>
  </w:p>
  <w:p w14:paraId="4FA6C865" w14:textId="50A392D2" w:rsidR="00BA513C" w:rsidRPr="00CA7CCD" w:rsidRDefault="00BA513C" w:rsidP="00E06E00">
    <w:pPr>
      <w:tabs>
        <w:tab w:val="right" w:pos="9072"/>
      </w:tabs>
      <w:ind w:left="2835" w:hanging="3686"/>
      <w:jc w:val="center"/>
      <w:rPr>
        <w:rFonts w:ascii="Calibri" w:eastAsia="Calibri" w:hAnsi="Calibri"/>
        <w:color w:val="006A8E"/>
      </w:rPr>
    </w:pPr>
    <w:r w:rsidRPr="00892214">
      <w:rPr>
        <w:rFonts w:ascii="Calibri" w:eastAsia="Calibri" w:hAnsi="Calibri"/>
        <w:color w:val="006A8E"/>
      </w:rP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46861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AAC0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44C9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549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D278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411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2C99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C8D7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268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78A3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cs="Symbol" w:hint="default"/>
      </w:rPr>
    </w:lvl>
  </w:abstractNum>
  <w:abstractNum w:abstractNumId="11" w15:restartNumberingAfterBreak="0">
    <w:nsid w:val="0000000F"/>
    <w:multiLevelType w:val="singleLevel"/>
    <w:tmpl w:val="0000000F"/>
    <w:name w:val="WW8Num16"/>
    <w:lvl w:ilvl="0">
      <w:start w:val="4"/>
      <w:numFmt w:val="bullet"/>
      <w:lvlText w:val="-"/>
      <w:lvlJc w:val="left"/>
      <w:pPr>
        <w:tabs>
          <w:tab w:val="num" w:pos="0"/>
        </w:tabs>
        <w:ind w:left="720" w:hanging="360"/>
      </w:pPr>
      <w:rPr>
        <w:rFonts w:ascii="Georgia" w:hAnsi="Georgia" w:cs="Times New Roman" w:hint="default"/>
      </w:rPr>
    </w:lvl>
  </w:abstractNum>
  <w:abstractNum w:abstractNumId="12" w15:restartNumberingAfterBreak="0">
    <w:nsid w:val="00000011"/>
    <w:multiLevelType w:val="singleLevel"/>
    <w:tmpl w:val="00000011"/>
    <w:name w:val="WW8Num18"/>
    <w:lvl w:ilvl="0">
      <w:numFmt w:val="bullet"/>
      <w:lvlText w:val="-"/>
      <w:lvlJc w:val="left"/>
      <w:pPr>
        <w:tabs>
          <w:tab w:val="num" w:pos="0"/>
        </w:tabs>
        <w:ind w:left="720" w:hanging="360"/>
      </w:pPr>
      <w:rPr>
        <w:rFonts w:ascii="Trebuchet MS" w:hAnsi="Trebuchet MS" w:cs="Arial" w:hint="default"/>
        <w:sz w:val="20"/>
        <w:szCs w:val="20"/>
      </w:rPr>
    </w:lvl>
  </w:abstractNum>
  <w:abstractNum w:abstractNumId="13" w15:restartNumberingAfterBreak="0">
    <w:nsid w:val="0000001A"/>
    <w:multiLevelType w:val="singleLevel"/>
    <w:tmpl w:val="0000001A"/>
    <w:name w:val="WW8Num27"/>
    <w:lvl w:ilvl="0">
      <w:start w:val="16"/>
      <w:numFmt w:val="bullet"/>
      <w:lvlText w:val="-"/>
      <w:lvlJc w:val="left"/>
      <w:pPr>
        <w:tabs>
          <w:tab w:val="num" w:pos="720"/>
        </w:tabs>
        <w:ind w:left="720" w:hanging="360"/>
      </w:pPr>
      <w:rPr>
        <w:rFonts w:ascii="Times New Roman" w:hAnsi="Times New Roman" w:cs="Times New Roman" w:hint="default"/>
        <w:sz w:val="20"/>
        <w:szCs w:val="20"/>
      </w:rPr>
    </w:lvl>
  </w:abstractNum>
  <w:abstractNum w:abstractNumId="14"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8B1EBE"/>
    <w:multiLevelType w:val="multilevel"/>
    <w:tmpl w:val="780CF0B6"/>
    <w:lvl w:ilvl="0">
      <w:start w:val="8"/>
      <w:numFmt w:val="decimal"/>
      <w:lvlText w:val="%1"/>
      <w:lvlJc w:val="left"/>
      <w:pPr>
        <w:ind w:left="435" w:hanging="435"/>
      </w:pPr>
      <w:rPr>
        <w:sz w:val="20"/>
      </w:rPr>
    </w:lvl>
    <w:lvl w:ilvl="1">
      <w:start w:val="1"/>
      <w:numFmt w:val="decimal"/>
      <w:lvlText w:val="%1.%2"/>
      <w:lvlJc w:val="left"/>
      <w:pPr>
        <w:ind w:left="435" w:hanging="435"/>
      </w:pPr>
      <w:rPr>
        <w:sz w:val="20"/>
      </w:rPr>
    </w:lvl>
    <w:lvl w:ilvl="2">
      <w:start w:val="4"/>
      <w:numFmt w:val="decimal"/>
      <w:lvlText w:val="%1.%2.%3"/>
      <w:lvlJc w:val="left"/>
      <w:pPr>
        <w:ind w:left="720" w:hanging="720"/>
      </w:pPr>
      <w:rPr>
        <w:sz w:val="20"/>
      </w:rPr>
    </w:lvl>
    <w:lvl w:ilvl="3">
      <w:start w:val="1"/>
      <w:numFmt w:val="decimal"/>
      <w:lvlText w:val="%4."/>
      <w:lvlJc w:val="left"/>
      <w:pPr>
        <w:ind w:left="720" w:hanging="720"/>
      </w:pPr>
      <w:rPr>
        <w:rFonts w:ascii="Arial" w:eastAsia="Times New Roman" w:hAnsi="Arial" w:cs="Arial"/>
        <w:sz w:val="20"/>
      </w:rPr>
    </w:lvl>
    <w:lvl w:ilvl="4">
      <w:start w:val="1"/>
      <w:numFmt w:val="decimal"/>
      <w:lvlText w:val="%1.%2.%3.%4.%5"/>
      <w:lvlJc w:val="left"/>
      <w:pPr>
        <w:ind w:left="720" w:hanging="720"/>
      </w:pPr>
      <w:rPr>
        <w:sz w:val="20"/>
      </w:rPr>
    </w:lvl>
    <w:lvl w:ilvl="5">
      <w:start w:val="1"/>
      <w:numFmt w:val="decimal"/>
      <w:lvlText w:val="%1.%2.%3.%4.%5.%6"/>
      <w:lvlJc w:val="left"/>
      <w:pPr>
        <w:ind w:left="1080" w:hanging="1080"/>
      </w:pPr>
      <w:rPr>
        <w:sz w:val="20"/>
      </w:rPr>
    </w:lvl>
    <w:lvl w:ilvl="6">
      <w:start w:val="1"/>
      <w:numFmt w:val="decimal"/>
      <w:lvlText w:val="%1.%2.%3.%4.%5.%6.%7"/>
      <w:lvlJc w:val="left"/>
      <w:pPr>
        <w:ind w:left="1080" w:hanging="1080"/>
      </w:pPr>
      <w:rPr>
        <w:sz w:val="20"/>
      </w:rPr>
    </w:lvl>
    <w:lvl w:ilvl="7">
      <w:start w:val="1"/>
      <w:numFmt w:val="decimal"/>
      <w:lvlText w:val="%1.%2.%3.%4.%5.%6.%7.%8"/>
      <w:lvlJc w:val="left"/>
      <w:pPr>
        <w:ind w:left="1440" w:hanging="1440"/>
      </w:pPr>
      <w:rPr>
        <w:sz w:val="20"/>
      </w:rPr>
    </w:lvl>
    <w:lvl w:ilvl="8">
      <w:start w:val="1"/>
      <w:numFmt w:val="decimal"/>
      <w:lvlText w:val="%1.%2.%3.%4.%5.%6.%7.%8.%9"/>
      <w:lvlJc w:val="left"/>
      <w:pPr>
        <w:ind w:left="1440" w:hanging="1440"/>
      </w:pPr>
      <w:rPr>
        <w:sz w:val="20"/>
      </w:rPr>
    </w:lvl>
  </w:abstractNum>
  <w:abstractNum w:abstractNumId="16" w15:restartNumberingAfterBreak="0">
    <w:nsid w:val="0F671B21"/>
    <w:multiLevelType w:val="hybridMultilevel"/>
    <w:tmpl w:val="49047C72"/>
    <w:lvl w:ilvl="0" w:tplc="6038D7A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8"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16BF644F"/>
    <w:multiLevelType w:val="multilevel"/>
    <w:tmpl w:val="FB1ACCDE"/>
    <w:lvl w:ilvl="0">
      <w:start w:val="8"/>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FC62E6"/>
    <w:multiLevelType w:val="multilevel"/>
    <w:tmpl w:val="9F60D218"/>
    <w:numStyleLink w:val="Slog1"/>
  </w:abstractNum>
  <w:abstractNum w:abstractNumId="22"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B254FF"/>
    <w:multiLevelType w:val="multilevel"/>
    <w:tmpl w:val="C8F4D2A4"/>
    <w:lvl w:ilvl="0">
      <w:start w:val="1"/>
      <w:numFmt w:val="decimal"/>
      <w:pStyle w:val="Naslov1"/>
      <w:lvlText w:val="%1"/>
      <w:lvlJc w:val="left"/>
      <w:pPr>
        <w:ind w:left="454" w:hanging="454"/>
      </w:pPr>
      <w:rPr>
        <w:rFonts w:hint="default"/>
      </w:rPr>
    </w:lvl>
    <w:lvl w:ilvl="1">
      <w:start w:val="1"/>
      <w:numFmt w:val="decimal"/>
      <w:pStyle w:val="Naslov2"/>
      <w:lvlText w:val="%1.%2"/>
      <w:lvlJc w:val="left"/>
      <w:pPr>
        <w:ind w:left="454" w:hanging="454"/>
      </w:pPr>
      <w:rPr>
        <w:rFonts w:hint="default"/>
      </w:rPr>
    </w:lvl>
    <w:lvl w:ilvl="2">
      <w:start w:val="1"/>
      <w:numFmt w:val="decimal"/>
      <w:pStyle w:val="Naslov3"/>
      <w:lvlText w:val="%1.%2.%3"/>
      <w:lvlJc w:val="left"/>
      <w:pPr>
        <w:ind w:left="454" w:hanging="454"/>
      </w:pPr>
    </w:lvl>
    <w:lvl w:ilvl="3">
      <w:start w:val="1"/>
      <w:numFmt w:val="decimal"/>
      <w:pStyle w:val="Naslov4"/>
      <w:lvlText w:val="%1.%2.%3.%4"/>
      <w:lvlJc w:val="left"/>
      <w:pPr>
        <w:ind w:left="454" w:hanging="454"/>
      </w:pPr>
      <w:rPr>
        <w:rFonts w:ascii="Arial" w:eastAsia="Times New Roman" w:hAnsi="Arial" w:cs="Times New Roman" w:hint="default"/>
        <w:strike w:val="0"/>
        <w:dstrike w:val="0"/>
      </w:rPr>
    </w:lvl>
    <w:lvl w:ilvl="4">
      <w:start w:val="1"/>
      <w:numFmt w:val="decimal"/>
      <w:pStyle w:val="Naslov5"/>
      <w:lvlText w:val="%1.%2.%3.%4.%5"/>
      <w:lvlJc w:val="left"/>
      <w:pPr>
        <w:ind w:left="454" w:hanging="454"/>
      </w:pPr>
      <w:rPr>
        <w:rFonts w:hint="default"/>
      </w:rPr>
    </w:lvl>
    <w:lvl w:ilvl="5">
      <w:start w:val="1"/>
      <w:numFmt w:val="decimal"/>
      <w:pStyle w:val="Naslov6"/>
      <w:lvlText w:val="%1.%2.%3.%4.%5.%6"/>
      <w:lvlJc w:val="left"/>
      <w:pPr>
        <w:ind w:left="454" w:hanging="454"/>
      </w:pPr>
      <w:rPr>
        <w:rFonts w:hint="default"/>
      </w:rPr>
    </w:lvl>
    <w:lvl w:ilvl="6">
      <w:start w:val="1"/>
      <w:numFmt w:val="decimal"/>
      <w:pStyle w:val="Naslov7"/>
      <w:lvlText w:val="%1.%2.%3.%4.%5.%6.%7"/>
      <w:lvlJc w:val="left"/>
      <w:pPr>
        <w:ind w:left="454" w:hanging="454"/>
      </w:pPr>
      <w:rPr>
        <w:rFonts w:hint="default"/>
      </w:rPr>
    </w:lvl>
    <w:lvl w:ilvl="7">
      <w:start w:val="1"/>
      <w:numFmt w:val="decimal"/>
      <w:pStyle w:val="Naslov8"/>
      <w:lvlText w:val="%1.%2.%3.%4.%5.%6.%7.%8"/>
      <w:lvlJc w:val="left"/>
      <w:pPr>
        <w:ind w:left="454" w:hanging="454"/>
      </w:pPr>
      <w:rPr>
        <w:rFonts w:hint="default"/>
      </w:rPr>
    </w:lvl>
    <w:lvl w:ilvl="8">
      <w:start w:val="1"/>
      <w:numFmt w:val="decimal"/>
      <w:pStyle w:val="Naslov9"/>
      <w:lvlText w:val="%1.%2.%3.%4.%5.%6.%7.%8.%9"/>
      <w:lvlJc w:val="left"/>
      <w:pPr>
        <w:ind w:left="454" w:hanging="454"/>
      </w:pPr>
      <w:rPr>
        <w:rFonts w:hint="default"/>
      </w:rPr>
    </w:lvl>
  </w:abstractNum>
  <w:abstractNum w:abstractNumId="2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37A56"/>
    <w:multiLevelType w:val="multilevel"/>
    <w:tmpl w:val="31088F5A"/>
    <w:lvl w:ilvl="0">
      <w:start w:val="8"/>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595875"/>
    <w:multiLevelType w:val="hybridMultilevel"/>
    <w:tmpl w:val="B0542A8A"/>
    <w:lvl w:ilvl="0" w:tplc="C6B8FBF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8E3AC7"/>
    <w:multiLevelType w:val="multilevel"/>
    <w:tmpl w:val="34B08AD2"/>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288"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B955352"/>
    <w:multiLevelType w:val="multilevel"/>
    <w:tmpl w:val="6D34CDCE"/>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7F2987"/>
    <w:multiLevelType w:val="hybridMultilevel"/>
    <w:tmpl w:val="57B408C0"/>
    <w:lvl w:ilvl="0" w:tplc="1B76E63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CC38EE"/>
    <w:multiLevelType w:val="hybridMultilevel"/>
    <w:tmpl w:val="A05EE5B6"/>
    <w:lvl w:ilvl="0" w:tplc="5FB06AC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D21B6B"/>
    <w:multiLevelType w:val="multilevel"/>
    <w:tmpl w:val="9F60D218"/>
    <w:styleLink w:val="Slog1"/>
    <w:lvl w:ilvl="0">
      <w:start w:val="1"/>
      <w:numFmt w:val="decimal"/>
      <w:lvlText w:val="%1"/>
      <w:lvlJc w:val="left"/>
      <w:pPr>
        <w:ind w:left="574" w:hanging="432"/>
      </w:pPr>
      <w:rPr>
        <w:rFonts w:hint="default"/>
      </w:rPr>
    </w:lvl>
    <w:lvl w:ilvl="1">
      <w:start w:val="1"/>
      <w:numFmt w:val="decimal"/>
      <w:lvlText w:val="%1.%2"/>
      <w:lvlJc w:val="left"/>
      <w:pPr>
        <w:ind w:left="573" w:hanging="431"/>
      </w:pPr>
      <w:rPr>
        <w:rFonts w:hint="default"/>
      </w:rPr>
    </w:lvl>
    <w:lvl w:ilvl="2">
      <w:start w:val="1"/>
      <w:numFmt w:val="decimal"/>
      <w:lvlText w:val="%1.%2.%3"/>
      <w:lvlJc w:val="left"/>
      <w:pPr>
        <w:ind w:left="573" w:hanging="431"/>
      </w:pPr>
      <w:rPr>
        <w:rFonts w:hint="default"/>
        <w:b w:val="0"/>
        <w:lang w:val="sl-SI"/>
      </w:rPr>
    </w:lvl>
    <w:lvl w:ilvl="3">
      <w:start w:val="1"/>
      <w:numFmt w:val="decimal"/>
      <w:lvlText w:val="%4."/>
      <w:lvlJc w:val="left"/>
      <w:pPr>
        <w:ind w:left="1145" w:hanging="861"/>
      </w:pPr>
      <w:rPr>
        <w:rFonts w:ascii="Arial" w:eastAsia="Times New Roman" w:hAnsi="Arial" w:cs="Times New Roman" w:hint="default"/>
        <w:strike w:val="0"/>
        <w:dstrike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DF021C3"/>
    <w:multiLevelType w:val="multilevel"/>
    <w:tmpl w:val="DEE6C49C"/>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4"/>
  </w:num>
  <w:num w:numId="3">
    <w:abstractNumId w:val="33"/>
  </w:num>
  <w:num w:numId="4">
    <w:abstractNumId w:val="29"/>
  </w:num>
  <w:num w:numId="5">
    <w:abstractNumId w:val="17"/>
  </w:num>
  <w:num w:numId="6">
    <w:abstractNumId w:val="14"/>
  </w:num>
  <w:num w:numId="7">
    <w:abstractNumId w:val="23"/>
  </w:num>
  <w:num w:numId="8">
    <w:abstractNumId w:val="32"/>
  </w:num>
  <w:num w:numId="9">
    <w:abstractNumId w:val="31"/>
  </w:num>
  <w:num w:numId="10">
    <w:abstractNumId w:val="34"/>
  </w:num>
  <w:num w:numId="11">
    <w:abstractNumId w:val="22"/>
  </w:num>
  <w:num w:numId="12">
    <w:abstractNumId w:val="35"/>
  </w:num>
  <w:num w:numId="13">
    <w:abstractNumId w:val="26"/>
  </w:num>
  <w:num w:numId="14">
    <w:abstractNumId w:val="23"/>
    <w:lvlOverride w:ilvl="0">
      <w:startOverride w:val="8"/>
    </w:lvlOverride>
    <w:lvlOverride w:ilvl="1">
      <w:startOverride w:val="1"/>
    </w:lvlOverride>
    <w:lvlOverride w:ilvl="2">
      <w:startOverride w:val="2"/>
    </w:lvlOverride>
  </w:num>
  <w:num w:numId="15">
    <w:abstractNumId w:val="37"/>
  </w:num>
  <w:num w:numId="16">
    <w:abstractNumId w:val="38"/>
  </w:num>
  <w:num w:numId="17">
    <w:abstractNumId w:val="15"/>
    <w:lvlOverride w:ilvl="0">
      <w:startOverride w:val="8"/>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8"/>
  </w:num>
  <w:num w:numId="20">
    <w:abstractNumId w:val="19"/>
  </w:num>
  <w:num w:numId="21">
    <w:abstractNumId w:val="10"/>
  </w:num>
  <w:num w:numId="22">
    <w:abstractNumId w:val="11"/>
  </w:num>
  <w:num w:numId="23">
    <w:abstractNumId w:val="12"/>
  </w:num>
  <w:num w:numId="24">
    <w:abstractNumId w:val="13"/>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27"/>
  </w:num>
  <w:num w:numId="36">
    <w:abstractNumId w:val="16"/>
  </w:num>
  <w:num w:numId="37">
    <w:abstractNumId w:val="36"/>
  </w:num>
  <w:num w:numId="38">
    <w:abstractNumId w:val="16"/>
    <w:lvlOverride w:ilvl="0">
      <w:startOverride w:val="1"/>
    </w:lvlOverride>
  </w:num>
  <w:num w:numId="39">
    <w:abstractNumId w:val="8"/>
  </w:num>
  <w:num w:numId="40">
    <w:abstractNumId w:val="3"/>
  </w:num>
  <w:num w:numId="41">
    <w:abstractNumId w:val="2"/>
  </w:num>
  <w:num w:numId="42">
    <w:abstractNumId w:val="1"/>
  </w:num>
  <w:num w:numId="43">
    <w:abstractNumId w:val="0"/>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
  </w:num>
  <w:num w:numId="52">
    <w:abstractNumId w:val="1"/>
  </w:num>
  <w:num w:numId="53">
    <w:abstractNumId w:val="0"/>
  </w:num>
  <w:num w:numId="54">
    <w:abstractNumId w:val="6"/>
  </w:num>
  <w:num w:numId="55">
    <w:abstractNumId w:val="5"/>
  </w:num>
  <w:num w:numId="56">
    <w:abstractNumId w:val="4"/>
  </w:num>
  <w:num w:numId="57">
    <w:abstractNumId w:val="9"/>
  </w:num>
  <w:num w:numId="58">
    <w:abstractNumId w:val="7"/>
  </w:num>
  <w:num w:numId="59">
    <w:abstractNumId w:val="8"/>
  </w:num>
  <w:num w:numId="60">
    <w:abstractNumId w:val="3"/>
  </w:num>
  <w:num w:numId="61">
    <w:abstractNumId w:val="2"/>
  </w:num>
  <w:num w:numId="62">
    <w:abstractNumId w:val="1"/>
  </w:num>
  <w:num w:numId="63">
    <w:abstractNumId w:val="0"/>
  </w:num>
  <w:num w:numId="64">
    <w:abstractNumId w:val="9"/>
  </w:num>
  <w:num w:numId="65">
    <w:abstractNumId w:val="7"/>
  </w:num>
  <w:num w:numId="66">
    <w:abstractNumId w:val="6"/>
  </w:num>
  <w:num w:numId="67">
    <w:abstractNumId w:val="5"/>
  </w:num>
  <w:num w:numId="68">
    <w:abstractNumId w:val="4"/>
  </w:num>
  <w:num w:numId="69">
    <w:abstractNumId w:val="23"/>
  </w:num>
  <w:num w:numId="70">
    <w:abstractNumId w:val="23"/>
  </w:num>
  <w:num w:numId="71">
    <w:abstractNumId w:val="23"/>
  </w:num>
  <w:num w:numId="72">
    <w:abstractNumId w:val="23"/>
  </w:num>
  <w:num w:numId="73">
    <w:abstractNumId w:val="23"/>
  </w:num>
  <w:num w:numId="74">
    <w:abstractNumId w:val="23"/>
  </w:num>
  <w:num w:numId="75">
    <w:abstractNumId w:val="23"/>
  </w:num>
  <w:num w:numId="76">
    <w:abstractNumId w:val="23"/>
  </w:num>
  <w:num w:numId="77">
    <w:abstractNumId w:val="23"/>
  </w:num>
  <w:num w:numId="78">
    <w:abstractNumId w:val="23"/>
  </w:num>
  <w:num w:numId="79">
    <w:abstractNumId w:val="8"/>
  </w:num>
  <w:num w:numId="80">
    <w:abstractNumId w:val="3"/>
  </w:num>
  <w:num w:numId="81">
    <w:abstractNumId w:val="2"/>
  </w:num>
  <w:num w:numId="82">
    <w:abstractNumId w:val="1"/>
  </w:num>
  <w:num w:numId="83">
    <w:abstractNumId w:val="0"/>
  </w:num>
  <w:num w:numId="84">
    <w:abstractNumId w:val="9"/>
  </w:num>
  <w:num w:numId="85">
    <w:abstractNumId w:val="7"/>
  </w:num>
  <w:num w:numId="86">
    <w:abstractNumId w:val="6"/>
  </w:num>
  <w:num w:numId="87">
    <w:abstractNumId w:val="5"/>
  </w:num>
  <w:num w:numId="88">
    <w:abstractNumId w:val="4"/>
  </w:num>
  <w:num w:numId="89">
    <w:abstractNumId w:val="8"/>
  </w:num>
  <w:num w:numId="90">
    <w:abstractNumId w:val="3"/>
  </w:num>
  <w:num w:numId="91">
    <w:abstractNumId w:val="2"/>
  </w:num>
  <w:num w:numId="92">
    <w:abstractNumId w:val="1"/>
  </w:num>
  <w:num w:numId="93">
    <w:abstractNumId w:val="0"/>
  </w:num>
  <w:num w:numId="94">
    <w:abstractNumId w:val="9"/>
  </w:num>
  <w:num w:numId="95">
    <w:abstractNumId w:val="7"/>
  </w:num>
  <w:num w:numId="96">
    <w:abstractNumId w:val="6"/>
  </w:num>
  <w:num w:numId="97">
    <w:abstractNumId w:val="5"/>
  </w:num>
  <w:num w:numId="98">
    <w:abstractNumId w:val="4"/>
  </w:num>
  <w:num w:numId="99">
    <w:abstractNumId w:val="8"/>
  </w:num>
  <w:num w:numId="100">
    <w:abstractNumId w:val="3"/>
  </w:num>
  <w:num w:numId="101">
    <w:abstractNumId w:val="2"/>
  </w:num>
  <w:num w:numId="102">
    <w:abstractNumId w:val="1"/>
  </w:num>
  <w:num w:numId="103">
    <w:abstractNumId w:val="0"/>
  </w:num>
  <w:num w:numId="104">
    <w:abstractNumId w:val="9"/>
  </w:num>
  <w:num w:numId="105">
    <w:abstractNumId w:val="7"/>
  </w:num>
  <w:num w:numId="106">
    <w:abstractNumId w:val="6"/>
  </w:num>
  <w:num w:numId="107">
    <w:abstractNumId w:val="5"/>
  </w:num>
  <w:num w:numId="108">
    <w:abstractNumId w:val="4"/>
  </w:num>
  <w:num w:numId="109">
    <w:abstractNumId w:val="39"/>
  </w:num>
  <w:num w:numId="110">
    <w:abstractNumId w:val="21"/>
  </w:num>
  <w:num w:numId="111">
    <w:abstractNumId w:val="23"/>
    <w:lvlOverride w:ilvl="0">
      <w:lvl w:ilvl="0">
        <w:start w:val="1"/>
        <w:numFmt w:val="decimal"/>
        <w:pStyle w:val="Naslov1"/>
        <w:lvlText w:val="%1"/>
        <w:lvlJc w:val="left"/>
        <w:pPr>
          <w:ind w:left="454" w:hanging="454"/>
        </w:pPr>
        <w:rPr>
          <w:rFonts w:hint="default"/>
        </w:rPr>
      </w:lvl>
    </w:lvlOverride>
    <w:lvlOverride w:ilvl="1">
      <w:lvl w:ilvl="1">
        <w:start w:val="1"/>
        <w:numFmt w:val="decimal"/>
        <w:pStyle w:val="Naslov2"/>
        <w:lvlText w:val="%1.%2"/>
        <w:lvlJc w:val="left"/>
        <w:pPr>
          <w:ind w:left="454" w:hanging="454"/>
        </w:pPr>
        <w:rPr>
          <w:rFonts w:hint="default"/>
        </w:rPr>
      </w:lvl>
    </w:lvlOverride>
    <w:lvlOverride w:ilvl="2">
      <w:lvl w:ilvl="2">
        <w:start w:val="1"/>
        <w:numFmt w:val="decimal"/>
        <w:pStyle w:val="Naslov3"/>
        <w:lvlText w:val="%1.%2.%3"/>
        <w:lvlJc w:val="left"/>
        <w:pPr>
          <w:ind w:left="454" w:hanging="454"/>
        </w:pPr>
        <w:rPr>
          <w:rFonts w:hint="default"/>
        </w:rPr>
      </w:lvl>
    </w:lvlOverride>
    <w:lvlOverride w:ilvl="3">
      <w:lvl w:ilvl="3">
        <w:start w:val="1"/>
        <w:numFmt w:val="decimal"/>
        <w:pStyle w:val="Naslov4"/>
        <w:lvlText w:val="%1.%2.%3.%4"/>
        <w:lvlJc w:val="left"/>
        <w:pPr>
          <w:ind w:left="454" w:hanging="454"/>
        </w:pPr>
        <w:rPr>
          <w:rFonts w:ascii="Arial" w:eastAsia="Times New Roman" w:hAnsi="Arial" w:cs="Times New Roman" w:hint="default"/>
          <w:strike w:val="0"/>
          <w:dstrike w:val="0"/>
        </w:rPr>
      </w:lvl>
    </w:lvlOverride>
    <w:lvlOverride w:ilvl="4">
      <w:lvl w:ilvl="4">
        <w:start w:val="1"/>
        <w:numFmt w:val="decimal"/>
        <w:pStyle w:val="Naslov5"/>
        <w:lvlText w:val="%1.%2.%3.%4.%5"/>
        <w:lvlJc w:val="left"/>
        <w:pPr>
          <w:ind w:left="454" w:hanging="454"/>
        </w:pPr>
        <w:rPr>
          <w:rFonts w:hint="default"/>
        </w:rPr>
      </w:lvl>
    </w:lvlOverride>
    <w:lvlOverride w:ilvl="5">
      <w:lvl w:ilvl="5">
        <w:start w:val="1"/>
        <w:numFmt w:val="decimal"/>
        <w:pStyle w:val="Naslov6"/>
        <w:lvlText w:val="%1.%2.%3.%4.%5.%6"/>
        <w:lvlJc w:val="left"/>
        <w:pPr>
          <w:ind w:left="454" w:hanging="454"/>
        </w:pPr>
        <w:rPr>
          <w:rFonts w:hint="default"/>
        </w:rPr>
      </w:lvl>
    </w:lvlOverride>
    <w:lvlOverride w:ilvl="6">
      <w:lvl w:ilvl="6">
        <w:start w:val="1"/>
        <w:numFmt w:val="decimal"/>
        <w:pStyle w:val="Naslov7"/>
        <w:lvlText w:val="%1.%2.%3.%4.%5.%6.%7"/>
        <w:lvlJc w:val="left"/>
        <w:pPr>
          <w:ind w:left="454" w:hanging="454"/>
        </w:pPr>
        <w:rPr>
          <w:rFonts w:hint="default"/>
        </w:rPr>
      </w:lvl>
    </w:lvlOverride>
    <w:lvlOverride w:ilvl="7">
      <w:lvl w:ilvl="7">
        <w:start w:val="1"/>
        <w:numFmt w:val="decimal"/>
        <w:pStyle w:val="Naslov8"/>
        <w:lvlText w:val="%1.%2.%3.%4.%5.%6.%7.%8"/>
        <w:lvlJc w:val="left"/>
        <w:pPr>
          <w:ind w:left="454" w:hanging="454"/>
        </w:pPr>
        <w:rPr>
          <w:rFonts w:hint="default"/>
        </w:rPr>
      </w:lvl>
    </w:lvlOverride>
    <w:lvlOverride w:ilvl="8">
      <w:lvl w:ilvl="8">
        <w:start w:val="1"/>
        <w:numFmt w:val="decimal"/>
        <w:pStyle w:val="Naslov9"/>
        <w:lvlText w:val="%1.%2.%3.%4.%5.%6.%7.%8.%9"/>
        <w:lvlJc w:val="left"/>
        <w:pPr>
          <w:ind w:left="454" w:hanging="454"/>
        </w:pPr>
        <w:rPr>
          <w:rFonts w:hint="default"/>
        </w:rPr>
      </w:lvl>
    </w:lvlOverride>
  </w:num>
  <w:num w:numId="112">
    <w:abstractNumId w:val="40"/>
  </w:num>
  <w:num w:numId="113">
    <w:abstractNumId w:val="3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4096"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B22"/>
    <w:rsid w:val="000020DB"/>
    <w:rsid w:val="00005EB6"/>
    <w:rsid w:val="00006320"/>
    <w:rsid w:val="0000672D"/>
    <w:rsid w:val="000067D2"/>
    <w:rsid w:val="00006A03"/>
    <w:rsid w:val="0000704E"/>
    <w:rsid w:val="000079C4"/>
    <w:rsid w:val="00007FEB"/>
    <w:rsid w:val="000114A3"/>
    <w:rsid w:val="00012EA9"/>
    <w:rsid w:val="00013089"/>
    <w:rsid w:val="00014296"/>
    <w:rsid w:val="00014B0A"/>
    <w:rsid w:val="00014DE4"/>
    <w:rsid w:val="00016AF9"/>
    <w:rsid w:val="000178D8"/>
    <w:rsid w:val="00022D23"/>
    <w:rsid w:val="00022DEC"/>
    <w:rsid w:val="000266DE"/>
    <w:rsid w:val="00026EC1"/>
    <w:rsid w:val="00030466"/>
    <w:rsid w:val="00030B04"/>
    <w:rsid w:val="000333F0"/>
    <w:rsid w:val="00036C28"/>
    <w:rsid w:val="00037CCB"/>
    <w:rsid w:val="00040CB1"/>
    <w:rsid w:val="00043F7B"/>
    <w:rsid w:val="00044090"/>
    <w:rsid w:val="00044983"/>
    <w:rsid w:val="00046815"/>
    <w:rsid w:val="0005144A"/>
    <w:rsid w:val="00051477"/>
    <w:rsid w:val="00051D0B"/>
    <w:rsid w:val="00052980"/>
    <w:rsid w:val="000539C0"/>
    <w:rsid w:val="0005498E"/>
    <w:rsid w:val="000551C9"/>
    <w:rsid w:val="00055FB4"/>
    <w:rsid w:val="00056E32"/>
    <w:rsid w:val="00056EF2"/>
    <w:rsid w:val="0005753C"/>
    <w:rsid w:val="00057712"/>
    <w:rsid w:val="00061879"/>
    <w:rsid w:val="00061A85"/>
    <w:rsid w:val="00063DBE"/>
    <w:rsid w:val="00065B89"/>
    <w:rsid w:val="00066512"/>
    <w:rsid w:val="00073275"/>
    <w:rsid w:val="0007365C"/>
    <w:rsid w:val="00073787"/>
    <w:rsid w:val="000739D5"/>
    <w:rsid w:val="00074463"/>
    <w:rsid w:val="000744D0"/>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1EAA"/>
    <w:rsid w:val="000A36BB"/>
    <w:rsid w:val="000A3C45"/>
    <w:rsid w:val="000A7269"/>
    <w:rsid w:val="000A76BE"/>
    <w:rsid w:val="000B08FE"/>
    <w:rsid w:val="000B15B1"/>
    <w:rsid w:val="000B257B"/>
    <w:rsid w:val="000B2DD6"/>
    <w:rsid w:val="000B3466"/>
    <w:rsid w:val="000B48A1"/>
    <w:rsid w:val="000B4FE8"/>
    <w:rsid w:val="000B6AA6"/>
    <w:rsid w:val="000B6B24"/>
    <w:rsid w:val="000B6EA3"/>
    <w:rsid w:val="000B78B5"/>
    <w:rsid w:val="000C016F"/>
    <w:rsid w:val="000C17E5"/>
    <w:rsid w:val="000C1C5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5625"/>
    <w:rsid w:val="000E6CDB"/>
    <w:rsid w:val="000E74AC"/>
    <w:rsid w:val="000E7E30"/>
    <w:rsid w:val="000F0C1F"/>
    <w:rsid w:val="000F18A6"/>
    <w:rsid w:val="000F3B5A"/>
    <w:rsid w:val="000F4413"/>
    <w:rsid w:val="000F584F"/>
    <w:rsid w:val="000F6BD8"/>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36B"/>
    <w:rsid w:val="001309C4"/>
    <w:rsid w:val="0013120D"/>
    <w:rsid w:val="00132795"/>
    <w:rsid w:val="00132BCB"/>
    <w:rsid w:val="00133258"/>
    <w:rsid w:val="001366CC"/>
    <w:rsid w:val="0013688B"/>
    <w:rsid w:val="00137B10"/>
    <w:rsid w:val="0014093A"/>
    <w:rsid w:val="00141245"/>
    <w:rsid w:val="00141DB2"/>
    <w:rsid w:val="0014484F"/>
    <w:rsid w:val="00145E9F"/>
    <w:rsid w:val="001477AB"/>
    <w:rsid w:val="001477EC"/>
    <w:rsid w:val="00147A3A"/>
    <w:rsid w:val="001508BE"/>
    <w:rsid w:val="00150E33"/>
    <w:rsid w:val="00152B15"/>
    <w:rsid w:val="00153374"/>
    <w:rsid w:val="00154B7A"/>
    <w:rsid w:val="00157310"/>
    <w:rsid w:val="00160B58"/>
    <w:rsid w:val="00162B0A"/>
    <w:rsid w:val="00163C5A"/>
    <w:rsid w:val="00164FFE"/>
    <w:rsid w:val="0016641E"/>
    <w:rsid w:val="001726DE"/>
    <w:rsid w:val="00172A33"/>
    <w:rsid w:val="00173EAB"/>
    <w:rsid w:val="001746D6"/>
    <w:rsid w:val="00175D0E"/>
    <w:rsid w:val="00176093"/>
    <w:rsid w:val="00176775"/>
    <w:rsid w:val="00181FA0"/>
    <w:rsid w:val="001826DF"/>
    <w:rsid w:val="00184ACF"/>
    <w:rsid w:val="001850B3"/>
    <w:rsid w:val="00187BAF"/>
    <w:rsid w:val="001900DD"/>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0D6D"/>
    <w:rsid w:val="001C1A26"/>
    <w:rsid w:val="001C2EEE"/>
    <w:rsid w:val="001C4286"/>
    <w:rsid w:val="001C4BC7"/>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6E73"/>
    <w:rsid w:val="002074BC"/>
    <w:rsid w:val="002079AD"/>
    <w:rsid w:val="00211CC5"/>
    <w:rsid w:val="002130E1"/>
    <w:rsid w:val="0021370A"/>
    <w:rsid w:val="00213923"/>
    <w:rsid w:val="00213FDD"/>
    <w:rsid w:val="00215EBC"/>
    <w:rsid w:val="00221C27"/>
    <w:rsid w:val="0022427A"/>
    <w:rsid w:val="00224E03"/>
    <w:rsid w:val="00227C5A"/>
    <w:rsid w:val="00230C30"/>
    <w:rsid w:val="00231248"/>
    <w:rsid w:val="0023260A"/>
    <w:rsid w:val="002327EF"/>
    <w:rsid w:val="00237362"/>
    <w:rsid w:val="0023749F"/>
    <w:rsid w:val="00237811"/>
    <w:rsid w:val="002407C6"/>
    <w:rsid w:val="00240E58"/>
    <w:rsid w:val="00240EB6"/>
    <w:rsid w:val="00245618"/>
    <w:rsid w:val="00246F02"/>
    <w:rsid w:val="00250DC5"/>
    <w:rsid w:val="00250DD4"/>
    <w:rsid w:val="00250FA2"/>
    <w:rsid w:val="002521D7"/>
    <w:rsid w:val="0025293E"/>
    <w:rsid w:val="00252A34"/>
    <w:rsid w:val="002530A1"/>
    <w:rsid w:val="002552F6"/>
    <w:rsid w:val="0025674A"/>
    <w:rsid w:val="00256A64"/>
    <w:rsid w:val="002573E0"/>
    <w:rsid w:val="00261722"/>
    <w:rsid w:val="00261B07"/>
    <w:rsid w:val="00262ED7"/>
    <w:rsid w:val="002637A9"/>
    <w:rsid w:val="00263930"/>
    <w:rsid w:val="00263B05"/>
    <w:rsid w:val="00263C73"/>
    <w:rsid w:val="00265BAA"/>
    <w:rsid w:val="0026774F"/>
    <w:rsid w:val="00267772"/>
    <w:rsid w:val="002701C1"/>
    <w:rsid w:val="00271421"/>
    <w:rsid w:val="0027151F"/>
    <w:rsid w:val="00273337"/>
    <w:rsid w:val="002734BD"/>
    <w:rsid w:val="002747E2"/>
    <w:rsid w:val="00274887"/>
    <w:rsid w:val="0027581D"/>
    <w:rsid w:val="0027705C"/>
    <w:rsid w:val="002771FA"/>
    <w:rsid w:val="002774B8"/>
    <w:rsid w:val="00277EC0"/>
    <w:rsid w:val="00277FE6"/>
    <w:rsid w:val="002808ED"/>
    <w:rsid w:val="002813BA"/>
    <w:rsid w:val="00284B99"/>
    <w:rsid w:val="00286792"/>
    <w:rsid w:val="00286AEF"/>
    <w:rsid w:val="0029119B"/>
    <w:rsid w:val="00291769"/>
    <w:rsid w:val="00292199"/>
    <w:rsid w:val="0029453D"/>
    <w:rsid w:val="00296AA5"/>
    <w:rsid w:val="00296C06"/>
    <w:rsid w:val="002978B2"/>
    <w:rsid w:val="002A0968"/>
    <w:rsid w:val="002A11A4"/>
    <w:rsid w:val="002A1B00"/>
    <w:rsid w:val="002A1DB2"/>
    <w:rsid w:val="002A35EC"/>
    <w:rsid w:val="002A4534"/>
    <w:rsid w:val="002A4A73"/>
    <w:rsid w:val="002A53AF"/>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0AD5"/>
    <w:rsid w:val="002D2E47"/>
    <w:rsid w:val="002D43E6"/>
    <w:rsid w:val="002D58EC"/>
    <w:rsid w:val="002D62E8"/>
    <w:rsid w:val="002D6D1E"/>
    <w:rsid w:val="002D760E"/>
    <w:rsid w:val="002E0858"/>
    <w:rsid w:val="002E0A77"/>
    <w:rsid w:val="002E0CA9"/>
    <w:rsid w:val="002E1C0D"/>
    <w:rsid w:val="002E1CE8"/>
    <w:rsid w:val="002E6EC1"/>
    <w:rsid w:val="002F1B4D"/>
    <w:rsid w:val="002F2196"/>
    <w:rsid w:val="002F2527"/>
    <w:rsid w:val="002F2F96"/>
    <w:rsid w:val="003006A8"/>
    <w:rsid w:val="00305C9C"/>
    <w:rsid w:val="00307087"/>
    <w:rsid w:val="00307C5D"/>
    <w:rsid w:val="00311BB8"/>
    <w:rsid w:val="00311D9F"/>
    <w:rsid w:val="003131D2"/>
    <w:rsid w:val="003137C4"/>
    <w:rsid w:val="00314088"/>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21F"/>
    <w:rsid w:val="0034182E"/>
    <w:rsid w:val="003429F2"/>
    <w:rsid w:val="00343011"/>
    <w:rsid w:val="00345928"/>
    <w:rsid w:val="00346D63"/>
    <w:rsid w:val="00347193"/>
    <w:rsid w:val="00347550"/>
    <w:rsid w:val="00347A7F"/>
    <w:rsid w:val="003519AF"/>
    <w:rsid w:val="00351FAB"/>
    <w:rsid w:val="00353515"/>
    <w:rsid w:val="00353CD1"/>
    <w:rsid w:val="00354295"/>
    <w:rsid w:val="003570B8"/>
    <w:rsid w:val="003576F2"/>
    <w:rsid w:val="00357E47"/>
    <w:rsid w:val="0036293B"/>
    <w:rsid w:val="00362D47"/>
    <w:rsid w:val="00362E82"/>
    <w:rsid w:val="0036304C"/>
    <w:rsid w:val="00363169"/>
    <w:rsid w:val="00363A91"/>
    <w:rsid w:val="00363FC2"/>
    <w:rsid w:val="00364D2A"/>
    <w:rsid w:val="00365B5A"/>
    <w:rsid w:val="00366428"/>
    <w:rsid w:val="00366BAD"/>
    <w:rsid w:val="003718D4"/>
    <w:rsid w:val="0037247F"/>
    <w:rsid w:val="00373643"/>
    <w:rsid w:val="00375508"/>
    <w:rsid w:val="00375875"/>
    <w:rsid w:val="00375D2A"/>
    <w:rsid w:val="00380198"/>
    <w:rsid w:val="003811B4"/>
    <w:rsid w:val="00381600"/>
    <w:rsid w:val="00381FBA"/>
    <w:rsid w:val="0038260C"/>
    <w:rsid w:val="00383116"/>
    <w:rsid w:val="003846BD"/>
    <w:rsid w:val="0038589D"/>
    <w:rsid w:val="0038680B"/>
    <w:rsid w:val="00386901"/>
    <w:rsid w:val="00392072"/>
    <w:rsid w:val="00392AF6"/>
    <w:rsid w:val="00393116"/>
    <w:rsid w:val="003935E7"/>
    <w:rsid w:val="00395592"/>
    <w:rsid w:val="00396367"/>
    <w:rsid w:val="003A0298"/>
    <w:rsid w:val="003A0E20"/>
    <w:rsid w:val="003A1102"/>
    <w:rsid w:val="003A1EEB"/>
    <w:rsid w:val="003A3FC1"/>
    <w:rsid w:val="003A5C56"/>
    <w:rsid w:val="003A774D"/>
    <w:rsid w:val="003B028B"/>
    <w:rsid w:val="003B1096"/>
    <w:rsid w:val="003B1281"/>
    <w:rsid w:val="003B2031"/>
    <w:rsid w:val="003B5301"/>
    <w:rsid w:val="003B6706"/>
    <w:rsid w:val="003B7C6F"/>
    <w:rsid w:val="003C09F9"/>
    <w:rsid w:val="003C1DCE"/>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0601"/>
    <w:rsid w:val="00401503"/>
    <w:rsid w:val="00403B34"/>
    <w:rsid w:val="00404001"/>
    <w:rsid w:val="00404084"/>
    <w:rsid w:val="004059E3"/>
    <w:rsid w:val="004063E6"/>
    <w:rsid w:val="00407710"/>
    <w:rsid w:val="00410862"/>
    <w:rsid w:val="00411221"/>
    <w:rsid w:val="00411A02"/>
    <w:rsid w:val="00413CD1"/>
    <w:rsid w:val="004141E6"/>
    <w:rsid w:val="004169F9"/>
    <w:rsid w:val="00420AF1"/>
    <w:rsid w:val="00421DCA"/>
    <w:rsid w:val="004226DA"/>
    <w:rsid w:val="00424A0D"/>
    <w:rsid w:val="004252F6"/>
    <w:rsid w:val="004254DC"/>
    <w:rsid w:val="0042634B"/>
    <w:rsid w:val="00430343"/>
    <w:rsid w:val="00431134"/>
    <w:rsid w:val="00431991"/>
    <w:rsid w:val="0043228C"/>
    <w:rsid w:val="00432B41"/>
    <w:rsid w:val="0044049A"/>
    <w:rsid w:val="00440639"/>
    <w:rsid w:val="004408F9"/>
    <w:rsid w:val="00441575"/>
    <w:rsid w:val="004423E7"/>
    <w:rsid w:val="00446109"/>
    <w:rsid w:val="004463BE"/>
    <w:rsid w:val="00447557"/>
    <w:rsid w:val="00451181"/>
    <w:rsid w:val="00451763"/>
    <w:rsid w:val="00451D65"/>
    <w:rsid w:val="004522BD"/>
    <w:rsid w:val="00452E63"/>
    <w:rsid w:val="00453625"/>
    <w:rsid w:val="00453D62"/>
    <w:rsid w:val="00454670"/>
    <w:rsid w:val="00454D9C"/>
    <w:rsid w:val="00456E7A"/>
    <w:rsid w:val="00460E2E"/>
    <w:rsid w:val="004625FF"/>
    <w:rsid w:val="004627EF"/>
    <w:rsid w:val="00464543"/>
    <w:rsid w:val="004648B8"/>
    <w:rsid w:val="00467CAB"/>
    <w:rsid w:val="00470E99"/>
    <w:rsid w:val="00473178"/>
    <w:rsid w:val="004736C4"/>
    <w:rsid w:val="0047567B"/>
    <w:rsid w:val="00476DF2"/>
    <w:rsid w:val="0048047A"/>
    <w:rsid w:val="0048049C"/>
    <w:rsid w:val="00483DCB"/>
    <w:rsid w:val="00483E3E"/>
    <w:rsid w:val="00483EBD"/>
    <w:rsid w:val="00486713"/>
    <w:rsid w:val="00486F1D"/>
    <w:rsid w:val="004875E0"/>
    <w:rsid w:val="00487F57"/>
    <w:rsid w:val="004906DD"/>
    <w:rsid w:val="004916B8"/>
    <w:rsid w:val="004922BF"/>
    <w:rsid w:val="00493BF4"/>
    <w:rsid w:val="00496D95"/>
    <w:rsid w:val="0049765F"/>
    <w:rsid w:val="004976E4"/>
    <w:rsid w:val="00497757"/>
    <w:rsid w:val="0049797E"/>
    <w:rsid w:val="00497D1E"/>
    <w:rsid w:val="004A0323"/>
    <w:rsid w:val="004A1504"/>
    <w:rsid w:val="004A1E03"/>
    <w:rsid w:val="004A2F9E"/>
    <w:rsid w:val="004A46C8"/>
    <w:rsid w:val="004A4E4B"/>
    <w:rsid w:val="004A56FD"/>
    <w:rsid w:val="004A577E"/>
    <w:rsid w:val="004A5E75"/>
    <w:rsid w:val="004A6DC8"/>
    <w:rsid w:val="004B06F2"/>
    <w:rsid w:val="004B4031"/>
    <w:rsid w:val="004C0111"/>
    <w:rsid w:val="004C16ED"/>
    <w:rsid w:val="004C1FE6"/>
    <w:rsid w:val="004C35B2"/>
    <w:rsid w:val="004C372B"/>
    <w:rsid w:val="004C5324"/>
    <w:rsid w:val="004C6E0A"/>
    <w:rsid w:val="004D2ADE"/>
    <w:rsid w:val="004D2F6D"/>
    <w:rsid w:val="004D560B"/>
    <w:rsid w:val="004D582B"/>
    <w:rsid w:val="004D72D3"/>
    <w:rsid w:val="004E1283"/>
    <w:rsid w:val="004E2E90"/>
    <w:rsid w:val="004E3008"/>
    <w:rsid w:val="004E3C07"/>
    <w:rsid w:val="004E3EBE"/>
    <w:rsid w:val="004E44B2"/>
    <w:rsid w:val="004E5889"/>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2A1"/>
    <w:rsid w:val="00526C79"/>
    <w:rsid w:val="00527B75"/>
    <w:rsid w:val="00531615"/>
    <w:rsid w:val="00531BC2"/>
    <w:rsid w:val="00535165"/>
    <w:rsid w:val="00540943"/>
    <w:rsid w:val="00540A1D"/>
    <w:rsid w:val="00542CAC"/>
    <w:rsid w:val="0054331A"/>
    <w:rsid w:val="00544A93"/>
    <w:rsid w:val="00546AFC"/>
    <w:rsid w:val="005506F5"/>
    <w:rsid w:val="00550A51"/>
    <w:rsid w:val="00551839"/>
    <w:rsid w:val="00552F2A"/>
    <w:rsid w:val="005539DD"/>
    <w:rsid w:val="00553D54"/>
    <w:rsid w:val="005543BB"/>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017"/>
    <w:rsid w:val="0059704D"/>
    <w:rsid w:val="005A05E5"/>
    <w:rsid w:val="005A1F0F"/>
    <w:rsid w:val="005A1FE2"/>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4C6F"/>
    <w:rsid w:val="005D7310"/>
    <w:rsid w:val="005E006E"/>
    <w:rsid w:val="005E0436"/>
    <w:rsid w:val="005E0DF8"/>
    <w:rsid w:val="005E1204"/>
    <w:rsid w:val="005E13D6"/>
    <w:rsid w:val="005E1489"/>
    <w:rsid w:val="005E2687"/>
    <w:rsid w:val="005E2C8D"/>
    <w:rsid w:val="005E3202"/>
    <w:rsid w:val="005E3B97"/>
    <w:rsid w:val="005E4016"/>
    <w:rsid w:val="005E5D9F"/>
    <w:rsid w:val="005E6D25"/>
    <w:rsid w:val="005E6FFC"/>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6FA3"/>
    <w:rsid w:val="00607951"/>
    <w:rsid w:val="0061109D"/>
    <w:rsid w:val="006112AE"/>
    <w:rsid w:val="00611428"/>
    <w:rsid w:val="00611523"/>
    <w:rsid w:val="0061216E"/>
    <w:rsid w:val="00612B51"/>
    <w:rsid w:val="00613BC4"/>
    <w:rsid w:val="006156F9"/>
    <w:rsid w:val="00616519"/>
    <w:rsid w:val="0061652D"/>
    <w:rsid w:val="006167C7"/>
    <w:rsid w:val="0062049C"/>
    <w:rsid w:val="00620C85"/>
    <w:rsid w:val="006222D5"/>
    <w:rsid w:val="00622D79"/>
    <w:rsid w:val="00622E65"/>
    <w:rsid w:val="0062387B"/>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466FE"/>
    <w:rsid w:val="00651055"/>
    <w:rsid w:val="00651DEA"/>
    <w:rsid w:val="00652644"/>
    <w:rsid w:val="00653134"/>
    <w:rsid w:val="0065389E"/>
    <w:rsid w:val="006547FD"/>
    <w:rsid w:val="00656A84"/>
    <w:rsid w:val="00656EB6"/>
    <w:rsid w:val="006577C0"/>
    <w:rsid w:val="00660572"/>
    <w:rsid w:val="00661D10"/>
    <w:rsid w:val="00662166"/>
    <w:rsid w:val="00663C64"/>
    <w:rsid w:val="006646EF"/>
    <w:rsid w:val="00665622"/>
    <w:rsid w:val="00665F99"/>
    <w:rsid w:val="00667032"/>
    <w:rsid w:val="00667A5A"/>
    <w:rsid w:val="006703C5"/>
    <w:rsid w:val="00670732"/>
    <w:rsid w:val="00671CAE"/>
    <w:rsid w:val="00677E60"/>
    <w:rsid w:val="00680348"/>
    <w:rsid w:val="00684DBB"/>
    <w:rsid w:val="006901C0"/>
    <w:rsid w:val="00691162"/>
    <w:rsid w:val="00692845"/>
    <w:rsid w:val="00693E85"/>
    <w:rsid w:val="00695205"/>
    <w:rsid w:val="00696461"/>
    <w:rsid w:val="00696561"/>
    <w:rsid w:val="00697EC0"/>
    <w:rsid w:val="006A0365"/>
    <w:rsid w:val="006A05C8"/>
    <w:rsid w:val="006A13B8"/>
    <w:rsid w:val="006A1C23"/>
    <w:rsid w:val="006A4C9C"/>
    <w:rsid w:val="006A7058"/>
    <w:rsid w:val="006B1062"/>
    <w:rsid w:val="006B244D"/>
    <w:rsid w:val="006B44FD"/>
    <w:rsid w:val="006B4BB7"/>
    <w:rsid w:val="006B79E9"/>
    <w:rsid w:val="006C04BA"/>
    <w:rsid w:val="006C054E"/>
    <w:rsid w:val="006C096E"/>
    <w:rsid w:val="006C0F68"/>
    <w:rsid w:val="006C1593"/>
    <w:rsid w:val="006C1785"/>
    <w:rsid w:val="006C256C"/>
    <w:rsid w:val="006C283A"/>
    <w:rsid w:val="006C2904"/>
    <w:rsid w:val="006C2C0A"/>
    <w:rsid w:val="006C2E35"/>
    <w:rsid w:val="006C3F51"/>
    <w:rsid w:val="006C45BE"/>
    <w:rsid w:val="006C60B4"/>
    <w:rsid w:val="006C6295"/>
    <w:rsid w:val="006C6383"/>
    <w:rsid w:val="006C6727"/>
    <w:rsid w:val="006C686C"/>
    <w:rsid w:val="006D48D5"/>
    <w:rsid w:val="006D575D"/>
    <w:rsid w:val="006D72C1"/>
    <w:rsid w:val="006D7650"/>
    <w:rsid w:val="006E4514"/>
    <w:rsid w:val="006E5775"/>
    <w:rsid w:val="006E61D2"/>
    <w:rsid w:val="006E6C7A"/>
    <w:rsid w:val="006E72AC"/>
    <w:rsid w:val="006F294B"/>
    <w:rsid w:val="006F3557"/>
    <w:rsid w:val="006F47BA"/>
    <w:rsid w:val="00700FF6"/>
    <w:rsid w:val="007017B8"/>
    <w:rsid w:val="00702E65"/>
    <w:rsid w:val="00703B22"/>
    <w:rsid w:val="00704D70"/>
    <w:rsid w:val="00705C52"/>
    <w:rsid w:val="00705F72"/>
    <w:rsid w:val="00706BA4"/>
    <w:rsid w:val="00706E64"/>
    <w:rsid w:val="007102E7"/>
    <w:rsid w:val="00711D17"/>
    <w:rsid w:val="00712F22"/>
    <w:rsid w:val="00713FB6"/>
    <w:rsid w:val="007150BA"/>
    <w:rsid w:val="007151EF"/>
    <w:rsid w:val="0072282A"/>
    <w:rsid w:val="00723E58"/>
    <w:rsid w:val="00724C6E"/>
    <w:rsid w:val="00726101"/>
    <w:rsid w:val="007261D0"/>
    <w:rsid w:val="00727149"/>
    <w:rsid w:val="007278F2"/>
    <w:rsid w:val="00730C7C"/>
    <w:rsid w:val="007319E2"/>
    <w:rsid w:val="0073218D"/>
    <w:rsid w:val="00733EF9"/>
    <w:rsid w:val="00736CF6"/>
    <w:rsid w:val="007371C0"/>
    <w:rsid w:val="0074087C"/>
    <w:rsid w:val="00740B34"/>
    <w:rsid w:val="0074228B"/>
    <w:rsid w:val="00742BFE"/>
    <w:rsid w:val="00744521"/>
    <w:rsid w:val="0074574D"/>
    <w:rsid w:val="00745A87"/>
    <w:rsid w:val="007463B3"/>
    <w:rsid w:val="0074690C"/>
    <w:rsid w:val="00750756"/>
    <w:rsid w:val="0075243C"/>
    <w:rsid w:val="00754E3A"/>
    <w:rsid w:val="00755147"/>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B29"/>
    <w:rsid w:val="00773313"/>
    <w:rsid w:val="007744C3"/>
    <w:rsid w:val="00775C62"/>
    <w:rsid w:val="00775D8B"/>
    <w:rsid w:val="00776DB3"/>
    <w:rsid w:val="00782221"/>
    <w:rsid w:val="007851FC"/>
    <w:rsid w:val="00785DD8"/>
    <w:rsid w:val="007865CA"/>
    <w:rsid w:val="00786643"/>
    <w:rsid w:val="00787354"/>
    <w:rsid w:val="00790043"/>
    <w:rsid w:val="007905D5"/>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38C4"/>
    <w:rsid w:val="007C5BB5"/>
    <w:rsid w:val="007C5E86"/>
    <w:rsid w:val="007C5ED8"/>
    <w:rsid w:val="007C79C2"/>
    <w:rsid w:val="007C7C51"/>
    <w:rsid w:val="007D0CCB"/>
    <w:rsid w:val="007D32DB"/>
    <w:rsid w:val="007D35F4"/>
    <w:rsid w:val="007D5585"/>
    <w:rsid w:val="007E2123"/>
    <w:rsid w:val="007E45A6"/>
    <w:rsid w:val="007E66B0"/>
    <w:rsid w:val="007E76B9"/>
    <w:rsid w:val="007E789E"/>
    <w:rsid w:val="007F147B"/>
    <w:rsid w:val="007F5A0B"/>
    <w:rsid w:val="007F697D"/>
    <w:rsid w:val="007F7C20"/>
    <w:rsid w:val="00800702"/>
    <w:rsid w:val="00802366"/>
    <w:rsid w:val="00803E01"/>
    <w:rsid w:val="008055A9"/>
    <w:rsid w:val="008064DE"/>
    <w:rsid w:val="0081352B"/>
    <w:rsid w:val="0081669B"/>
    <w:rsid w:val="0082204C"/>
    <w:rsid w:val="00826A92"/>
    <w:rsid w:val="008275FF"/>
    <w:rsid w:val="00832FB4"/>
    <w:rsid w:val="008340B1"/>
    <w:rsid w:val="008359B8"/>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B6E"/>
    <w:rsid w:val="00855C6D"/>
    <w:rsid w:val="00855F68"/>
    <w:rsid w:val="0085606C"/>
    <w:rsid w:val="00856B56"/>
    <w:rsid w:val="00856C44"/>
    <w:rsid w:val="008570B0"/>
    <w:rsid w:val="0085728E"/>
    <w:rsid w:val="0085781F"/>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4A"/>
    <w:rsid w:val="00880C54"/>
    <w:rsid w:val="00880E11"/>
    <w:rsid w:val="0088362F"/>
    <w:rsid w:val="00883791"/>
    <w:rsid w:val="00884C20"/>
    <w:rsid w:val="008861A5"/>
    <w:rsid w:val="00886AE0"/>
    <w:rsid w:val="00887F07"/>
    <w:rsid w:val="00887FC5"/>
    <w:rsid w:val="00890E11"/>
    <w:rsid w:val="008926CD"/>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3E55"/>
    <w:rsid w:val="0090433C"/>
    <w:rsid w:val="00904B21"/>
    <w:rsid w:val="00904DBA"/>
    <w:rsid w:val="00905468"/>
    <w:rsid w:val="00905C5C"/>
    <w:rsid w:val="00906665"/>
    <w:rsid w:val="009079ED"/>
    <w:rsid w:val="00907DD5"/>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2EB6"/>
    <w:rsid w:val="00943192"/>
    <w:rsid w:val="009472ED"/>
    <w:rsid w:val="009475D8"/>
    <w:rsid w:val="00947CE4"/>
    <w:rsid w:val="0095147A"/>
    <w:rsid w:val="00951AEC"/>
    <w:rsid w:val="009521D3"/>
    <w:rsid w:val="009529B4"/>
    <w:rsid w:val="0095366B"/>
    <w:rsid w:val="009543AC"/>
    <w:rsid w:val="00955014"/>
    <w:rsid w:val="00955CFB"/>
    <w:rsid w:val="00955F26"/>
    <w:rsid w:val="00956C4B"/>
    <w:rsid w:val="0096069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14E"/>
    <w:rsid w:val="00975A5C"/>
    <w:rsid w:val="00976319"/>
    <w:rsid w:val="009765EB"/>
    <w:rsid w:val="009801F7"/>
    <w:rsid w:val="009806FC"/>
    <w:rsid w:val="009813C3"/>
    <w:rsid w:val="00982933"/>
    <w:rsid w:val="00984344"/>
    <w:rsid w:val="00985AF3"/>
    <w:rsid w:val="009863B8"/>
    <w:rsid w:val="0098655C"/>
    <w:rsid w:val="00990611"/>
    <w:rsid w:val="00990702"/>
    <w:rsid w:val="00992955"/>
    <w:rsid w:val="00994650"/>
    <w:rsid w:val="0099608D"/>
    <w:rsid w:val="0099725D"/>
    <w:rsid w:val="0099771A"/>
    <w:rsid w:val="009A080D"/>
    <w:rsid w:val="009A085A"/>
    <w:rsid w:val="009A1840"/>
    <w:rsid w:val="009A1B72"/>
    <w:rsid w:val="009A2591"/>
    <w:rsid w:val="009A46F5"/>
    <w:rsid w:val="009A4819"/>
    <w:rsid w:val="009A5986"/>
    <w:rsid w:val="009A6174"/>
    <w:rsid w:val="009A6372"/>
    <w:rsid w:val="009A64EA"/>
    <w:rsid w:val="009A7BBD"/>
    <w:rsid w:val="009A7CEB"/>
    <w:rsid w:val="009B0CF9"/>
    <w:rsid w:val="009B399B"/>
    <w:rsid w:val="009B40BA"/>
    <w:rsid w:val="009B7AC0"/>
    <w:rsid w:val="009C0B29"/>
    <w:rsid w:val="009C1184"/>
    <w:rsid w:val="009C1557"/>
    <w:rsid w:val="009C1899"/>
    <w:rsid w:val="009C1CA1"/>
    <w:rsid w:val="009C2D0F"/>
    <w:rsid w:val="009C328F"/>
    <w:rsid w:val="009C51BE"/>
    <w:rsid w:val="009C7A26"/>
    <w:rsid w:val="009D15CF"/>
    <w:rsid w:val="009D1AC2"/>
    <w:rsid w:val="009D1BC7"/>
    <w:rsid w:val="009D20D1"/>
    <w:rsid w:val="009D24F5"/>
    <w:rsid w:val="009D2795"/>
    <w:rsid w:val="009D3799"/>
    <w:rsid w:val="009D3EEF"/>
    <w:rsid w:val="009D5F19"/>
    <w:rsid w:val="009D6422"/>
    <w:rsid w:val="009D646B"/>
    <w:rsid w:val="009D6A52"/>
    <w:rsid w:val="009E0AFF"/>
    <w:rsid w:val="009E53F0"/>
    <w:rsid w:val="009E653E"/>
    <w:rsid w:val="009E6EC3"/>
    <w:rsid w:val="009E7DD5"/>
    <w:rsid w:val="009F1857"/>
    <w:rsid w:val="009F20B9"/>
    <w:rsid w:val="009F2121"/>
    <w:rsid w:val="009F79FA"/>
    <w:rsid w:val="009F7BCF"/>
    <w:rsid w:val="00A008B3"/>
    <w:rsid w:val="00A0104D"/>
    <w:rsid w:val="00A012DA"/>
    <w:rsid w:val="00A031C2"/>
    <w:rsid w:val="00A0348E"/>
    <w:rsid w:val="00A03D9C"/>
    <w:rsid w:val="00A04105"/>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27F"/>
    <w:rsid w:val="00A2599B"/>
    <w:rsid w:val="00A25A95"/>
    <w:rsid w:val="00A25E5C"/>
    <w:rsid w:val="00A30220"/>
    <w:rsid w:val="00A31563"/>
    <w:rsid w:val="00A341CB"/>
    <w:rsid w:val="00A343D4"/>
    <w:rsid w:val="00A35140"/>
    <w:rsid w:val="00A36953"/>
    <w:rsid w:val="00A36C40"/>
    <w:rsid w:val="00A37044"/>
    <w:rsid w:val="00A37500"/>
    <w:rsid w:val="00A4014D"/>
    <w:rsid w:val="00A43049"/>
    <w:rsid w:val="00A44027"/>
    <w:rsid w:val="00A44A9B"/>
    <w:rsid w:val="00A44D06"/>
    <w:rsid w:val="00A45697"/>
    <w:rsid w:val="00A45A27"/>
    <w:rsid w:val="00A465DF"/>
    <w:rsid w:val="00A46B58"/>
    <w:rsid w:val="00A50364"/>
    <w:rsid w:val="00A50D2E"/>
    <w:rsid w:val="00A51C30"/>
    <w:rsid w:val="00A52AD6"/>
    <w:rsid w:val="00A531F0"/>
    <w:rsid w:val="00A53921"/>
    <w:rsid w:val="00A546A4"/>
    <w:rsid w:val="00A551CE"/>
    <w:rsid w:val="00A56A9B"/>
    <w:rsid w:val="00A60C36"/>
    <w:rsid w:val="00A60DE3"/>
    <w:rsid w:val="00A61D2B"/>
    <w:rsid w:val="00A63038"/>
    <w:rsid w:val="00A64805"/>
    <w:rsid w:val="00A66441"/>
    <w:rsid w:val="00A66D9B"/>
    <w:rsid w:val="00A677B9"/>
    <w:rsid w:val="00A7100B"/>
    <w:rsid w:val="00A71786"/>
    <w:rsid w:val="00A71884"/>
    <w:rsid w:val="00A71ACE"/>
    <w:rsid w:val="00A73A14"/>
    <w:rsid w:val="00A74133"/>
    <w:rsid w:val="00A7456D"/>
    <w:rsid w:val="00A75980"/>
    <w:rsid w:val="00A7709F"/>
    <w:rsid w:val="00A80301"/>
    <w:rsid w:val="00A80C04"/>
    <w:rsid w:val="00A81C1F"/>
    <w:rsid w:val="00A8346F"/>
    <w:rsid w:val="00A84C52"/>
    <w:rsid w:val="00A86005"/>
    <w:rsid w:val="00A86360"/>
    <w:rsid w:val="00A86723"/>
    <w:rsid w:val="00A93684"/>
    <w:rsid w:val="00A95248"/>
    <w:rsid w:val="00A95F60"/>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3DB7"/>
    <w:rsid w:val="00AD46AE"/>
    <w:rsid w:val="00AD6ABB"/>
    <w:rsid w:val="00AD7BC5"/>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C65"/>
    <w:rsid w:val="00B0003F"/>
    <w:rsid w:val="00B00987"/>
    <w:rsid w:val="00B014B4"/>
    <w:rsid w:val="00B01600"/>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553D"/>
    <w:rsid w:val="00B46D0B"/>
    <w:rsid w:val="00B504C5"/>
    <w:rsid w:val="00B506E4"/>
    <w:rsid w:val="00B52DD1"/>
    <w:rsid w:val="00B55854"/>
    <w:rsid w:val="00B55ACF"/>
    <w:rsid w:val="00B55F48"/>
    <w:rsid w:val="00B56258"/>
    <w:rsid w:val="00B565C7"/>
    <w:rsid w:val="00B57A63"/>
    <w:rsid w:val="00B6068C"/>
    <w:rsid w:val="00B64B0C"/>
    <w:rsid w:val="00B675CD"/>
    <w:rsid w:val="00B71548"/>
    <w:rsid w:val="00B73D41"/>
    <w:rsid w:val="00B75DA6"/>
    <w:rsid w:val="00B761F3"/>
    <w:rsid w:val="00B77E49"/>
    <w:rsid w:val="00B80B8A"/>
    <w:rsid w:val="00B80FDA"/>
    <w:rsid w:val="00B82E99"/>
    <w:rsid w:val="00B8481A"/>
    <w:rsid w:val="00B8567F"/>
    <w:rsid w:val="00B86124"/>
    <w:rsid w:val="00B867DB"/>
    <w:rsid w:val="00B90FA4"/>
    <w:rsid w:val="00B91138"/>
    <w:rsid w:val="00B91DF1"/>
    <w:rsid w:val="00B927D7"/>
    <w:rsid w:val="00B92E3B"/>
    <w:rsid w:val="00B95FAB"/>
    <w:rsid w:val="00BA1907"/>
    <w:rsid w:val="00BA2365"/>
    <w:rsid w:val="00BA3558"/>
    <w:rsid w:val="00BA513C"/>
    <w:rsid w:val="00BA54D7"/>
    <w:rsid w:val="00BA5A1F"/>
    <w:rsid w:val="00BA6428"/>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D7091"/>
    <w:rsid w:val="00BE09EF"/>
    <w:rsid w:val="00BE1573"/>
    <w:rsid w:val="00BE355C"/>
    <w:rsid w:val="00BE4A62"/>
    <w:rsid w:val="00BE5867"/>
    <w:rsid w:val="00BE73FC"/>
    <w:rsid w:val="00BF1F07"/>
    <w:rsid w:val="00BF3A7B"/>
    <w:rsid w:val="00BF534E"/>
    <w:rsid w:val="00BF5665"/>
    <w:rsid w:val="00BF708A"/>
    <w:rsid w:val="00C00C59"/>
    <w:rsid w:val="00C01760"/>
    <w:rsid w:val="00C01B71"/>
    <w:rsid w:val="00C038CF"/>
    <w:rsid w:val="00C04381"/>
    <w:rsid w:val="00C050CF"/>
    <w:rsid w:val="00C06350"/>
    <w:rsid w:val="00C078DD"/>
    <w:rsid w:val="00C07BEE"/>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41FD"/>
    <w:rsid w:val="00C3682D"/>
    <w:rsid w:val="00C42554"/>
    <w:rsid w:val="00C4293A"/>
    <w:rsid w:val="00C45704"/>
    <w:rsid w:val="00C4616E"/>
    <w:rsid w:val="00C473D8"/>
    <w:rsid w:val="00C47CF4"/>
    <w:rsid w:val="00C50DFF"/>
    <w:rsid w:val="00C5105A"/>
    <w:rsid w:val="00C516D3"/>
    <w:rsid w:val="00C517B7"/>
    <w:rsid w:val="00C56DCA"/>
    <w:rsid w:val="00C579A7"/>
    <w:rsid w:val="00C6080E"/>
    <w:rsid w:val="00C60A13"/>
    <w:rsid w:val="00C63B37"/>
    <w:rsid w:val="00C63D5E"/>
    <w:rsid w:val="00C6462A"/>
    <w:rsid w:val="00C664FB"/>
    <w:rsid w:val="00C66C3E"/>
    <w:rsid w:val="00C671F3"/>
    <w:rsid w:val="00C71DD0"/>
    <w:rsid w:val="00C72044"/>
    <w:rsid w:val="00C7328B"/>
    <w:rsid w:val="00C737A7"/>
    <w:rsid w:val="00C7403C"/>
    <w:rsid w:val="00C74298"/>
    <w:rsid w:val="00C748B3"/>
    <w:rsid w:val="00C76649"/>
    <w:rsid w:val="00C83274"/>
    <w:rsid w:val="00C83BC5"/>
    <w:rsid w:val="00C84714"/>
    <w:rsid w:val="00C879F3"/>
    <w:rsid w:val="00C92783"/>
    <w:rsid w:val="00C92E68"/>
    <w:rsid w:val="00C93331"/>
    <w:rsid w:val="00C93843"/>
    <w:rsid w:val="00C93F51"/>
    <w:rsid w:val="00C9591D"/>
    <w:rsid w:val="00C95B7B"/>
    <w:rsid w:val="00C95CD4"/>
    <w:rsid w:val="00C96AC1"/>
    <w:rsid w:val="00CA021D"/>
    <w:rsid w:val="00CA7CCD"/>
    <w:rsid w:val="00CB050F"/>
    <w:rsid w:val="00CB15A5"/>
    <w:rsid w:val="00CB18C4"/>
    <w:rsid w:val="00CB40FA"/>
    <w:rsid w:val="00CB5FF0"/>
    <w:rsid w:val="00CB76E1"/>
    <w:rsid w:val="00CB7EE6"/>
    <w:rsid w:val="00CC12FD"/>
    <w:rsid w:val="00CC41B5"/>
    <w:rsid w:val="00CC463E"/>
    <w:rsid w:val="00CC4928"/>
    <w:rsid w:val="00CC7DC1"/>
    <w:rsid w:val="00CC7FBA"/>
    <w:rsid w:val="00CD3D03"/>
    <w:rsid w:val="00CD3FB5"/>
    <w:rsid w:val="00CD4238"/>
    <w:rsid w:val="00CE0CF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0561"/>
    <w:rsid w:val="00D110C6"/>
    <w:rsid w:val="00D111D0"/>
    <w:rsid w:val="00D11996"/>
    <w:rsid w:val="00D126F0"/>
    <w:rsid w:val="00D14860"/>
    <w:rsid w:val="00D1563E"/>
    <w:rsid w:val="00D15932"/>
    <w:rsid w:val="00D171B5"/>
    <w:rsid w:val="00D1741D"/>
    <w:rsid w:val="00D20966"/>
    <w:rsid w:val="00D21F2A"/>
    <w:rsid w:val="00D26419"/>
    <w:rsid w:val="00D305B0"/>
    <w:rsid w:val="00D30DC4"/>
    <w:rsid w:val="00D31644"/>
    <w:rsid w:val="00D31858"/>
    <w:rsid w:val="00D32679"/>
    <w:rsid w:val="00D347B0"/>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6AD2"/>
    <w:rsid w:val="00D7731E"/>
    <w:rsid w:val="00D8049B"/>
    <w:rsid w:val="00D80F65"/>
    <w:rsid w:val="00D80F78"/>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240D"/>
    <w:rsid w:val="00DA4796"/>
    <w:rsid w:val="00DA4F75"/>
    <w:rsid w:val="00DA5423"/>
    <w:rsid w:val="00DA7165"/>
    <w:rsid w:val="00DB103C"/>
    <w:rsid w:val="00DB26B1"/>
    <w:rsid w:val="00DB37C8"/>
    <w:rsid w:val="00DB3B15"/>
    <w:rsid w:val="00DB445A"/>
    <w:rsid w:val="00DB4B8B"/>
    <w:rsid w:val="00DB54B9"/>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D6BB2"/>
    <w:rsid w:val="00DD6C81"/>
    <w:rsid w:val="00DE2EFB"/>
    <w:rsid w:val="00DE34D8"/>
    <w:rsid w:val="00DE406F"/>
    <w:rsid w:val="00DE4547"/>
    <w:rsid w:val="00DE4F51"/>
    <w:rsid w:val="00DE6B17"/>
    <w:rsid w:val="00DE7771"/>
    <w:rsid w:val="00DF0636"/>
    <w:rsid w:val="00DF12AC"/>
    <w:rsid w:val="00DF1B79"/>
    <w:rsid w:val="00DF31DC"/>
    <w:rsid w:val="00DF58BE"/>
    <w:rsid w:val="00DF59E4"/>
    <w:rsid w:val="00DF59EC"/>
    <w:rsid w:val="00E01E31"/>
    <w:rsid w:val="00E024CF"/>
    <w:rsid w:val="00E02D77"/>
    <w:rsid w:val="00E041E3"/>
    <w:rsid w:val="00E04576"/>
    <w:rsid w:val="00E06E00"/>
    <w:rsid w:val="00E079DE"/>
    <w:rsid w:val="00E108EE"/>
    <w:rsid w:val="00E1168B"/>
    <w:rsid w:val="00E12961"/>
    <w:rsid w:val="00E135AF"/>
    <w:rsid w:val="00E16C11"/>
    <w:rsid w:val="00E200F7"/>
    <w:rsid w:val="00E22C03"/>
    <w:rsid w:val="00E23D13"/>
    <w:rsid w:val="00E23E84"/>
    <w:rsid w:val="00E24607"/>
    <w:rsid w:val="00E25F3F"/>
    <w:rsid w:val="00E26149"/>
    <w:rsid w:val="00E26309"/>
    <w:rsid w:val="00E263F4"/>
    <w:rsid w:val="00E27BD3"/>
    <w:rsid w:val="00E3013F"/>
    <w:rsid w:val="00E320EB"/>
    <w:rsid w:val="00E328F3"/>
    <w:rsid w:val="00E337A0"/>
    <w:rsid w:val="00E33A5B"/>
    <w:rsid w:val="00E34D19"/>
    <w:rsid w:val="00E35732"/>
    <w:rsid w:val="00E37F92"/>
    <w:rsid w:val="00E40626"/>
    <w:rsid w:val="00E4107E"/>
    <w:rsid w:val="00E423C1"/>
    <w:rsid w:val="00E4286E"/>
    <w:rsid w:val="00E44A3D"/>
    <w:rsid w:val="00E46039"/>
    <w:rsid w:val="00E46A24"/>
    <w:rsid w:val="00E4703C"/>
    <w:rsid w:val="00E47386"/>
    <w:rsid w:val="00E4766C"/>
    <w:rsid w:val="00E47A3A"/>
    <w:rsid w:val="00E519DE"/>
    <w:rsid w:val="00E52066"/>
    <w:rsid w:val="00E54C37"/>
    <w:rsid w:val="00E54D8E"/>
    <w:rsid w:val="00E56662"/>
    <w:rsid w:val="00E56D8D"/>
    <w:rsid w:val="00E572AC"/>
    <w:rsid w:val="00E57474"/>
    <w:rsid w:val="00E60570"/>
    <w:rsid w:val="00E61FE8"/>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24E5"/>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3DD8"/>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5115"/>
    <w:rsid w:val="00ED6BA4"/>
    <w:rsid w:val="00EE0A23"/>
    <w:rsid w:val="00EE2B78"/>
    <w:rsid w:val="00EE3E57"/>
    <w:rsid w:val="00EE5AF9"/>
    <w:rsid w:val="00EE6F52"/>
    <w:rsid w:val="00EF080B"/>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24A7"/>
    <w:rsid w:val="00F14ECD"/>
    <w:rsid w:val="00F15913"/>
    <w:rsid w:val="00F16AFB"/>
    <w:rsid w:val="00F17140"/>
    <w:rsid w:val="00F179B9"/>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E2D"/>
    <w:rsid w:val="00F579C9"/>
    <w:rsid w:val="00F63473"/>
    <w:rsid w:val="00F643E9"/>
    <w:rsid w:val="00F6471D"/>
    <w:rsid w:val="00F64988"/>
    <w:rsid w:val="00F64FDB"/>
    <w:rsid w:val="00F65D85"/>
    <w:rsid w:val="00F66985"/>
    <w:rsid w:val="00F712F6"/>
    <w:rsid w:val="00F71D39"/>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17C"/>
    <w:rsid w:val="00F979A6"/>
    <w:rsid w:val="00FA092A"/>
    <w:rsid w:val="00FA16F8"/>
    <w:rsid w:val="00FA4DF4"/>
    <w:rsid w:val="00FA4F0E"/>
    <w:rsid w:val="00FA5199"/>
    <w:rsid w:val="00FA51BC"/>
    <w:rsid w:val="00FA6F09"/>
    <w:rsid w:val="00FB1F4C"/>
    <w:rsid w:val="00FB23A6"/>
    <w:rsid w:val="00FB3DB7"/>
    <w:rsid w:val="00FC18A5"/>
    <w:rsid w:val="00FC48FA"/>
    <w:rsid w:val="00FC4E14"/>
    <w:rsid w:val="00FC5ADE"/>
    <w:rsid w:val="00FC5BC9"/>
    <w:rsid w:val="00FC78C0"/>
    <w:rsid w:val="00FD19C1"/>
    <w:rsid w:val="00FD22CE"/>
    <w:rsid w:val="00FD3153"/>
    <w:rsid w:val="00FD37CD"/>
    <w:rsid w:val="00FE28C7"/>
    <w:rsid w:val="00FE35C3"/>
    <w:rsid w:val="00FE395A"/>
    <w:rsid w:val="00FE3F6C"/>
    <w:rsid w:val="00FE4128"/>
    <w:rsid w:val="00FE41E9"/>
    <w:rsid w:val="00FE5622"/>
    <w:rsid w:val="00FE722C"/>
    <w:rsid w:val="00FE7571"/>
    <w:rsid w:val="00FF330A"/>
    <w:rsid w:val="00FF4DE1"/>
    <w:rsid w:val="00FF50E6"/>
    <w:rsid w:val="00FF5A0C"/>
    <w:rsid w:val="00FF5CF2"/>
    <w:rsid w:val="00FF7B84"/>
    <w:rsid w:val="00FF7C53"/>
    <w:rsid w:val="00FF7DD7"/>
    <w:rsid w:val="0164D2AD"/>
    <w:rsid w:val="0267E181"/>
    <w:rsid w:val="0D405F4A"/>
    <w:rsid w:val="0EE88FE3"/>
    <w:rsid w:val="1425C2BD"/>
    <w:rsid w:val="148656A0"/>
    <w:rsid w:val="14F84889"/>
    <w:rsid w:val="1517897D"/>
    <w:rsid w:val="158ABEF2"/>
    <w:rsid w:val="16583D17"/>
    <w:rsid w:val="18D21C73"/>
    <w:rsid w:val="19299012"/>
    <w:rsid w:val="19763B90"/>
    <w:rsid w:val="19E44864"/>
    <w:rsid w:val="1ADDB29E"/>
    <w:rsid w:val="223994CA"/>
    <w:rsid w:val="25991E4D"/>
    <w:rsid w:val="25DD96B0"/>
    <w:rsid w:val="2BCFE2A1"/>
    <w:rsid w:val="2D1E90EB"/>
    <w:rsid w:val="2E751F36"/>
    <w:rsid w:val="30D45593"/>
    <w:rsid w:val="35EC8CDA"/>
    <w:rsid w:val="40FFE9D4"/>
    <w:rsid w:val="43000E9E"/>
    <w:rsid w:val="442E10E8"/>
    <w:rsid w:val="447EA4E4"/>
    <w:rsid w:val="449E095D"/>
    <w:rsid w:val="4CFFC904"/>
    <w:rsid w:val="4E13198A"/>
    <w:rsid w:val="4EEB9E92"/>
    <w:rsid w:val="4F5C1413"/>
    <w:rsid w:val="511C6C8D"/>
    <w:rsid w:val="528E179D"/>
    <w:rsid w:val="551FA004"/>
    <w:rsid w:val="5A7D8B9D"/>
    <w:rsid w:val="5ABCE545"/>
    <w:rsid w:val="5BA8364C"/>
    <w:rsid w:val="60AB93DC"/>
    <w:rsid w:val="61518D90"/>
    <w:rsid w:val="616CAA6F"/>
    <w:rsid w:val="657840E6"/>
    <w:rsid w:val="66AEE68C"/>
    <w:rsid w:val="67CD4F82"/>
    <w:rsid w:val="69B5DB67"/>
    <w:rsid w:val="76D17D9C"/>
    <w:rsid w:val="779D7B59"/>
    <w:rsid w:val="783DBED3"/>
    <w:rsid w:val="786C1BE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E03B7"/>
  <w15:chartTrackingRefBased/>
  <w15:docId w15:val="{DBC72516-3485-48B8-9B39-4F81ABE3C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2" w:lineRule="auto"/>
        <w:jc w:val="both"/>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739D5"/>
  </w:style>
  <w:style w:type="paragraph" w:styleId="Naslov1">
    <w:name w:val="heading 1"/>
    <w:basedOn w:val="Navaden"/>
    <w:next w:val="Navaden"/>
    <w:link w:val="Naslov1Znak"/>
    <w:qFormat/>
    <w:rsid w:val="00695205"/>
    <w:pPr>
      <w:keepNext/>
      <w:numPr>
        <w:numId w:val="78"/>
      </w:numPr>
      <w:spacing w:before="240" w:after="60" w:line="240" w:lineRule="atLeast"/>
      <w:ind w:left="0" w:firstLine="0"/>
      <w:jc w:val="left"/>
      <w:outlineLvl w:val="0"/>
    </w:pPr>
    <w:rPr>
      <w:rFonts w:ascii="Arial" w:eastAsia="Times New Roman" w:hAnsi="Arial" w:cs="Arial"/>
      <w:b/>
      <w:bCs/>
      <w:kern w:val="32"/>
      <w:sz w:val="24"/>
    </w:rPr>
  </w:style>
  <w:style w:type="paragraph" w:styleId="Naslov2">
    <w:name w:val="heading 2"/>
    <w:basedOn w:val="Navaden"/>
    <w:next w:val="Navaden"/>
    <w:link w:val="Naslov2Znak"/>
    <w:unhideWhenUsed/>
    <w:qFormat/>
    <w:rsid w:val="00695205"/>
    <w:pPr>
      <w:keepNext/>
      <w:numPr>
        <w:ilvl w:val="1"/>
        <w:numId w:val="78"/>
      </w:numPr>
      <w:spacing w:before="240" w:after="60" w:line="240" w:lineRule="atLeast"/>
      <w:ind w:left="0" w:firstLine="0"/>
      <w:jc w:val="left"/>
      <w:outlineLvl w:val="1"/>
    </w:pPr>
    <w:rPr>
      <w:rFonts w:ascii="Arial" w:eastAsia="Times New Roman" w:hAnsi="Arial" w:cs="Times New Roman"/>
      <w:b/>
      <w:bCs/>
      <w:iCs/>
      <w:szCs w:val="28"/>
    </w:rPr>
  </w:style>
  <w:style w:type="paragraph" w:styleId="Naslov3">
    <w:name w:val="heading 3"/>
    <w:basedOn w:val="Navaden"/>
    <w:next w:val="Navaden"/>
    <w:link w:val="Naslov3Znak"/>
    <w:qFormat/>
    <w:rsid w:val="00771B29"/>
    <w:pPr>
      <w:keepNext/>
      <w:numPr>
        <w:ilvl w:val="2"/>
        <w:numId w:val="78"/>
      </w:numPr>
      <w:spacing w:before="240" w:after="60" w:line="240" w:lineRule="atLeast"/>
      <w:ind w:left="0" w:firstLine="0"/>
      <w:jc w:val="left"/>
      <w:outlineLvl w:val="2"/>
    </w:pPr>
    <w:rPr>
      <w:rFonts w:ascii="Arial" w:eastAsia="Times New Roman" w:hAnsi="Arial" w:cs="Times New Roman"/>
      <w:b/>
      <w:bCs/>
      <w:sz w:val="20"/>
      <w:szCs w:val="26"/>
      <w:lang w:val="x-none" w:eastAsia="x-none"/>
    </w:rPr>
  </w:style>
  <w:style w:type="paragraph" w:styleId="Naslov4">
    <w:name w:val="heading 4"/>
    <w:basedOn w:val="Navaden"/>
    <w:next w:val="Navaden"/>
    <w:link w:val="Naslov4Znak"/>
    <w:unhideWhenUsed/>
    <w:qFormat/>
    <w:rsid w:val="00B82E99"/>
    <w:pPr>
      <w:keepNext/>
      <w:numPr>
        <w:ilvl w:val="3"/>
        <w:numId w:val="78"/>
      </w:numPr>
      <w:spacing w:before="240" w:after="60" w:line="240" w:lineRule="atLeast"/>
      <w:jc w:val="left"/>
      <w:outlineLvl w:val="3"/>
    </w:pPr>
    <w:rPr>
      <w:rFonts w:ascii="Calibri" w:eastAsia="Times New Roman" w:hAnsi="Calibri" w:cs="Times New Roman"/>
      <w:b/>
      <w:bCs/>
      <w:sz w:val="28"/>
      <w:szCs w:val="28"/>
    </w:rPr>
  </w:style>
  <w:style w:type="paragraph" w:styleId="Naslov5">
    <w:name w:val="heading 5"/>
    <w:basedOn w:val="Navaden"/>
    <w:next w:val="Navaden"/>
    <w:link w:val="Naslov5Znak"/>
    <w:unhideWhenUsed/>
    <w:qFormat/>
    <w:rsid w:val="00B82E99"/>
    <w:pPr>
      <w:numPr>
        <w:ilvl w:val="4"/>
        <w:numId w:val="78"/>
      </w:numPr>
      <w:spacing w:before="240" w:after="60" w:line="240" w:lineRule="atLeast"/>
      <w:jc w:val="left"/>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semiHidden/>
    <w:unhideWhenUsed/>
    <w:qFormat/>
    <w:rsid w:val="00B82E99"/>
    <w:pPr>
      <w:numPr>
        <w:ilvl w:val="5"/>
        <w:numId w:val="78"/>
      </w:numPr>
      <w:spacing w:before="240" w:after="60" w:line="240" w:lineRule="atLeast"/>
      <w:jc w:val="left"/>
      <w:outlineLvl w:val="5"/>
    </w:pPr>
    <w:rPr>
      <w:rFonts w:ascii="Calibri" w:eastAsia="Times New Roman" w:hAnsi="Calibri" w:cs="Times New Roman"/>
      <w:b/>
      <w:bCs/>
    </w:rPr>
  </w:style>
  <w:style w:type="paragraph" w:styleId="Naslov7">
    <w:name w:val="heading 7"/>
    <w:basedOn w:val="Navaden"/>
    <w:next w:val="Navaden"/>
    <w:link w:val="Naslov7Znak"/>
    <w:qFormat/>
    <w:rsid w:val="00B82E99"/>
    <w:pPr>
      <w:numPr>
        <w:ilvl w:val="6"/>
        <w:numId w:val="78"/>
      </w:numPr>
      <w:spacing w:before="240" w:after="60" w:line="240" w:lineRule="atLeast"/>
      <w:jc w:val="left"/>
      <w:outlineLvl w:val="6"/>
    </w:pPr>
    <w:rPr>
      <w:rFonts w:ascii="Calibri" w:eastAsia="Times New Roman" w:hAnsi="Calibri" w:cs="Times New Roman"/>
      <w:sz w:val="24"/>
      <w:szCs w:val="24"/>
      <w:lang w:val="x-none" w:eastAsia="x-none"/>
    </w:rPr>
  </w:style>
  <w:style w:type="paragraph" w:styleId="Naslov8">
    <w:name w:val="heading 8"/>
    <w:basedOn w:val="Navaden"/>
    <w:next w:val="Navaden"/>
    <w:link w:val="Naslov8Znak"/>
    <w:semiHidden/>
    <w:unhideWhenUsed/>
    <w:qFormat/>
    <w:rsid w:val="00B82E99"/>
    <w:pPr>
      <w:numPr>
        <w:ilvl w:val="7"/>
        <w:numId w:val="78"/>
      </w:numPr>
      <w:spacing w:before="240" w:after="60" w:line="240" w:lineRule="atLeast"/>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semiHidden/>
    <w:unhideWhenUsed/>
    <w:qFormat/>
    <w:rsid w:val="00B82E99"/>
    <w:pPr>
      <w:numPr>
        <w:ilvl w:val="8"/>
        <w:numId w:val="78"/>
      </w:numPr>
      <w:spacing w:before="240" w:after="60" w:line="240" w:lineRule="atLeast"/>
      <w:jc w:val="left"/>
      <w:outlineLvl w:val="8"/>
    </w:pPr>
    <w:rPr>
      <w:rFonts w:ascii="Calibri Light" w:eastAsia="Times New Roman" w:hAnsi="Calibri Light"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APEK-4,Znak,Glava - napis"/>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aliases w:val="E-PVO-glava Znak,body txt Znak,APEK-4 Znak,Znak Znak,Glava - napis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link w:val="OdstavekseznamaZnak"/>
    <w:uiPriority w:val="34"/>
    <w:qFormat/>
    <w:rsid w:val="003519AF"/>
    <w:pPr>
      <w:ind w:left="720"/>
      <w:contextualSpacing/>
    </w:pPr>
  </w:style>
  <w:style w:type="paragraph" w:styleId="Naslov">
    <w:name w:val="Title"/>
    <w:basedOn w:val="Navaden"/>
    <w:link w:val="NaslovZnak"/>
    <w:qFormat/>
    <w:rsid w:val="00B82E99"/>
    <w:pPr>
      <w:spacing w:after="0" w:line="240" w:lineRule="atLeast"/>
      <w:jc w:val="center"/>
    </w:pPr>
    <w:rPr>
      <w:rFonts w:ascii="Cambria" w:eastAsia="Times New Roman" w:hAnsi="Cambria" w:cs="Times New Roman"/>
      <w:b/>
      <w:bCs/>
      <w:kern w:val="28"/>
      <w:sz w:val="32"/>
      <w:szCs w:val="32"/>
      <w:lang w:val="x-none" w:eastAsia="x-none"/>
    </w:rPr>
  </w:style>
  <w:style w:type="character" w:customStyle="1" w:styleId="NaslovZnak">
    <w:name w:val="Naslov Znak"/>
    <w:link w:val="Naslov"/>
    <w:rsid w:val="00B82E99"/>
    <w:rPr>
      <w:rFonts w:ascii="Cambria" w:eastAsia="Times New Roman" w:hAnsi="Cambria" w:cs="Times New Roman"/>
      <w:b/>
      <w:bCs/>
      <w:kern w:val="28"/>
      <w:sz w:val="32"/>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line="240" w:lineRule="exact"/>
    </w:pPr>
    <w:rPr>
      <w:rFonts w:ascii="Tahoma" w:hAnsi="Tahoma" w:cs="Tahoma"/>
      <w:sz w:val="20"/>
      <w:szCs w:val="20"/>
      <w:lang w:val="en-US" w:eastAsia="en-US"/>
    </w:rPr>
  </w:style>
  <w:style w:type="character" w:customStyle="1" w:styleId="Naslov7Znak">
    <w:name w:val="Naslov 7 Znak"/>
    <w:link w:val="Naslov7"/>
    <w:rsid w:val="00B82E99"/>
    <w:rPr>
      <w:rFonts w:ascii="Calibri" w:eastAsia="Times New Roman" w:hAnsi="Calibri" w:cs="Times New Roman"/>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771B29"/>
    <w:rPr>
      <w:rFonts w:ascii="Arial" w:eastAsia="Times New Roman" w:hAnsi="Arial" w:cs="Times New Roman"/>
      <w:b/>
      <w:bCs/>
      <w:sz w:val="20"/>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E5625"/>
    <w:pPr>
      <w:tabs>
        <w:tab w:val="left" w:pos="426"/>
        <w:tab w:val="left" w:pos="851"/>
        <w:tab w:val="right" w:leader="dot" w:pos="9072"/>
      </w:tabs>
      <w:spacing w:before="120" w:line="260" w:lineRule="exact"/>
      <w:ind w:left="425" w:hanging="425"/>
    </w:pPr>
    <w:rPr>
      <w:rFonts w:ascii="Arial" w:hAnsi="Arial" w:cs="Arial"/>
      <w:bCs/>
      <w:caps/>
      <w:noProof/>
      <w:sz w:val="20"/>
      <w:szCs w:val="20"/>
    </w:rPr>
  </w:style>
  <w:style w:type="paragraph" w:customStyle="1" w:styleId="ZnakZnakZnakZnakZnakZnak0">
    <w:name w:val="Znak Znak Znak Znak Znak Znak0"/>
    <w:basedOn w:val="Navaden"/>
    <w:rsid w:val="006F3557"/>
    <w:pPr>
      <w:spacing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95205"/>
    <w:rPr>
      <w:rFonts w:ascii="Arial" w:eastAsia="Times New Roman" w:hAnsi="Arial" w:cs="Arial"/>
      <w:b/>
      <w:bCs/>
      <w:kern w:val="32"/>
      <w:sz w:val="24"/>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B82E99"/>
    <w:pPr>
      <w:keepLines/>
      <w:spacing w:after="0" w:line="259" w:lineRule="auto"/>
      <w:ind w:left="432"/>
      <w:outlineLvl w:val="9"/>
    </w:pPr>
    <w:rPr>
      <w:rFonts w:ascii="Calibri Light" w:hAnsi="Calibri Light" w:cs="Times New Roman"/>
      <w:b w:val="0"/>
      <w:bCs w:val="0"/>
      <w:color w:val="2E74B5"/>
      <w:kern w:val="0"/>
    </w:rPr>
  </w:style>
  <w:style w:type="character" w:customStyle="1" w:styleId="Naslov2Znak">
    <w:name w:val="Naslov 2 Znak"/>
    <w:link w:val="Naslov2"/>
    <w:rsid w:val="00695205"/>
    <w:rPr>
      <w:rFonts w:ascii="Arial" w:eastAsia="Times New Roman" w:hAnsi="Arial" w:cs="Times New Roman"/>
      <w:b/>
      <w:bCs/>
      <w:iCs/>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50756"/>
    <w:pPr>
      <w:tabs>
        <w:tab w:val="left" w:pos="1560"/>
        <w:tab w:val="left" w:pos="1701"/>
        <w:tab w:val="right" w:leader="dot" w:pos="9060"/>
      </w:tabs>
      <w:spacing w:after="0" w:line="260" w:lineRule="exact"/>
      <w:ind w:left="442" w:firstLine="408"/>
    </w:pPr>
    <w:rPr>
      <w:rFonts w:ascii="Calibri" w:hAnsi="Calibri"/>
    </w:rPr>
  </w:style>
  <w:style w:type="paragraph" w:customStyle="1" w:styleId="Razpisnaslog1">
    <w:name w:val="Razpisna slog 1"/>
    <w:basedOn w:val="Naslov1"/>
    <w:link w:val="Razpisnaslog1Znak"/>
    <w:rsid w:val="003A774D"/>
    <w:pPr>
      <w:numPr>
        <w:numId w:val="0"/>
      </w:numPr>
    </w:pPr>
  </w:style>
  <w:style w:type="paragraph" w:customStyle="1" w:styleId="Razpisnaslog2">
    <w:name w:val="Razpisna slog 2"/>
    <w:basedOn w:val="Naslov2"/>
    <w:link w:val="Razpisnaslog2Znak"/>
    <w:rsid w:val="00901DC3"/>
    <w:pPr>
      <w:numPr>
        <w:numId w:val="0"/>
      </w:numPr>
      <w:spacing w:line="260" w:lineRule="exact"/>
      <w:ind w:left="360" w:hanging="360"/>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rsid w:val="003A774D"/>
    <w:pPr>
      <w:numPr>
        <w:numId w:val="0"/>
      </w:numPr>
      <w:spacing w:line="260" w:lineRule="exact"/>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B82E99"/>
    <w:rPr>
      <w:rFonts w:ascii="Calibri" w:eastAsia="Times New Roman" w:hAnsi="Calibri" w:cs="Times New Roman"/>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B82E99"/>
    <w:rPr>
      <w:rFonts w:ascii="Calibri" w:eastAsia="Times New Roman" w:hAnsi="Calibri" w:cs="Times New Roman"/>
      <w:b/>
      <w:bCs/>
      <w:i/>
      <w:iCs/>
      <w:sz w:val="26"/>
      <w:szCs w:val="26"/>
    </w:rPr>
  </w:style>
  <w:style w:type="character" w:customStyle="1" w:styleId="Naslov6Znak">
    <w:name w:val="Naslov 6 Znak"/>
    <w:link w:val="Naslov6"/>
    <w:semiHidden/>
    <w:rsid w:val="00B82E99"/>
    <w:rPr>
      <w:rFonts w:ascii="Calibri" w:eastAsia="Times New Roman" w:hAnsi="Calibri" w:cs="Times New Roman"/>
      <w:b/>
      <w:bCs/>
    </w:rPr>
  </w:style>
  <w:style w:type="character" w:customStyle="1" w:styleId="Naslov8Znak">
    <w:name w:val="Naslov 8 Znak"/>
    <w:link w:val="Naslov8"/>
    <w:semiHidden/>
    <w:rsid w:val="00B82E99"/>
    <w:rPr>
      <w:rFonts w:ascii="Calibri" w:eastAsia="Times New Roman" w:hAnsi="Calibri" w:cs="Times New Roman"/>
      <w:i/>
      <w:iCs/>
      <w:sz w:val="24"/>
      <w:szCs w:val="24"/>
    </w:rPr>
  </w:style>
  <w:style w:type="character" w:customStyle="1" w:styleId="Naslov9Znak">
    <w:name w:val="Naslov 9 Znak"/>
    <w:link w:val="Naslov9"/>
    <w:semiHidden/>
    <w:rsid w:val="00B82E99"/>
    <w:rPr>
      <w:rFonts w:ascii="Calibri Light" w:eastAsia="Times New Roman" w:hAnsi="Calibri Light" w:cs="Times New Roman"/>
    </w:rPr>
  </w:style>
  <w:style w:type="paragraph" w:customStyle="1" w:styleId="Razpisnaslog4">
    <w:name w:val="Razpisna slog 4"/>
    <w:basedOn w:val="Naslov4"/>
    <w:link w:val="Razpisnaslog4Znak"/>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uiPriority w:val="34"/>
    <w:locked/>
    <w:rsid w:val="00A4014D"/>
  </w:style>
  <w:style w:type="paragraph" w:styleId="Revizija">
    <w:name w:val="Revision"/>
    <w:hidden/>
    <w:uiPriority w:val="99"/>
    <w:semiHidden/>
    <w:rsid w:val="00B01600"/>
  </w:style>
  <w:style w:type="paragraph" w:styleId="Napis">
    <w:name w:val="caption"/>
    <w:basedOn w:val="Navaden"/>
    <w:next w:val="Navaden"/>
    <w:uiPriority w:val="35"/>
    <w:semiHidden/>
    <w:unhideWhenUsed/>
    <w:qFormat/>
    <w:rsid w:val="003519AF"/>
    <w:rPr>
      <w:b/>
      <w:bCs/>
      <w:sz w:val="18"/>
      <w:szCs w:val="18"/>
    </w:rPr>
  </w:style>
  <w:style w:type="paragraph" w:styleId="Podnaslov">
    <w:name w:val="Subtitle"/>
    <w:basedOn w:val="Navaden"/>
    <w:next w:val="Navaden"/>
    <w:link w:val="PodnaslovZnak"/>
    <w:uiPriority w:val="11"/>
    <w:qFormat/>
    <w:rsid w:val="003519AF"/>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3519AF"/>
    <w:rPr>
      <w:rFonts w:asciiTheme="majorHAnsi" w:eastAsiaTheme="majorEastAsia" w:hAnsiTheme="majorHAnsi" w:cstheme="majorBidi"/>
      <w:sz w:val="24"/>
      <w:szCs w:val="24"/>
    </w:rPr>
  </w:style>
  <w:style w:type="character" w:styleId="Krepko">
    <w:name w:val="Strong"/>
    <w:basedOn w:val="Privzetapisavaodstavka"/>
    <w:uiPriority w:val="22"/>
    <w:qFormat/>
    <w:rsid w:val="003519AF"/>
    <w:rPr>
      <w:b/>
      <w:bCs/>
      <w:color w:val="auto"/>
    </w:rPr>
  </w:style>
  <w:style w:type="character" w:styleId="Poudarek">
    <w:name w:val="Emphasis"/>
    <w:basedOn w:val="Privzetapisavaodstavka"/>
    <w:uiPriority w:val="20"/>
    <w:qFormat/>
    <w:rsid w:val="003519AF"/>
    <w:rPr>
      <w:i/>
      <w:iCs/>
      <w:color w:val="auto"/>
    </w:rPr>
  </w:style>
  <w:style w:type="paragraph" w:styleId="Brezrazmikov">
    <w:name w:val="No Spacing"/>
    <w:uiPriority w:val="1"/>
    <w:qFormat/>
    <w:rsid w:val="003519AF"/>
    <w:pPr>
      <w:spacing w:after="0" w:line="240" w:lineRule="auto"/>
    </w:pPr>
  </w:style>
  <w:style w:type="paragraph" w:styleId="Citat">
    <w:name w:val="Quote"/>
    <w:basedOn w:val="Navaden"/>
    <w:next w:val="Navaden"/>
    <w:link w:val="CitatZnak"/>
    <w:uiPriority w:val="29"/>
    <w:qFormat/>
    <w:rsid w:val="003519A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3519AF"/>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3519A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3519AF"/>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3519AF"/>
    <w:rPr>
      <w:i/>
      <w:iCs/>
      <w:color w:val="auto"/>
    </w:rPr>
  </w:style>
  <w:style w:type="character" w:styleId="Intenzivenpoudarek">
    <w:name w:val="Intense Emphasis"/>
    <w:basedOn w:val="Privzetapisavaodstavka"/>
    <w:uiPriority w:val="21"/>
    <w:qFormat/>
    <w:rsid w:val="003519AF"/>
    <w:rPr>
      <w:b/>
      <w:bCs/>
      <w:i/>
      <w:iCs/>
      <w:color w:val="auto"/>
    </w:rPr>
  </w:style>
  <w:style w:type="character" w:styleId="Neensklic">
    <w:name w:val="Subtle Reference"/>
    <w:basedOn w:val="Privzetapisavaodstavka"/>
    <w:uiPriority w:val="31"/>
    <w:qFormat/>
    <w:rsid w:val="003519AF"/>
    <w:rPr>
      <w:smallCaps/>
      <w:color w:val="auto"/>
      <w:u w:val="single" w:color="7F7F7F" w:themeColor="text1" w:themeTint="80"/>
    </w:rPr>
  </w:style>
  <w:style w:type="character" w:styleId="Intenzivensklic">
    <w:name w:val="Intense Reference"/>
    <w:basedOn w:val="Privzetapisavaodstavka"/>
    <w:uiPriority w:val="32"/>
    <w:qFormat/>
    <w:rsid w:val="003519AF"/>
    <w:rPr>
      <w:b/>
      <w:bCs/>
      <w:smallCaps/>
      <w:color w:val="auto"/>
      <w:u w:val="single"/>
    </w:rPr>
  </w:style>
  <w:style w:type="character" w:styleId="Naslovknjige">
    <w:name w:val="Book Title"/>
    <w:basedOn w:val="Privzetapisavaodstavka"/>
    <w:uiPriority w:val="33"/>
    <w:qFormat/>
    <w:rsid w:val="003519AF"/>
    <w:rPr>
      <w:b/>
      <w:bCs/>
      <w:smallCaps/>
      <w:color w:val="auto"/>
    </w:rPr>
  </w:style>
  <w:style w:type="numbering" w:customStyle="1" w:styleId="Slog1">
    <w:name w:val="Slog1"/>
    <w:uiPriority w:val="99"/>
    <w:rsid w:val="00476DF2"/>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94506965">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C5DDD-F0C9-4CE4-888B-7A66745E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23</Pages>
  <Words>7078</Words>
  <Characters>40345</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Ministrstvo za notranje zadeve</Company>
  <LinksUpToDate>false</LinksUpToDate>
  <CharactersWithSpaces>47329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Gregor Hohler</cp:lastModifiedBy>
  <cp:revision>67</cp:revision>
  <cp:lastPrinted>2021-07-29T08:28:00Z</cp:lastPrinted>
  <dcterms:created xsi:type="dcterms:W3CDTF">2023-05-05T08:26:00Z</dcterms:created>
  <dcterms:modified xsi:type="dcterms:W3CDTF">2023-05-25T10:46:00Z</dcterms:modified>
</cp:coreProperties>
</file>